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6"/>
        <w:bidi w:val="0"/>
        <w:rPr>
          <w:rFonts w:hint="eastAsia"/>
          <w:lang w:eastAsia="zh-CN"/>
        </w:rPr>
      </w:pPr>
      <w:bookmarkStart w:id="0" w:name="标准封面"/>
      <w:bookmarkEnd w:id="0"/>
      <w:r>
        <w:rPr>
          <w:sz w:val="32"/>
        </w:rPr>
        <mc:AlternateContent>
          <mc:Choice Requires="wps">
            <w:drawing>
              <wp:anchor distT="0" distB="0" distL="114300" distR="114300" simplePos="0" relativeHeight="251660288" behindDoc="0" locked="0" layoutInCell="1" allowOverlap="1">
                <wp:simplePos x="0" y="0"/>
                <wp:positionH relativeFrom="page">
                  <wp:posOffset>2737485</wp:posOffset>
                </wp:positionH>
                <wp:positionV relativeFrom="page">
                  <wp:posOffset>467995</wp:posOffset>
                </wp:positionV>
                <wp:extent cx="3960495" cy="914400"/>
                <wp:effectExtent l="0" t="0" r="1905" b="0"/>
                <wp:wrapNone/>
                <wp:docPr id="28" name="首页自画框图3"/>
                <wp:cNvGraphicFramePr/>
                <a:graphic xmlns:a="http://schemas.openxmlformats.org/drawingml/2006/main">
                  <a:graphicData uri="http://schemas.microsoft.com/office/word/2010/wordprocessingShape">
                    <wps:wsp>
                      <wps:cNvSpPr txBox="1"/>
                      <wps:spPr>
                        <a:xfrm>
                          <a:off x="0" y="0"/>
                          <a:ext cx="3960495"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43"/>
                              <w:bidi w:val="0"/>
                              <w:jc w:val="right"/>
                              <w:rPr>
                                <w:rFonts w:hint="eastAsia"/>
                                <w:lang w:eastAsia="zh-CN"/>
                              </w:rPr>
                            </w:pPr>
                            <w:r>
                              <w:rPr>
                                <w:rFonts w:hint="eastAsia"/>
                                <w:lang w:eastAsia="zh-CN"/>
                              </w:rPr>
                              <w:drawing>
                                <wp:inline distT="0" distB="0" distL="114300" distR="114300">
                                  <wp:extent cx="800100" cy="406400"/>
                                  <wp:effectExtent l="0" t="0" r="0" b="0"/>
                                  <wp:docPr id="29" name="图片 29" descr="db"/>
                                  <wp:cNvGraphicFramePr/>
                                  <a:graphic xmlns:a="http://schemas.openxmlformats.org/drawingml/2006/main">
                                    <a:graphicData uri="http://schemas.openxmlformats.org/drawingml/2006/picture">
                                      <pic:pic xmlns:pic="http://schemas.openxmlformats.org/drawingml/2006/picture">
                                        <pic:nvPicPr>
                                          <pic:cNvPr id="29" name="图片 29" descr="db"/>
                                          <pic:cNvPicPr/>
                                        </pic:nvPicPr>
                                        <pic:blipFill>
                                          <a:blip r:embed="rId16"/>
                                          <a:stretch>
                                            <a:fillRect/>
                                          </a:stretch>
                                        </pic:blipFill>
                                        <pic:spPr>
                                          <a:xfrm>
                                            <a:off x="0" y="0"/>
                                            <a:ext cx="800100" cy="406400"/>
                                          </a:xfrm>
                                          <a:prstGeom prst="rect">
                                            <a:avLst/>
                                          </a:prstGeom>
                                        </pic:spPr>
                                      </pic:pic>
                                    </a:graphicData>
                                  </a:graphic>
                                </wp:inline>
                              </w:drawing>
                            </w:r>
                            <w:r>
                              <w:rPr>
                                <w:rFonts w:hint="eastAsia"/>
                                <w:lang w:eastAsia="zh-CN"/>
                              </w:rPr>
                              <w:t>32</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215.55pt;margin-top:36.85pt;height:72pt;width:311.85pt;mso-position-horizontal-relative:page;mso-position-vertical-relative:page;z-index:251660288;mso-width-relative:page;mso-height-relative:page;" fillcolor="#FFFFFF [3201]" filled="t" stroked="f" coordsize="21600,21600" o:gfxdata="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TZ919tsAAAALAQAADwAAAAAAAAABACAAAAAiAAAAZHJzL2Rvd25yZXYueG1sUEsBAhQAFAAA&#10;AAgAh07iQLI741JeAgAAjAQAAA4AAAAAAAAAAQAgAAAAKgEAAGRycy9lMm9Eb2MueG1sUEsFBgAA&#10;AAAGAAYAWQEAAPoFAAAAAA==&#10;">
                <v:fill on="t" focussize="0,0"/>
                <v:stroke on="f" weight="0.5pt"/>
                <v:imagedata o:title=""/>
                <o:lock v:ext="edit" aspectratio="f"/>
                <v:textbox inset="0mm,0mm,2.54mm,0mm">
                  <w:txbxContent>
                    <w:p>
                      <w:pPr>
                        <w:pStyle w:val="343"/>
                        <w:bidi w:val="0"/>
                        <w:jc w:val="right"/>
                        <w:rPr>
                          <w:rFonts w:hint="eastAsia"/>
                          <w:lang w:eastAsia="zh-CN"/>
                        </w:rPr>
                      </w:pPr>
                      <w:r>
                        <w:rPr>
                          <w:rFonts w:hint="eastAsia"/>
                          <w:lang w:eastAsia="zh-CN"/>
                        </w:rPr>
                        <w:drawing>
                          <wp:inline distT="0" distB="0" distL="114300" distR="114300">
                            <wp:extent cx="800100" cy="406400"/>
                            <wp:effectExtent l="0" t="0" r="0" b="0"/>
                            <wp:docPr id="29" name="图片 29" descr="db"/>
                            <wp:cNvGraphicFramePr/>
                            <a:graphic xmlns:a="http://schemas.openxmlformats.org/drawingml/2006/main">
                              <a:graphicData uri="http://schemas.openxmlformats.org/drawingml/2006/picture">
                                <pic:pic xmlns:pic="http://schemas.openxmlformats.org/drawingml/2006/picture">
                                  <pic:nvPicPr>
                                    <pic:cNvPr id="29" name="图片 29" descr="db"/>
                                    <pic:cNvPicPr/>
                                  </pic:nvPicPr>
                                  <pic:blipFill>
                                    <a:blip r:embed="rId16"/>
                                    <a:stretch>
                                      <a:fillRect/>
                                    </a:stretch>
                                  </pic:blipFill>
                                  <pic:spPr>
                                    <a:xfrm>
                                      <a:off x="0" y="0"/>
                                      <a:ext cx="800100" cy="406400"/>
                                    </a:xfrm>
                                    <a:prstGeom prst="rect">
                                      <a:avLst/>
                                    </a:prstGeom>
                                  </pic:spPr>
                                </pic:pic>
                              </a:graphicData>
                            </a:graphic>
                          </wp:inline>
                        </w:drawing>
                      </w:r>
                      <w:r>
                        <w:rPr>
                          <w:rFonts w:hint="eastAsia"/>
                          <w:lang w:eastAsia="zh-CN"/>
                        </w:rPr>
                        <w:t>32</w:t>
                      </w:r>
                    </w:p>
                  </w:txbxContent>
                </v:textbox>
              </v:shape>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page">
                  <wp:posOffset>900430</wp:posOffset>
                </wp:positionH>
                <wp:positionV relativeFrom="page">
                  <wp:posOffset>360045</wp:posOffset>
                </wp:positionV>
                <wp:extent cx="1800225" cy="720090"/>
                <wp:effectExtent l="0" t="0" r="3175" b="3810"/>
                <wp:wrapNone/>
                <wp:docPr id="27"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33"/>
                              <w:bidi w:val="0"/>
                              <w:rPr>
                                <w:rFonts w:hint="eastAsia"/>
                                <w:lang w:eastAsia="zh-CN"/>
                              </w:rPr>
                            </w:pPr>
                          </w:p>
                          <w:p>
                            <w:pPr>
                              <w:pStyle w:val="333"/>
                              <w:bidi w:val="0"/>
                              <w:rPr>
                                <w:rFonts w:hint="eastAsia"/>
                                <w:lang w:eastAsia="zh-CN"/>
                              </w:rPr>
                            </w:pPr>
                          </w:p>
                          <w:p>
                            <w:pPr>
                              <w:pStyle w:val="333"/>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70.9pt;margin-top:28.35pt;height:56.7pt;width:141.75pt;mso-position-horizontal-relative:page;mso-position-vertical-relative:page;z-index:251659264;mso-width-relative:page;mso-height-relative:page;" fillcolor="#FFFFFF [3201]" filled="t" stroked="f" coordsize="21600,21600" o:gfxdata="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FK6IIdkAAAAKAQAADwAAAAAAAAABACAAAAAiAAAAZHJzL2Rvd25yZXYueG1sUEsBAhQAFAAAAAgA&#10;h07iQPPLPkJdAgAAjAQAAA4AAAAAAAAAAQAgAAAAKAEAAGRycy9lMm9Eb2MueG1sUEsFBgAAAAAG&#10;AAYAWQEAAPcFAAAAAA==&#10;">
                <v:fill on="t" focussize="0,0"/>
                <v:stroke on="f" weight="0.5pt"/>
                <v:imagedata o:title=""/>
                <o:lock v:ext="edit" aspectratio="f"/>
                <v:textbox inset="0mm,0mm,2.54mm,0mm">
                  <w:txbxContent>
                    <w:p>
                      <w:pPr>
                        <w:pStyle w:val="333"/>
                        <w:bidi w:val="0"/>
                        <w:rPr>
                          <w:rFonts w:hint="eastAsia"/>
                          <w:lang w:eastAsia="zh-CN"/>
                        </w:rPr>
                      </w:pPr>
                    </w:p>
                    <w:p>
                      <w:pPr>
                        <w:pStyle w:val="333"/>
                        <w:bidi w:val="0"/>
                        <w:rPr>
                          <w:rFonts w:hint="eastAsia"/>
                          <w:lang w:eastAsia="zh-CN"/>
                        </w:rPr>
                      </w:pPr>
                    </w:p>
                    <w:p>
                      <w:pPr>
                        <w:pStyle w:val="333"/>
                        <w:bidi w:val="0"/>
                        <w:rPr>
                          <w:rFonts w:hint="eastAsia"/>
                          <w:lang w:eastAsia="zh-CN"/>
                        </w:rPr>
                      </w:pPr>
                    </w:p>
                  </w:txbxContent>
                </v:textbox>
              </v:shape>
            </w:pict>
          </mc:Fallback>
        </mc:AlternateContent>
      </w:r>
    </w:p>
    <w:p>
      <w:pPr>
        <w:pStyle w:val="258"/>
        <w:rPr>
          <w:rFonts w:hint="eastAsia"/>
          <w:lang w:eastAsia="zh-CN"/>
        </w:rPr>
      </w:pPr>
      <w:r>
        <w:rPr>
          <w:sz w:val="21"/>
        </w:rPr>
        <mc:AlternateContent>
          <mc:Choice Requires="wps">
            <w:drawing>
              <wp:anchor distT="0" distB="0" distL="114300" distR="114300" simplePos="0" relativeHeight="251661312" behindDoc="0" locked="0" layoutInCell="1" allowOverlap="1">
                <wp:simplePos x="0" y="0"/>
                <wp:positionH relativeFrom="page">
                  <wp:posOffset>900430</wp:posOffset>
                </wp:positionH>
                <wp:positionV relativeFrom="page">
                  <wp:posOffset>1511935</wp:posOffset>
                </wp:positionV>
                <wp:extent cx="6120765" cy="648335"/>
                <wp:effectExtent l="0" t="0" r="635" b="12065"/>
                <wp:wrapNone/>
                <wp:docPr id="30" name="首页自画框图4"/>
                <wp:cNvGraphicFramePr/>
                <a:graphic xmlns:a="http://schemas.openxmlformats.org/drawingml/2006/main">
                  <a:graphicData uri="http://schemas.microsoft.com/office/word/2010/wordprocessingShape">
                    <wps:wsp>
                      <wps:cNvSpPr txBox="1"/>
                      <wps:spPr>
                        <a:xfrm>
                          <a:off x="0" y="0"/>
                          <a:ext cx="6120765" cy="648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36"/>
                              <w:bidi w:val="0"/>
                              <w:rPr>
                                <w:rFonts w:hint="eastAsia"/>
                                <w:lang w:eastAsia="zh-CN"/>
                              </w:rPr>
                            </w:pPr>
                            <w:r>
                              <w:rPr>
                                <w:rFonts w:hint="eastAsia"/>
                                <w:lang w:eastAsia="zh-CN"/>
                              </w:rPr>
                              <w:t>江苏省地方标准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6" o:spt="202" type="#_x0000_t202" style="position:absolute;left:0pt;margin-left:70.9pt;margin-top:119.05pt;height:51.05pt;width:481.95pt;mso-position-horizontal-relative:page;mso-position-vertical-relative:page;z-index:251661312;mso-width-relative:page;mso-height-relative:page;" fillcolor="#FFFFFF [3201]" filled="t" stroked="f" coordsize="21600,21600" o:gfxdata="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Lad/U2wAAAAwBAAAPAAAAAAAAAAEAIAAAACIAAABkcnMvZG93bnJldi54bWxQSwECFAAUAAAA&#10;CACHTuJAgT2ZtV0CAACMBAAADgAAAAAAAAABACAAAAAqAQAAZHJzL2Uyb0RvYy54bWxQSwUGAAAA&#10;AAYABgBZAQAA+QUAAAAA&#10;">
                <v:fill on="t" focussize="0,0"/>
                <v:stroke on="f" weight="0.5pt"/>
                <v:imagedata o:title=""/>
                <o:lock v:ext="edit" aspectratio="f"/>
                <v:textbox inset="0mm,0mm,2.54mm,0mm">
                  <w:txbxContent>
                    <w:p>
                      <w:pPr>
                        <w:pStyle w:val="336"/>
                        <w:bidi w:val="0"/>
                        <w:rPr>
                          <w:rFonts w:hint="eastAsia"/>
                          <w:lang w:eastAsia="zh-CN"/>
                        </w:rPr>
                      </w:pPr>
                      <w:r>
                        <w:rPr>
                          <w:rFonts w:hint="eastAsia"/>
                          <w:lang w:eastAsia="zh-CN"/>
                        </w:rPr>
                        <w:t>江苏省地方标准</w:t>
                      </w:r>
                    </w:p>
                  </w:txbxContent>
                </v:textbox>
              </v:shape>
            </w:pict>
          </mc:Fallback>
        </mc:AlternateContent>
      </w:r>
    </w:p>
    <w:p>
      <w:pPr>
        <w:pStyle w:val="258"/>
        <w:rPr>
          <w:rFonts w:hint="eastAsia"/>
          <w:lang w:eastAsia="zh-CN"/>
        </w:rPr>
      </w:pPr>
    </w:p>
    <w:p>
      <w:pPr>
        <w:pStyle w:val="258"/>
        <w:rPr>
          <w:rFonts w:hint="eastAsia"/>
          <w:lang w:eastAsia="zh-CN"/>
        </w:rPr>
        <w:sectPr>
          <w:headerReference r:id="rId5" w:type="first"/>
          <w:footerReference r:id="rId8" w:type="first"/>
          <w:headerReference r:id="rId3" w:type="default"/>
          <w:footerReference r:id="rId6" w:type="default"/>
          <w:headerReference r:id="rId4" w:type="even"/>
          <w:footerReference r:id="rId7" w:type="even"/>
          <w:pgSz w:w="11907" w:h="16839"/>
          <w:pgMar w:top="284" w:right="851" w:bottom="1134" w:left="1418" w:header="284" w:footer="1134" w:gutter="0"/>
          <w:lnNumType w:countBy="0" w:restart="continuous"/>
          <w:pgNumType w:fmt="upperRoman" w:start="1"/>
          <w:cols w:space="425" w:num="1"/>
          <w:titlePg/>
          <w:rtlGutter w:val="0"/>
          <w:docGrid w:linePitch="312" w:charSpace="0"/>
        </w:sectPr>
      </w:pPr>
      <w:r>
        <w:rPr>
          <w:sz w:val="21"/>
        </w:rPr>
        <mc:AlternateContent>
          <mc:Choice Requires="wps">
            <w:drawing>
              <wp:anchor distT="0" distB="0" distL="114300" distR="114300" simplePos="0" relativeHeight="251669504" behindDoc="0" locked="0" layoutInCell="1" allowOverlap="1">
                <wp:simplePos x="0" y="0"/>
                <wp:positionH relativeFrom="page">
                  <wp:posOffset>4615815</wp:posOffset>
                </wp:positionH>
                <wp:positionV relativeFrom="page">
                  <wp:posOffset>9763760</wp:posOffset>
                </wp:positionV>
                <wp:extent cx="810895" cy="184150"/>
                <wp:effectExtent l="0" t="0" r="1905" b="6350"/>
                <wp:wrapNone/>
                <wp:docPr id="38" name="首页自画框图12"/>
                <wp:cNvGraphicFramePr/>
                <a:graphic xmlns:a="http://schemas.openxmlformats.org/drawingml/2006/main">
                  <a:graphicData uri="http://schemas.microsoft.com/office/word/2010/wordprocessingShape">
                    <wps:wsp>
                      <wps:cNvSpPr txBox="1"/>
                      <wps:spPr>
                        <a:xfrm>
                          <a:off x="0" y="0"/>
                          <a:ext cx="1422400" cy="177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499"/>
                              <w:bidi w:val="0"/>
                              <w:rPr>
                                <w:rFonts w:hint="eastAsia"/>
                                <w:lang w:eastAsia="zh-CN"/>
                              </w:rPr>
                            </w:pPr>
                            <w:r>
                              <w:rPr>
                                <w:rFonts w:hint="eastAsia"/>
                                <w:lang w:eastAsia="zh-CN"/>
                              </w:rPr>
                              <w:t>发 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2" o:spid="_x0000_s1026" o:spt="202" type="#_x0000_t202" style="position:absolute;left:0pt;margin-left:363.45pt;margin-top:768.8pt;height:14.5pt;width:63.85pt;mso-position-horizontal-relative:page;mso-position-vertical-relative:page;mso-wrap-style:none;z-index:251669504;mso-width-relative:page;mso-height-relative:page;" fillcolor="#FFFFFF [3201]" filled="t" stroked="f" coordsize="21600,21600" o:gfxdata="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abWu0&#10;3AAAAA0BAAAPAAAAAAAAAAEAIAAAACIAAABkcnMvZG93bnJldi54bWxQSwECFAAUAAAACACHTuJA&#10;D0UDhVYCAACHBAAADgAAAAAAAAABACAAAAArAQAAZHJzL2Uyb0RvYy54bWxQSwUGAAAAAAYABgBZ&#10;AQAA8wUAAAAA&#10;">
                <v:fill on="t" focussize="0,0"/>
                <v:stroke on="f" weight="0.5pt"/>
                <v:imagedata o:title=""/>
                <o:lock v:ext="edit" aspectratio="f"/>
                <v:textbox inset="0mm,0mm,0mm,0mm">
                  <w:txbxContent>
                    <w:p>
                      <w:pPr>
                        <w:pStyle w:val="499"/>
                        <w:bidi w:val="0"/>
                        <w:rPr>
                          <w:rFonts w:hint="eastAsia"/>
                          <w:lang w:eastAsia="zh-CN"/>
                        </w:rPr>
                      </w:pPr>
                      <w:r>
                        <w:rPr>
                          <w:rFonts w:hint="eastAsia"/>
                          <w:lang w:eastAsia="zh-CN"/>
                        </w:rPr>
                        <w:t>发 布</w:t>
                      </w:r>
                    </w:p>
                  </w:txbxContent>
                </v:textbox>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page">
                  <wp:posOffset>2314575</wp:posOffset>
                </wp:positionH>
                <wp:positionV relativeFrom="page">
                  <wp:posOffset>9738360</wp:posOffset>
                </wp:positionV>
                <wp:extent cx="2301240" cy="234950"/>
                <wp:effectExtent l="0" t="0" r="10160" b="6350"/>
                <wp:wrapNone/>
                <wp:docPr id="37" name="首页自画框图11"/>
                <wp:cNvGraphicFramePr/>
                <a:graphic xmlns:a="http://schemas.openxmlformats.org/drawingml/2006/main">
                  <a:graphicData uri="http://schemas.microsoft.com/office/word/2010/wordprocessingShape">
                    <wps:wsp>
                      <wps:cNvSpPr txBox="1"/>
                      <wps:spPr>
                        <a:xfrm>
                          <a:off x="0" y="0"/>
                          <a:ext cx="2286000" cy="2349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41"/>
                              <w:bidi w:val="0"/>
                              <w:rPr>
                                <w:rFonts w:hint="eastAsia"/>
                                <w:lang w:eastAsia="zh-CN"/>
                              </w:rPr>
                            </w:pPr>
                            <w:r>
                              <w:rPr>
                                <w:rFonts w:hint="eastAsia"/>
                                <w:lang w:eastAsia="zh-CN"/>
                              </w:rPr>
                              <w:t>江苏省市场监督管理局</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1" o:spid="_x0000_s1026" o:spt="202" type="#_x0000_t202" style="position:absolute;left:0pt;margin-left:182.25pt;margin-top:766.8pt;height:18.5pt;width:181.2pt;mso-position-horizontal-relative:page;mso-position-vertical-relative:page;mso-wrap-style:none;z-index:251668480;mso-width-relative:page;mso-height-relative:page;" fillcolor="#FFFFFF [3201]" filled="t" stroked="f" coordsize="21600,21600" o:gfxdata="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PLJPP/b&#10;AAAADQEAAA8AAAAAAAAAAQAgAAAAIgAAAGRycy9kb3ducmV2LnhtbFBLAQIUABQAAAAIAIdO4kCN&#10;56YTVgIAAIcEAAAOAAAAAAAAAAEAIAAAACoBAABkcnMvZTJvRG9jLnhtbFBLBQYAAAAABgAGAFkB&#10;AADyBQAAAAA=&#10;">
                <v:fill on="t" focussize="0,0"/>
                <v:stroke on="f" weight="0.5pt"/>
                <v:imagedata o:title=""/>
                <o:lock v:ext="edit" aspectratio="f"/>
                <v:textbox inset="0mm,0mm,0mm,0mm">
                  <w:txbxContent>
                    <w:p>
                      <w:pPr>
                        <w:pStyle w:val="341"/>
                        <w:bidi w:val="0"/>
                        <w:rPr>
                          <w:rFonts w:hint="eastAsia"/>
                          <w:lang w:eastAsia="zh-CN"/>
                        </w:rPr>
                      </w:pPr>
                      <w:r>
                        <w:rPr>
                          <w:rFonts w:hint="eastAsia"/>
                          <w:lang w:eastAsia="zh-CN"/>
                        </w:rPr>
                        <w:t>江苏省市场监督管理局</w:t>
                      </w:r>
                    </w:p>
                  </w:txbxContent>
                </v:textbox>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-11430</wp:posOffset>
                </wp:positionH>
                <wp:positionV relativeFrom="paragraph">
                  <wp:posOffset>7512050</wp:posOffset>
                </wp:positionV>
                <wp:extent cx="6121400" cy="0"/>
                <wp:effectExtent l="0" t="6350" r="0" b="6350"/>
                <wp:wrapNone/>
                <wp:docPr id="36" name="首页自画框图10"/>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首页自画框图10" o:spid="_x0000_s1026" o:spt="20" style="position:absolute;left:0pt;margin-left:-0.9pt;margin-top:591.5pt;height:0pt;width:482pt;z-index:251667456;mso-width-relative:page;mso-height-relative:page;" filled="f" stroked="t" coordsize="21600,21600" o:gfxdata="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COF65dgAAAAMAQAADwAAAAAAAAABACAAAAAiAAAAZHJzL2Rvd25yZXYueG1sUEsBAhQAFAAAAAgA&#10;h07iQBb5mbDsAQAAtgMAAA4AAAAAAAAAAQAgAAAAJwEAAGRycy9lMm9Eb2MueG1sUEsFBgAAAAAG&#10;AAYAWQEAAIUFAAAAAA==&#10;">
                <v:fill on="f" focussize="0,0"/>
                <v:stroke weight="1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page">
                  <wp:posOffset>4140200</wp:posOffset>
                </wp:positionH>
                <wp:positionV relativeFrom="page">
                  <wp:posOffset>8964930</wp:posOffset>
                </wp:positionV>
                <wp:extent cx="2880360" cy="360045"/>
                <wp:effectExtent l="0" t="0" r="2540" b="8255"/>
                <wp:wrapNone/>
                <wp:docPr id="35" name="首页自画框图9"/>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91"/>
                              <w:bidi w:val="0"/>
                              <w:jc w:val="right"/>
                              <w:rPr>
                                <w:rFonts w:hint="eastAsia"/>
                                <w:lang w:eastAsia="zh-CN"/>
                              </w:rPr>
                            </w:pPr>
                            <w:r>
                              <w:rPr>
                                <w:rFonts w:hint="eastAsia"/>
                                <w:lang w:eastAsia="zh-CN"/>
                              </w:rPr>
                              <w:t>20XX-XX-XX实施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9" o:spid="_x0000_s1026" o:spt="202" type="#_x0000_t202" style="position:absolute;left:0pt;margin-left:326pt;margin-top:705.9pt;height:28.35pt;width:226.8pt;mso-position-horizontal-relative:page;mso-position-vertical-relative:page;z-index:251666432;mso-width-relative:page;mso-height-relative:page;" fillcolor="#FFFFFF [3201]" filled="t" stroked="f" coordsize="21600,21600" o:gfxdata="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NhsJm2wAAAA4BAAAPAAAAAAAAAAEAIAAAACIAAABkcnMvZG93bnJldi54bWxQSwECFAAUAAAA&#10;CACHTuJARCKfHV0CAACMBAAADgAAAAAAAAABACAAAAAqAQAAZHJzL2Uyb0RvYy54bWxQSwUGAAAA&#10;AAYABgBZAQAA+QUAAAAA&#10;">
                <v:fill on="t" focussize="0,0"/>
                <v:stroke on="f" weight="0.5pt"/>
                <v:imagedata o:title=""/>
                <o:lock v:ext="edit" aspectratio="f"/>
                <v:textbox inset="0mm,0mm,2.54mm,0mm">
                  <w:txbxContent>
                    <w:p>
                      <w:pPr>
                        <w:pStyle w:val="291"/>
                        <w:bidi w:val="0"/>
                        <w:jc w:val="right"/>
                        <w:rPr>
                          <w:rFonts w:hint="eastAsia"/>
                          <w:lang w:eastAsia="zh-CN"/>
                        </w:rPr>
                      </w:pPr>
                      <w:r>
                        <w:rPr>
                          <w:rFonts w:hint="eastAsia"/>
                          <w:lang w:eastAsia="zh-CN"/>
                        </w:rPr>
                        <w:t>20XX-XX-XX实施</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page">
                  <wp:posOffset>900430</wp:posOffset>
                </wp:positionH>
                <wp:positionV relativeFrom="page">
                  <wp:posOffset>8964930</wp:posOffset>
                </wp:positionV>
                <wp:extent cx="2880360" cy="360045"/>
                <wp:effectExtent l="0" t="0" r="2540" b="8255"/>
                <wp:wrapNone/>
                <wp:docPr id="34" name="首页自画框图8"/>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64"/>
                              <w:bidi w:val="0"/>
                              <w:rPr>
                                <w:rFonts w:hint="eastAsia"/>
                                <w:lang w:eastAsia="zh-CN"/>
                              </w:rPr>
                            </w:pPr>
                            <w:r>
                              <w:rPr>
                                <w:rFonts w:hint="eastAsia"/>
                                <w:lang w:eastAsia="zh-CN"/>
                              </w:rPr>
                              <w:t>20XX-XX-XX发布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8" o:spid="_x0000_s1026" o:spt="202" type="#_x0000_t202" style="position:absolute;left:0pt;margin-left:70.9pt;margin-top:705.9pt;height:28.35pt;width:226.8pt;mso-position-horizontal-relative:page;mso-position-vertical-relative:page;z-index:251665408;mso-width-relative:page;mso-height-relative:page;" fillcolor="#FFFFFF [3201]" filled="t" stroked="f" coordsize="21600,21600" o:gfxdata="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Y&#10;bcj52QAAAA0BAAAPAAAAAAAAAAEAIAAAACIAAABkcnMvZG93bnJldi54bWxQSwECFAAUAAAACACH&#10;TuJAz87YelwCAACMBAAADgAAAAAAAAABACAAAAAoAQAAZHJzL2Uyb0RvYy54bWxQSwUGAAAAAAYA&#10;BgBZAQAA9gUAAAAA&#10;">
                <v:fill on="t" focussize="0,0"/>
                <v:stroke on="f" weight="0.5pt"/>
                <v:imagedata o:title=""/>
                <o:lock v:ext="edit" aspectratio="f"/>
                <v:textbox inset="0mm,0mm,2.54mm,0mm">
                  <w:txbxContent>
                    <w:p>
                      <w:pPr>
                        <w:pStyle w:val="264"/>
                        <w:bidi w:val="0"/>
                        <w:rPr>
                          <w:rFonts w:hint="eastAsia"/>
                          <w:lang w:eastAsia="zh-CN"/>
                        </w:rPr>
                      </w:pPr>
                      <w:r>
                        <w:rPr>
                          <w:rFonts w:hint="eastAsia"/>
                          <w:lang w:eastAsia="zh-CN"/>
                        </w:rPr>
                        <w:t>20XX-XX-XX发布</w:t>
                      </w:r>
                    </w:p>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page">
                  <wp:posOffset>900430</wp:posOffset>
                </wp:positionH>
                <wp:positionV relativeFrom="page">
                  <wp:posOffset>4140200</wp:posOffset>
                </wp:positionV>
                <wp:extent cx="6120765" cy="4320540"/>
                <wp:effectExtent l="0" t="0" r="635" b="10160"/>
                <wp:wrapNone/>
                <wp:docPr id="33"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68"/>
                              <w:bidi w:val="0"/>
                              <w:rPr>
                                <w:rFonts w:hint="eastAsia"/>
                                <w:lang w:eastAsia="zh-CN"/>
                              </w:rPr>
                            </w:pPr>
                            <w:r>
                              <w:rPr>
                                <w:rFonts w:hint="eastAsia"/>
                                <w:lang w:eastAsia="zh-CN"/>
                              </w:rPr>
                              <w:t>10kV/20kV配电网工程电缆线路预制构件技术规范</w:t>
                            </w:r>
                          </w:p>
                          <w:p>
                            <w:pPr>
                              <w:pStyle w:val="271"/>
                              <w:bidi w:val="0"/>
                              <w:rPr>
                                <w:rFonts w:hint="eastAsia"/>
                                <w:lang w:eastAsia="zh-CN"/>
                              </w:rPr>
                            </w:pPr>
                            <w:r>
                              <w:rPr>
                                <w:rFonts w:hint="eastAsia"/>
                                <w:lang w:eastAsia="zh-CN"/>
                              </w:rPr>
                              <w:t>Technical code for prefabricated components of cable line  in 10kV/20kV electricity distribution network engineering</w:t>
                            </w:r>
                          </w:p>
                          <w:p>
                            <w:pPr>
                              <w:pStyle w:val="272"/>
                              <w:bidi w:val="0"/>
                              <w:rPr>
                                <w:rFonts w:hint="eastAsia"/>
                                <w:lang w:eastAsia="zh-CN"/>
                              </w:rPr>
                            </w:pPr>
                          </w:p>
                          <w:p>
                            <w:pPr>
                              <w:pStyle w:val="272"/>
                              <w:bidi w:val="0"/>
                              <w:rPr>
                                <w:rFonts w:hint="eastAsia"/>
                                <w:lang w:eastAsia="zh-CN"/>
                              </w:rPr>
                            </w:pPr>
                            <w:r>
                              <w:rPr>
                                <w:rFonts w:hint="eastAsia"/>
                                <w:lang w:eastAsia="zh-CN"/>
                              </w:rPr>
                              <w:t>（送审稿）</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left:70.9pt;margin-top:326pt;height:340.2pt;width:481.95pt;mso-position-horizontal-relative:page;mso-position-vertical-relative:page;z-index:251664384;mso-width-relative:page;mso-height-relative:page;" fillcolor="#FFFFFF [3201]" filled="t" stroked="f" coordsize="21600,21600" o:gfxdata="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CxO9dDcAAAADQEAAA8AAAAAAAAAAQAgAAAAIgAAAGRycy9kb3ducmV2LnhtbFBLAQIU&#10;ABQAAAAIAIdO4kBZZEnQYQIAAI0EAAAOAAAAAAAAAAEAIAAAACsBAABkcnMvZTJvRG9jLnhtbFBL&#10;BQYAAAAABgAGAFkBAAD+BQAAAAA=&#10;">
                <v:fill on="t" focussize="0,0"/>
                <v:stroke on="f" weight="0.5pt"/>
                <v:imagedata o:title=""/>
                <o:lock v:ext="edit" aspectratio="f"/>
                <v:textbox inset="0mm,0mm,2.54mm,0mm">
                  <w:txbxContent>
                    <w:p>
                      <w:pPr>
                        <w:pStyle w:val="268"/>
                        <w:bidi w:val="0"/>
                        <w:rPr>
                          <w:rFonts w:hint="eastAsia"/>
                          <w:lang w:eastAsia="zh-CN"/>
                        </w:rPr>
                      </w:pPr>
                      <w:r>
                        <w:rPr>
                          <w:rFonts w:hint="eastAsia"/>
                          <w:lang w:eastAsia="zh-CN"/>
                        </w:rPr>
                        <w:t>10kV/20kV配电网工程电缆线路预制构件技术规范</w:t>
                      </w:r>
                    </w:p>
                    <w:p>
                      <w:pPr>
                        <w:pStyle w:val="271"/>
                        <w:bidi w:val="0"/>
                        <w:rPr>
                          <w:rFonts w:hint="eastAsia"/>
                          <w:lang w:eastAsia="zh-CN"/>
                        </w:rPr>
                      </w:pPr>
                      <w:r>
                        <w:rPr>
                          <w:rFonts w:hint="eastAsia"/>
                          <w:lang w:eastAsia="zh-CN"/>
                        </w:rPr>
                        <w:t>Technical code for prefabricated components of cable line  in 10kV/20kV electricity distribution network engineering</w:t>
                      </w:r>
                    </w:p>
                    <w:p>
                      <w:pPr>
                        <w:pStyle w:val="272"/>
                        <w:bidi w:val="0"/>
                        <w:rPr>
                          <w:rFonts w:hint="eastAsia"/>
                          <w:lang w:eastAsia="zh-CN"/>
                        </w:rPr>
                      </w:pPr>
                    </w:p>
                    <w:p>
                      <w:pPr>
                        <w:pStyle w:val="272"/>
                        <w:bidi w:val="0"/>
                        <w:rPr>
                          <w:rFonts w:hint="eastAsia"/>
                          <w:lang w:eastAsia="zh-CN"/>
                        </w:rPr>
                      </w:pPr>
                      <w:r>
                        <w:rPr>
                          <w:rFonts w:hint="eastAsia"/>
                          <w:lang w:eastAsia="zh-CN"/>
                        </w:rPr>
                        <w:t>（送审稿）</w:t>
                      </w: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6350" r="0" b="6350"/>
                <wp:wrapNone/>
                <wp:docPr id="32"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首页自画框图6" o:spid="_x0000_s1026" o:spt="20" style="position:absolute;left:0pt;margin-left:-0.9pt;margin-top:75.5pt;height:0pt;width:482pt;z-index:251663360;mso-width-relative:page;mso-height-relative:page;" filled="f" stroked="t" coordsize="21600,21600" o:gfxdata="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SgooeNgAAAAKAQAADwAAAAAAAAABACAAAAAiAAAAZHJzL2Rvd25yZXYueG1sUEsBAhQAFAAAAAgA&#10;h07iQECZFV/sAQAAtQMAAA4AAAAAAAAAAQAgAAAAJwEAAGRycy9lMm9Eb2MueG1sUEsFBgAAAAAG&#10;AAYAWQEAAIUFAAAAAA==&#10;">
                <v:fill on="f" focussize="0,0"/>
                <v:stroke weight="1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page">
                  <wp:posOffset>2520315</wp:posOffset>
                </wp:positionH>
                <wp:positionV relativeFrom="page">
                  <wp:posOffset>2124075</wp:posOffset>
                </wp:positionV>
                <wp:extent cx="4320540" cy="720090"/>
                <wp:effectExtent l="0" t="0" r="10160" b="3810"/>
                <wp:wrapNone/>
                <wp:docPr id="31"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65"/>
                              <w:bidi w:val="0"/>
                              <w:rPr>
                                <w:rFonts w:hint="eastAsia"/>
                                <w:lang w:eastAsia="zh-CN"/>
                              </w:rPr>
                            </w:pPr>
                            <w:r>
                              <w:rPr>
                                <w:rFonts w:hint="eastAsia"/>
                                <w:lang w:eastAsia="zh-CN"/>
                              </w:rPr>
                              <w:t>DB 32/T XXXX-2024</w:t>
                            </w:r>
                          </w:p>
                          <w:p>
                            <w:pPr>
                              <w:pStyle w:val="267"/>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198.45pt;margin-top:167.25pt;height:56.7pt;width:340.2pt;mso-position-horizontal-relative:page;mso-position-vertical-relative:page;z-index:251662336;mso-width-relative:page;mso-height-relative:page;" fillcolor="#FFFFFF [3201]" filled="t" stroked="f" coordsize="21600,21600" o:gfxdata="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PUzsr7cAAAADAEAAA8AAAAAAAAAAQAgAAAAIgAAAGRycy9kb3ducmV2LnhtbFBLAQIUABQA&#10;AAAIAIdO4kA19tY9XgIAAIwEAAAOAAAAAAAAAAEAIAAAACsBAABkcnMvZTJvRG9jLnhtbFBLBQYA&#10;AAAABgAGAFkBAAD7BQAAAAA=&#10;">
                <v:fill on="t" focussize="0,0"/>
                <v:stroke on="f" weight="0.5pt"/>
                <v:imagedata o:title=""/>
                <o:lock v:ext="edit" aspectratio="f"/>
                <v:textbox inset="0mm,0mm,2.54mm,0mm">
                  <w:txbxContent>
                    <w:p>
                      <w:pPr>
                        <w:pStyle w:val="265"/>
                        <w:bidi w:val="0"/>
                        <w:rPr>
                          <w:rFonts w:hint="eastAsia"/>
                          <w:lang w:eastAsia="zh-CN"/>
                        </w:rPr>
                      </w:pPr>
                      <w:r>
                        <w:rPr>
                          <w:rFonts w:hint="eastAsia"/>
                          <w:lang w:eastAsia="zh-CN"/>
                        </w:rPr>
                        <w:t>DB 32/T XXXX-2024</w:t>
                      </w:r>
                    </w:p>
                    <w:p>
                      <w:pPr>
                        <w:pStyle w:val="267"/>
                        <w:bidi w:val="0"/>
                        <w:rPr>
                          <w:rFonts w:hint="eastAsia"/>
                          <w:lang w:eastAsia="zh-CN"/>
                        </w:rPr>
                      </w:pPr>
                    </w:p>
                  </w:txbxContent>
                </v:textbox>
              </v:shape>
            </w:pict>
          </mc:Fallback>
        </mc:AlternateContent>
      </w:r>
    </w:p>
    <w:p>
      <w:pPr>
        <w:pStyle w:val="286"/>
        <w:bidi w:val="0"/>
        <w:jc w:val="center"/>
        <w:rPr>
          <w:rFonts w:hint="eastAsia"/>
          <w:lang w:eastAsia="zh-CN"/>
        </w:rPr>
      </w:pPr>
      <w:bookmarkStart w:id="76" w:name="_GoBack"/>
      <w:bookmarkEnd w:id="76"/>
      <w:bookmarkStart w:id="1" w:name="标准目次"/>
      <w:bookmarkEnd w:id="1"/>
      <w:bookmarkStart w:id="2" w:name="标准目次内容"/>
      <w:r>
        <w:rPr>
          <w:rFonts w:hint="eastAsia"/>
          <w:lang w:eastAsia="zh-CN"/>
        </w:rPr>
        <w:t>目    次</w:t>
      </w:r>
    </w:p>
    <w:p>
      <w:pPr>
        <w:pStyle w:val="19"/>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TOC \o "1-3" \h \u </w:instrText>
      </w:r>
      <w:r>
        <w:rPr>
          <w:rFonts w:hint="eastAsia" w:ascii="宋体" w:hAnsi="宋体" w:eastAsia="宋体" w:cs="宋体"/>
          <w:b w:val="0"/>
          <w:sz w:val="21"/>
          <w:lang w:eastAsia="zh-CN"/>
        </w:rPr>
        <w:fldChar w:fldCharType="separate"/>
      </w: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_Toc8981 </w:instrText>
      </w:r>
      <w:r>
        <w:rPr>
          <w:rFonts w:hint="eastAsia" w:ascii="宋体" w:hAnsi="宋体" w:eastAsia="宋体" w:cs="宋体"/>
          <w:b w:val="0"/>
          <w:sz w:val="21"/>
          <w:lang w:eastAsia="zh-CN"/>
        </w:rPr>
        <w:fldChar w:fldCharType="separate"/>
      </w:r>
      <w:r>
        <w:rPr>
          <w:rFonts w:hint="eastAsia" w:ascii="宋体" w:hAnsi="宋体" w:eastAsia="宋体" w:cs="宋体"/>
          <w:b w:val="0"/>
          <w:sz w:val="21"/>
          <w:lang w:eastAsia="zh-CN"/>
        </w:rPr>
        <w:t>前言</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_Toc8981 \h </w:instrText>
      </w:r>
      <w:r>
        <w:rPr>
          <w:rFonts w:hint="eastAsia" w:ascii="宋体" w:hAnsi="宋体" w:eastAsia="宋体" w:cs="宋体"/>
          <w:b w:val="0"/>
          <w:sz w:val="21"/>
        </w:rPr>
        <w:fldChar w:fldCharType="separate"/>
      </w:r>
      <w:r>
        <w:rPr>
          <w:rFonts w:hint="eastAsia" w:ascii="宋体" w:hAnsi="宋体" w:eastAsia="宋体" w:cs="宋体"/>
          <w:b w:val="0"/>
          <w:sz w:val="21"/>
        </w:rPr>
        <w:t>II</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8"/>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_Toc21312 </w:instrText>
      </w:r>
      <w:r>
        <w:rPr>
          <w:rFonts w:hint="eastAsia" w:ascii="宋体" w:hAnsi="宋体" w:eastAsia="宋体" w:cs="宋体"/>
          <w:b w:val="0"/>
          <w:sz w:val="21"/>
          <w:lang w:eastAsia="zh-CN"/>
        </w:rPr>
        <w:fldChar w:fldCharType="separate"/>
      </w:r>
      <w:r>
        <w:rPr>
          <w:rFonts w:hint="eastAsia" w:ascii="宋体" w:hAnsi="宋体" w:eastAsia="宋体" w:cs="宋体"/>
          <w:b w:val="0"/>
          <w:i w:val="0"/>
          <w:sz w:val="21"/>
          <w:szCs w:val="21"/>
        </w:rPr>
        <w:t xml:space="preserve">1 </w:t>
      </w:r>
      <w:r>
        <w:rPr>
          <w:rFonts w:hint="eastAsia" w:ascii="宋体" w:hAnsi="宋体" w:eastAsia="宋体" w:cs="宋体"/>
          <w:b w:val="0"/>
          <w:sz w:val="21"/>
        </w:rPr>
        <w:t>范围</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_Toc21312 \h </w:instrText>
      </w:r>
      <w:r>
        <w:rPr>
          <w:rFonts w:hint="eastAsia" w:ascii="宋体" w:hAnsi="宋体" w:eastAsia="宋体" w:cs="宋体"/>
          <w:b w:val="0"/>
          <w:sz w:val="21"/>
        </w:rPr>
        <w:fldChar w:fldCharType="separate"/>
      </w:r>
      <w:r>
        <w:rPr>
          <w:rFonts w:hint="eastAsia" w:ascii="宋体" w:hAnsi="宋体" w:eastAsia="宋体" w:cs="宋体"/>
          <w:b w:val="0"/>
          <w:sz w:val="21"/>
        </w:rPr>
        <w:t>1</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8"/>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_Toc9085 </w:instrText>
      </w:r>
      <w:r>
        <w:rPr>
          <w:rFonts w:hint="eastAsia" w:ascii="宋体" w:hAnsi="宋体" w:eastAsia="宋体" w:cs="宋体"/>
          <w:b w:val="0"/>
          <w:sz w:val="21"/>
          <w:lang w:eastAsia="zh-CN"/>
        </w:rPr>
        <w:fldChar w:fldCharType="separate"/>
      </w:r>
      <w:r>
        <w:rPr>
          <w:rFonts w:hint="eastAsia" w:ascii="宋体" w:hAnsi="宋体" w:eastAsia="宋体" w:cs="宋体"/>
          <w:b w:val="0"/>
          <w:i w:val="0"/>
          <w:sz w:val="21"/>
          <w:szCs w:val="21"/>
        </w:rPr>
        <w:t xml:space="preserve">2 </w:t>
      </w:r>
      <w:r>
        <w:rPr>
          <w:rFonts w:hint="eastAsia" w:ascii="宋体" w:hAnsi="宋体" w:eastAsia="宋体" w:cs="宋体"/>
          <w:b w:val="0"/>
          <w:sz w:val="21"/>
        </w:rPr>
        <w:t>规范性引用文件</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_Toc9085 \h </w:instrText>
      </w:r>
      <w:r>
        <w:rPr>
          <w:rFonts w:hint="eastAsia" w:ascii="宋体" w:hAnsi="宋体" w:eastAsia="宋体" w:cs="宋体"/>
          <w:b w:val="0"/>
          <w:sz w:val="21"/>
        </w:rPr>
        <w:fldChar w:fldCharType="separate"/>
      </w:r>
      <w:r>
        <w:rPr>
          <w:rFonts w:hint="eastAsia" w:ascii="宋体" w:hAnsi="宋体" w:eastAsia="宋体" w:cs="宋体"/>
          <w:b w:val="0"/>
          <w:sz w:val="21"/>
        </w:rPr>
        <w:t>1</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8"/>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_Toc27637 </w:instrText>
      </w:r>
      <w:r>
        <w:rPr>
          <w:rFonts w:hint="eastAsia" w:ascii="宋体" w:hAnsi="宋体" w:eastAsia="宋体" w:cs="宋体"/>
          <w:b w:val="0"/>
          <w:sz w:val="21"/>
          <w:lang w:eastAsia="zh-CN"/>
        </w:rPr>
        <w:fldChar w:fldCharType="separate"/>
      </w:r>
      <w:r>
        <w:rPr>
          <w:rFonts w:hint="eastAsia" w:ascii="宋体" w:hAnsi="宋体" w:eastAsia="宋体" w:cs="宋体"/>
          <w:b w:val="0"/>
          <w:i w:val="0"/>
          <w:sz w:val="21"/>
          <w:szCs w:val="21"/>
        </w:rPr>
        <w:t xml:space="preserve">3 </w:t>
      </w:r>
      <w:r>
        <w:rPr>
          <w:rFonts w:hint="eastAsia" w:ascii="宋体" w:hAnsi="宋体" w:eastAsia="宋体" w:cs="宋体"/>
          <w:b w:val="0"/>
          <w:sz w:val="21"/>
        </w:rPr>
        <w:t>术语和定义</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_Toc27637 \h </w:instrText>
      </w:r>
      <w:r>
        <w:rPr>
          <w:rFonts w:hint="eastAsia" w:ascii="宋体" w:hAnsi="宋体" w:eastAsia="宋体" w:cs="宋体"/>
          <w:b w:val="0"/>
          <w:sz w:val="21"/>
        </w:rPr>
        <w:fldChar w:fldCharType="separate"/>
      </w:r>
      <w:r>
        <w:rPr>
          <w:rFonts w:hint="eastAsia" w:ascii="宋体" w:hAnsi="宋体" w:eastAsia="宋体" w:cs="宋体"/>
          <w:b w:val="0"/>
          <w:sz w:val="21"/>
        </w:rPr>
        <w:t>1</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8"/>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_Toc5295 </w:instrText>
      </w:r>
      <w:r>
        <w:rPr>
          <w:rFonts w:hint="eastAsia" w:ascii="宋体" w:hAnsi="宋体" w:eastAsia="宋体" w:cs="宋体"/>
          <w:b w:val="0"/>
          <w:sz w:val="21"/>
          <w:lang w:eastAsia="zh-CN"/>
        </w:rPr>
        <w:fldChar w:fldCharType="separate"/>
      </w:r>
      <w:r>
        <w:rPr>
          <w:rFonts w:hint="eastAsia" w:ascii="宋体" w:hAnsi="宋体" w:eastAsia="宋体" w:cs="宋体"/>
          <w:b w:val="0"/>
          <w:i w:val="0"/>
          <w:sz w:val="21"/>
          <w:szCs w:val="21"/>
        </w:rPr>
        <w:t xml:space="preserve">4 </w:t>
      </w:r>
      <w:r>
        <w:rPr>
          <w:rFonts w:hint="eastAsia" w:ascii="宋体" w:hAnsi="宋体" w:eastAsia="宋体" w:cs="宋体"/>
          <w:b w:val="0"/>
          <w:sz w:val="21"/>
        </w:rPr>
        <w:t>基本要求</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_Toc5295 \h </w:instrText>
      </w:r>
      <w:r>
        <w:rPr>
          <w:rFonts w:hint="eastAsia" w:ascii="宋体" w:hAnsi="宋体" w:eastAsia="宋体" w:cs="宋体"/>
          <w:b w:val="0"/>
          <w:sz w:val="21"/>
        </w:rPr>
        <w:fldChar w:fldCharType="separate"/>
      </w:r>
      <w:r>
        <w:rPr>
          <w:rFonts w:hint="eastAsia" w:ascii="宋体" w:hAnsi="宋体" w:eastAsia="宋体" w:cs="宋体"/>
          <w:b w:val="0"/>
          <w:sz w:val="21"/>
        </w:rPr>
        <w:t>2</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8"/>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_Toc19215 </w:instrText>
      </w:r>
      <w:r>
        <w:rPr>
          <w:rFonts w:hint="eastAsia" w:ascii="宋体" w:hAnsi="宋体" w:eastAsia="宋体" w:cs="宋体"/>
          <w:b w:val="0"/>
          <w:sz w:val="21"/>
          <w:lang w:eastAsia="zh-CN"/>
        </w:rPr>
        <w:fldChar w:fldCharType="separate"/>
      </w:r>
      <w:r>
        <w:rPr>
          <w:rFonts w:hint="eastAsia" w:ascii="宋体" w:hAnsi="宋体" w:eastAsia="宋体" w:cs="宋体"/>
          <w:b w:val="0"/>
          <w:i w:val="0"/>
          <w:sz w:val="21"/>
          <w:szCs w:val="21"/>
        </w:rPr>
        <w:t xml:space="preserve">5 </w:t>
      </w:r>
      <w:r>
        <w:rPr>
          <w:rFonts w:hint="eastAsia" w:ascii="宋体" w:hAnsi="宋体" w:eastAsia="宋体" w:cs="宋体"/>
          <w:b w:val="0"/>
          <w:sz w:val="21"/>
        </w:rPr>
        <w:t>材料</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_Toc19215 \h </w:instrText>
      </w:r>
      <w:r>
        <w:rPr>
          <w:rFonts w:hint="eastAsia" w:ascii="宋体" w:hAnsi="宋体" w:eastAsia="宋体" w:cs="宋体"/>
          <w:b w:val="0"/>
          <w:sz w:val="21"/>
        </w:rPr>
        <w:fldChar w:fldCharType="separate"/>
      </w:r>
      <w:r>
        <w:rPr>
          <w:rFonts w:hint="eastAsia" w:ascii="宋体" w:hAnsi="宋体" w:eastAsia="宋体" w:cs="宋体"/>
          <w:b w:val="0"/>
          <w:sz w:val="21"/>
        </w:rPr>
        <w:t>3</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_Toc12664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5.1 </w:t>
      </w:r>
      <w:r>
        <w:rPr>
          <w:rFonts w:hint="eastAsia" w:ascii="宋体" w:hAnsi="宋体" w:eastAsia="宋体" w:cs="宋体"/>
          <w:b w:val="0"/>
          <w:sz w:val="21"/>
        </w:rPr>
        <w:t>混凝土</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_Toc12664 \h </w:instrText>
      </w:r>
      <w:r>
        <w:rPr>
          <w:rFonts w:hint="eastAsia" w:ascii="宋体" w:hAnsi="宋体" w:eastAsia="宋体" w:cs="宋体"/>
          <w:b w:val="0"/>
          <w:sz w:val="21"/>
        </w:rPr>
        <w:fldChar w:fldCharType="separate"/>
      </w:r>
      <w:r>
        <w:rPr>
          <w:rFonts w:hint="eastAsia" w:ascii="宋体" w:hAnsi="宋体" w:eastAsia="宋体" w:cs="宋体"/>
          <w:b w:val="0"/>
          <w:sz w:val="21"/>
        </w:rPr>
        <w:t>3</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_Toc20497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5.2 </w:t>
      </w:r>
      <w:r>
        <w:rPr>
          <w:rFonts w:hint="eastAsia" w:ascii="宋体" w:hAnsi="宋体" w:eastAsia="宋体" w:cs="宋体"/>
          <w:b w:val="0"/>
          <w:sz w:val="21"/>
        </w:rPr>
        <w:t>钢筋</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_Toc20497 \h </w:instrText>
      </w:r>
      <w:r>
        <w:rPr>
          <w:rFonts w:hint="eastAsia" w:ascii="宋体" w:hAnsi="宋体" w:eastAsia="宋体" w:cs="宋体"/>
          <w:b w:val="0"/>
          <w:sz w:val="21"/>
        </w:rPr>
        <w:fldChar w:fldCharType="separate"/>
      </w:r>
      <w:r>
        <w:rPr>
          <w:rFonts w:hint="eastAsia" w:ascii="宋体" w:hAnsi="宋体" w:eastAsia="宋体" w:cs="宋体"/>
          <w:b w:val="0"/>
          <w:sz w:val="21"/>
        </w:rPr>
        <w:t>3</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_Toc29560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5.3 </w:t>
      </w:r>
      <w:r>
        <w:rPr>
          <w:rFonts w:hint="eastAsia" w:ascii="宋体" w:hAnsi="宋体" w:eastAsia="宋体" w:cs="宋体"/>
          <w:b w:val="0"/>
          <w:sz w:val="21"/>
        </w:rPr>
        <w:t>粘结及密封材料</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_Toc29560 \h </w:instrText>
      </w:r>
      <w:r>
        <w:rPr>
          <w:rFonts w:hint="eastAsia" w:ascii="宋体" w:hAnsi="宋体" w:eastAsia="宋体" w:cs="宋体"/>
          <w:b w:val="0"/>
          <w:sz w:val="21"/>
        </w:rPr>
        <w:fldChar w:fldCharType="separate"/>
      </w:r>
      <w:r>
        <w:rPr>
          <w:rFonts w:hint="eastAsia" w:ascii="宋体" w:hAnsi="宋体" w:eastAsia="宋体" w:cs="宋体"/>
          <w:b w:val="0"/>
          <w:sz w:val="21"/>
        </w:rPr>
        <w:t>3</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_Toc28067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5.4 </w:t>
      </w:r>
      <w:r>
        <w:rPr>
          <w:rFonts w:hint="eastAsia" w:ascii="宋体" w:hAnsi="宋体" w:eastAsia="宋体" w:cs="宋体"/>
          <w:b w:val="0"/>
          <w:sz w:val="21"/>
        </w:rPr>
        <w:t>其他材料</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_Toc28067 \h </w:instrText>
      </w:r>
      <w:r>
        <w:rPr>
          <w:rFonts w:hint="eastAsia" w:ascii="宋体" w:hAnsi="宋体" w:eastAsia="宋体" w:cs="宋体"/>
          <w:b w:val="0"/>
          <w:sz w:val="21"/>
        </w:rPr>
        <w:fldChar w:fldCharType="separate"/>
      </w:r>
      <w:r>
        <w:rPr>
          <w:rFonts w:hint="eastAsia" w:ascii="宋体" w:hAnsi="宋体" w:eastAsia="宋体" w:cs="宋体"/>
          <w:b w:val="0"/>
          <w:sz w:val="21"/>
        </w:rPr>
        <w:t>4</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8"/>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_Toc27695 </w:instrText>
      </w:r>
      <w:r>
        <w:rPr>
          <w:rFonts w:hint="eastAsia" w:ascii="宋体" w:hAnsi="宋体" w:eastAsia="宋体" w:cs="宋体"/>
          <w:b w:val="0"/>
          <w:sz w:val="21"/>
          <w:lang w:eastAsia="zh-CN"/>
        </w:rPr>
        <w:fldChar w:fldCharType="separate"/>
      </w:r>
      <w:r>
        <w:rPr>
          <w:rFonts w:hint="eastAsia" w:ascii="宋体" w:hAnsi="宋体" w:eastAsia="宋体" w:cs="宋体"/>
          <w:b w:val="0"/>
          <w:i w:val="0"/>
          <w:sz w:val="21"/>
          <w:szCs w:val="21"/>
        </w:rPr>
        <w:t xml:space="preserve">6 </w:t>
      </w:r>
      <w:r>
        <w:rPr>
          <w:rFonts w:hint="eastAsia" w:ascii="宋体" w:hAnsi="宋体" w:eastAsia="宋体" w:cs="宋体"/>
          <w:b w:val="0"/>
          <w:sz w:val="21"/>
        </w:rPr>
        <w:t>设计</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_Toc27695 \h </w:instrText>
      </w:r>
      <w:r>
        <w:rPr>
          <w:rFonts w:hint="eastAsia" w:ascii="宋体" w:hAnsi="宋体" w:eastAsia="宋体" w:cs="宋体"/>
          <w:b w:val="0"/>
          <w:sz w:val="21"/>
        </w:rPr>
        <w:fldChar w:fldCharType="separate"/>
      </w:r>
      <w:r>
        <w:rPr>
          <w:rFonts w:hint="eastAsia" w:ascii="宋体" w:hAnsi="宋体" w:eastAsia="宋体" w:cs="宋体"/>
          <w:b w:val="0"/>
          <w:sz w:val="21"/>
        </w:rPr>
        <w:t>4</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_Toc6867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6.1 </w:t>
      </w:r>
      <w:r>
        <w:rPr>
          <w:rFonts w:hint="eastAsia" w:ascii="宋体" w:hAnsi="宋体" w:eastAsia="宋体" w:cs="宋体"/>
          <w:b w:val="0"/>
          <w:sz w:val="21"/>
        </w:rPr>
        <w:t>一般规定</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_Toc6867 \h </w:instrText>
      </w:r>
      <w:r>
        <w:rPr>
          <w:rFonts w:hint="eastAsia" w:ascii="宋体" w:hAnsi="宋体" w:eastAsia="宋体" w:cs="宋体"/>
          <w:b w:val="0"/>
          <w:sz w:val="21"/>
        </w:rPr>
        <w:fldChar w:fldCharType="separate"/>
      </w:r>
      <w:r>
        <w:rPr>
          <w:rFonts w:hint="eastAsia" w:ascii="宋体" w:hAnsi="宋体" w:eastAsia="宋体" w:cs="宋体"/>
          <w:b w:val="0"/>
          <w:sz w:val="21"/>
        </w:rPr>
        <w:t>4</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_Toc31681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6.2 </w:t>
      </w:r>
      <w:r>
        <w:rPr>
          <w:rFonts w:hint="eastAsia" w:ascii="宋体" w:hAnsi="宋体" w:eastAsia="宋体" w:cs="宋体"/>
          <w:b w:val="0"/>
          <w:sz w:val="21"/>
        </w:rPr>
        <w:t>结构设计</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_Toc31681 \h </w:instrText>
      </w:r>
      <w:r>
        <w:rPr>
          <w:rFonts w:hint="eastAsia" w:ascii="宋体" w:hAnsi="宋体" w:eastAsia="宋体" w:cs="宋体"/>
          <w:b w:val="0"/>
          <w:sz w:val="21"/>
        </w:rPr>
        <w:fldChar w:fldCharType="separate"/>
      </w:r>
      <w:r>
        <w:rPr>
          <w:rFonts w:hint="eastAsia" w:ascii="宋体" w:hAnsi="宋体" w:eastAsia="宋体" w:cs="宋体"/>
          <w:b w:val="0"/>
          <w:sz w:val="21"/>
        </w:rPr>
        <w:t>4</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_Toc3927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6.3 </w:t>
      </w:r>
      <w:r>
        <w:rPr>
          <w:rFonts w:hint="eastAsia" w:ascii="宋体" w:hAnsi="宋体" w:eastAsia="宋体" w:cs="宋体"/>
          <w:b w:val="0"/>
          <w:sz w:val="21"/>
        </w:rPr>
        <w:t>预制构件设计</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_Toc3927 \h </w:instrText>
      </w:r>
      <w:r>
        <w:rPr>
          <w:rFonts w:hint="eastAsia" w:ascii="宋体" w:hAnsi="宋体" w:eastAsia="宋体" w:cs="宋体"/>
          <w:b w:val="0"/>
          <w:sz w:val="21"/>
        </w:rPr>
        <w:fldChar w:fldCharType="separate"/>
      </w:r>
      <w:r>
        <w:rPr>
          <w:rFonts w:hint="eastAsia" w:ascii="宋体" w:hAnsi="宋体" w:eastAsia="宋体" w:cs="宋体"/>
          <w:b w:val="0"/>
          <w:sz w:val="21"/>
        </w:rPr>
        <w:t>5</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_Toc31395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6.4 </w:t>
      </w:r>
      <w:r>
        <w:rPr>
          <w:rFonts w:hint="eastAsia" w:ascii="宋体" w:hAnsi="宋体" w:eastAsia="宋体" w:cs="宋体"/>
          <w:b w:val="0"/>
          <w:sz w:val="21"/>
        </w:rPr>
        <w:t>预制构件连接设计</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_Toc31395 \h </w:instrText>
      </w:r>
      <w:r>
        <w:rPr>
          <w:rFonts w:hint="eastAsia" w:ascii="宋体" w:hAnsi="宋体" w:eastAsia="宋体" w:cs="宋体"/>
          <w:b w:val="0"/>
          <w:sz w:val="21"/>
        </w:rPr>
        <w:fldChar w:fldCharType="separate"/>
      </w:r>
      <w:r>
        <w:rPr>
          <w:rFonts w:hint="eastAsia" w:ascii="宋体" w:hAnsi="宋体" w:eastAsia="宋体" w:cs="宋体"/>
          <w:b w:val="0"/>
          <w:sz w:val="21"/>
        </w:rPr>
        <w:t>9</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8"/>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_Toc11012 </w:instrText>
      </w:r>
      <w:r>
        <w:rPr>
          <w:rFonts w:hint="eastAsia" w:ascii="宋体" w:hAnsi="宋体" w:eastAsia="宋体" w:cs="宋体"/>
          <w:b w:val="0"/>
          <w:sz w:val="21"/>
          <w:lang w:eastAsia="zh-CN"/>
        </w:rPr>
        <w:fldChar w:fldCharType="separate"/>
      </w:r>
      <w:r>
        <w:rPr>
          <w:rFonts w:hint="eastAsia" w:ascii="宋体" w:hAnsi="宋体" w:eastAsia="宋体" w:cs="宋体"/>
          <w:b w:val="0"/>
          <w:i w:val="0"/>
          <w:sz w:val="21"/>
          <w:szCs w:val="21"/>
        </w:rPr>
        <w:t xml:space="preserve">7 </w:t>
      </w:r>
      <w:r>
        <w:rPr>
          <w:rFonts w:hint="eastAsia" w:ascii="宋体" w:hAnsi="宋体" w:eastAsia="宋体" w:cs="宋体"/>
          <w:b w:val="0"/>
          <w:sz w:val="21"/>
        </w:rPr>
        <w:t>制作</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_Toc11012 \h </w:instrText>
      </w:r>
      <w:r>
        <w:rPr>
          <w:rFonts w:hint="eastAsia" w:ascii="宋体" w:hAnsi="宋体" w:eastAsia="宋体" w:cs="宋体"/>
          <w:b w:val="0"/>
          <w:sz w:val="21"/>
        </w:rPr>
        <w:fldChar w:fldCharType="separate"/>
      </w:r>
      <w:r>
        <w:rPr>
          <w:rFonts w:hint="eastAsia" w:ascii="宋体" w:hAnsi="宋体" w:eastAsia="宋体" w:cs="宋体"/>
          <w:b w:val="0"/>
          <w:sz w:val="21"/>
        </w:rPr>
        <w:t>12</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_Toc21955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7.1 </w:t>
      </w:r>
      <w:r>
        <w:rPr>
          <w:rFonts w:hint="eastAsia" w:ascii="宋体" w:hAnsi="宋体" w:eastAsia="宋体" w:cs="宋体"/>
          <w:b w:val="0"/>
          <w:sz w:val="21"/>
        </w:rPr>
        <w:t>一般规定</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_Toc21955 \h </w:instrText>
      </w:r>
      <w:r>
        <w:rPr>
          <w:rFonts w:hint="eastAsia" w:ascii="宋体" w:hAnsi="宋体" w:eastAsia="宋体" w:cs="宋体"/>
          <w:b w:val="0"/>
          <w:sz w:val="21"/>
        </w:rPr>
        <w:fldChar w:fldCharType="separate"/>
      </w:r>
      <w:r>
        <w:rPr>
          <w:rFonts w:hint="eastAsia" w:ascii="宋体" w:hAnsi="宋体" w:eastAsia="宋体" w:cs="宋体"/>
          <w:b w:val="0"/>
          <w:sz w:val="21"/>
        </w:rPr>
        <w:t>12</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_Toc10706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7.2 </w:t>
      </w:r>
      <w:r>
        <w:rPr>
          <w:rFonts w:hint="eastAsia" w:ascii="宋体" w:hAnsi="宋体" w:eastAsia="宋体" w:cs="宋体"/>
          <w:b w:val="0"/>
          <w:sz w:val="21"/>
        </w:rPr>
        <w:t>模具</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_Toc10706 \h </w:instrText>
      </w:r>
      <w:r>
        <w:rPr>
          <w:rFonts w:hint="eastAsia" w:ascii="宋体" w:hAnsi="宋体" w:eastAsia="宋体" w:cs="宋体"/>
          <w:b w:val="0"/>
          <w:sz w:val="21"/>
        </w:rPr>
        <w:fldChar w:fldCharType="separate"/>
      </w:r>
      <w:r>
        <w:rPr>
          <w:rFonts w:hint="eastAsia" w:ascii="宋体" w:hAnsi="宋体" w:eastAsia="宋体" w:cs="宋体"/>
          <w:b w:val="0"/>
          <w:sz w:val="21"/>
        </w:rPr>
        <w:t>12</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_Toc22769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7.3 </w:t>
      </w:r>
      <w:r>
        <w:rPr>
          <w:rFonts w:hint="eastAsia" w:ascii="宋体" w:hAnsi="宋体" w:eastAsia="宋体" w:cs="宋体"/>
          <w:b w:val="0"/>
          <w:sz w:val="21"/>
        </w:rPr>
        <w:t>成型、养护及脱模</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_Toc22769 \h </w:instrText>
      </w:r>
      <w:r>
        <w:rPr>
          <w:rFonts w:hint="eastAsia" w:ascii="宋体" w:hAnsi="宋体" w:eastAsia="宋体" w:cs="宋体"/>
          <w:b w:val="0"/>
          <w:sz w:val="21"/>
        </w:rPr>
        <w:fldChar w:fldCharType="separate"/>
      </w:r>
      <w:r>
        <w:rPr>
          <w:rFonts w:hint="eastAsia" w:ascii="宋体" w:hAnsi="宋体" w:eastAsia="宋体" w:cs="宋体"/>
          <w:b w:val="0"/>
          <w:sz w:val="21"/>
        </w:rPr>
        <w:t>13</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_Toc4387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7.4 </w:t>
      </w:r>
      <w:r>
        <w:rPr>
          <w:rFonts w:hint="eastAsia" w:ascii="宋体" w:hAnsi="宋体" w:eastAsia="宋体" w:cs="宋体"/>
          <w:b w:val="0"/>
          <w:sz w:val="21"/>
        </w:rPr>
        <w:t>预制构件出厂检验</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_Toc4387 \h </w:instrText>
      </w:r>
      <w:r>
        <w:rPr>
          <w:rFonts w:hint="eastAsia" w:ascii="宋体" w:hAnsi="宋体" w:eastAsia="宋体" w:cs="宋体"/>
          <w:b w:val="0"/>
          <w:sz w:val="21"/>
        </w:rPr>
        <w:fldChar w:fldCharType="separate"/>
      </w:r>
      <w:r>
        <w:rPr>
          <w:rFonts w:hint="eastAsia" w:ascii="宋体" w:hAnsi="宋体" w:eastAsia="宋体" w:cs="宋体"/>
          <w:b w:val="0"/>
          <w:sz w:val="21"/>
        </w:rPr>
        <w:t>14</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_Toc400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7.5 </w:t>
      </w:r>
      <w:r>
        <w:rPr>
          <w:rFonts w:hint="eastAsia" w:ascii="宋体" w:hAnsi="宋体" w:eastAsia="宋体" w:cs="宋体"/>
          <w:b w:val="0"/>
          <w:sz w:val="21"/>
        </w:rPr>
        <w:t>起吊运输及存放</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_Toc400 \h </w:instrText>
      </w:r>
      <w:r>
        <w:rPr>
          <w:rFonts w:hint="eastAsia" w:ascii="宋体" w:hAnsi="宋体" w:eastAsia="宋体" w:cs="宋体"/>
          <w:b w:val="0"/>
          <w:sz w:val="21"/>
        </w:rPr>
        <w:fldChar w:fldCharType="separate"/>
      </w:r>
      <w:r>
        <w:rPr>
          <w:rFonts w:hint="eastAsia" w:ascii="宋体" w:hAnsi="宋体" w:eastAsia="宋体" w:cs="宋体"/>
          <w:b w:val="0"/>
          <w:sz w:val="21"/>
        </w:rPr>
        <w:t>16</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8"/>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_Toc26667 </w:instrText>
      </w:r>
      <w:r>
        <w:rPr>
          <w:rFonts w:hint="eastAsia" w:ascii="宋体" w:hAnsi="宋体" w:eastAsia="宋体" w:cs="宋体"/>
          <w:b w:val="0"/>
          <w:sz w:val="21"/>
          <w:lang w:eastAsia="zh-CN"/>
        </w:rPr>
        <w:fldChar w:fldCharType="separate"/>
      </w:r>
      <w:r>
        <w:rPr>
          <w:rFonts w:hint="eastAsia" w:ascii="宋体" w:hAnsi="宋体" w:eastAsia="宋体" w:cs="宋体"/>
          <w:b w:val="0"/>
          <w:i w:val="0"/>
          <w:sz w:val="21"/>
          <w:szCs w:val="21"/>
        </w:rPr>
        <w:t xml:space="preserve">8 </w:t>
      </w:r>
      <w:r>
        <w:rPr>
          <w:rFonts w:hint="eastAsia" w:ascii="宋体" w:hAnsi="宋体" w:eastAsia="宋体" w:cs="宋体"/>
          <w:b w:val="0"/>
          <w:sz w:val="21"/>
        </w:rPr>
        <w:t>施工安装</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_Toc26667 \h </w:instrText>
      </w:r>
      <w:r>
        <w:rPr>
          <w:rFonts w:hint="eastAsia" w:ascii="宋体" w:hAnsi="宋体" w:eastAsia="宋体" w:cs="宋体"/>
          <w:b w:val="0"/>
          <w:sz w:val="21"/>
        </w:rPr>
        <w:fldChar w:fldCharType="separate"/>
      </w:r>
      <w:r>
        <w:rPr>
          <w:rFonts w:hint="eastAsia" w:ascii="宋体" w:hAnsi="宋体" w:eastAsia="宋体" w:cs="宋体"/>
          <w:b w:val="0"/>
          <w:sz w:val="21"/>
        </w:rPr>
        <w:t>16</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_Toc17374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8.1 </w:t>
      </w:r>
      <w:r>
        <w:rPr>
          <w:rFonts w:hint="eastAsia" w:ascii="宋体" w:hAnsi="宋体" w:eastAsia="宋体" w:cs="宋体"/>
          <w:b w:val="0"/>
          <w:sz w:val="21"/>
        </w:rPr>
        <w:t>一般规定</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_Toc17374 \h </w:instrText>
      </w:r>
      <w:r>
        <w:rPr>
          <w:rFonts w:hint="eastAsia" w:ascii="宋体" w:hAnsi="宋体" w:eastAsia="宋体" w:cs="宋体"/>
          <w:b w:val="0"/>
          <w:sz w:val="21"/>
        </w:rPr>
        <w:fldChar w:fldCharType="separate"/>
      </w:r>
      <w:r>
        <w:rPr>
          <w:rFonts w:hint="eastAsia" w:ascii="宋体" w:hAnsi="宋体" w:eastAsia="宋体" w:cs="宋体"/>
          <w:b w:val="0"/>
          <w:sz w:val="21"/>
        </w:rPr>
        <w:t>16</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_Toc7338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8.2 </w:t>
      </w:r>
      <w:r>
        <w:rPr>
          <w:rFonts w:hint="eastAsia" w:ascii="宋体" w:hAnsi="宋体" w:eastAsia="宋体" w:cs="宋体"/>
          <w:b w:val="0"/>
          <w:sz w:val="21"/>
        </w:rPr>
        <w:t>施工准备</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_Toc7338 \h </w:instrText>
      </w:r>
      <w:r>
        <w:rPr>
          <w:rFonts w:hint="eastAsia" w:ascii="宋体" w:hAnsi="宋体" w:eastAsia="宋体" w:cs="宋体"/>
          <w:b w:val="0"/>
          <w:sz w:val="21"/>
        </w:rPr>
        <w:fldChar w:fldCharType="separate"/>
      </w:r>
      <w:r>
        <w:rPr>
          <w:rFonts w:hint="eastAsia" w:ascii="宋体" w:hAnsi="宋体" w:eastAsia="宋体" w:cs="宋体"/>
          <w:b w:val="0"/>
          <w:sz w:val="21"/>
        </w:rPr>
        <w:t>17</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_Toc16202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8.3 </w:t>
      </w:r>
      <w:r>
        <w:rPr>
          <w:rFonts w:hint="eastAsia" w:ascii="宋体" w:hAnsi="宋体" w:eastAsia="宋体" w:cs="宋体"/>
          <w:b w:val="0"/>
          <w:sz w:val="21"/>
        </w:rPr>
        <w:t>构件安装</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_Toc16202 \h </w:instrText>
      </w:r>
      <w:r>
        <w:rPr>
          <w:rFonts w:hint="eastAsia" w:ascii="宋体" w:hAnsi="宋体" w:eastAsia="宋体" w:cs="宋体"/>
          <w:b w:val="0"/>
          <w:sz w:val="21"/>
        </w:rPr>
        <w:fldChar w:fldCharType="separate"/>
      </w:r>
      <w:r>
        <w:rPr>
          <w:rFonts w:hint="eastAsia" w:ascii="宋体" w:hAnsi="宋体" w:eastAsia="宋体" w:cs="宋体"/>
          <w:b w:val="0"/>
          <w:sz w:val="21"/>
        </w:rPr>
        <w:t>17</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8"/>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_Toc15953 </w:instrText>
      </w:r>
      <w:r>
        <w:rPr>
          <w:rFonts w:hint="eastAsia" w:ascii="宋体" w:hAnsi="宋体" w:eastAsia="宋体" w:cs="宋体"/>
          <w:b w:val="0"/>
          <w:sz w:val="21"/>
          <w:lang w:eastAsia="zh-CN"/>
        </w:rPr>
        <w:fldChar w:fldCharType="separate"/>
      </w:r>
      <w:r>
        <w:rPr>
          <w:rFonts w:hint="eastAsia" w:ascii="宋体" w:hAnsi="宋体" w:eastAsia="宋体" w:cs="宋体"/>
          <w:b w:val="0"/>
          <w:i w:val="0"/>
          <w:sz w:val="21"/>
          <w:szCs w:val="21"/>
        </w:rPr>
        <w:t xml:space="preserve">9 </w:t>
      </w:r>
      <w:r>
        <w:rPr>
          <w:rFonts w:hint="eastAsia" w:ascii="宋体" w:hAnsi="宋体" w:eastAsia="宋体" w:cs="宋体"/>
          <w:b w:val="0"/>
          <w:sz w:val="21"/>
        </w:rPr>
        <w:t>检验与验收</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_Toc15953 \h </w:instrText>
      </w:r>
      <w:r>
        <w:rPr>
          <w:rFonts w:hint="eastAsia" w:ascii="宋体" w:hAnsi="宋体" w:eastAsia="宋体" w:cs="宋体"/>
          <w:b w:val="0"/>
          <w:sz w:val="21"/>
        </w:rPr>
        <w:fldChar w:fldCharType="separate"/>
      </w:r>
      <w:r>
        <w:rPr>
          <w:rFonts w:hint="eastAsia" w:ascii="宋体" w:hAnsi="宋体" w:eastAsia="宋体" w:cs="宋体"/>
          <w:b w:val="0"/>
          <w:sz w:val="21"/>
        </w:rPr>
        <w:t>17</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_Toc692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9.1 </w:t>
      </w:r>
      <w:r>
        <w:rPr>
          <w:rFonts w:hint="eastAsia" w:ascii="宋体" w:hAnsi="宋体" w:eastAsia="宋体" w:cs="宋体"/>
          <w:b w:val="0"/>
          <w:sz w:val="21"/>
        </w:rPr>
        <w:t>一般规定</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_Toc692 \h </w:instrText>
      </w:r>
      <w:r>
        <w:rPr>
          <w:rFonts w:hint="eastAsia" w:ascii="宋体" w:hAnsi="宋体" w:eastAsia="宋体" w:cs="宋体"/>
          <w:b w:val="0"/>
          <w:sz w:val="21"/>
        </w:rPr>
        <w:fldChar w:fldCharType="separate"/>
      </w:r>
      <w:r>
        <w:rPr>
          <w:rFonts w:hint="eastAsia" w:ascii="宋体" w:hAnsi="宋体" w:eastAsia="宋体" w:cs="宋体"/>
          <w:b w:val="0"/>
          <w:sz w:val="21"/>
        </w:rPr>
        <w:t>17</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_Toc20115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9.2 </w:t>
      </w:r>
      <w:r>
        <w:rPr>
          <w:rFonts w:hint="eastAsia" w:ascii="宋体" w:hAnsi="宋体" w:eastAsia="宋体" w:cs="宋体"/>
          <w:b w:val="0"/>
          <w:sz w:val="21"/>
        </w:rPr>
        <w:t>施工质量检验</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_Toc20115 \h </w:instrText>
      </w:r>
      <w:r>
        <w:rPr>
          <w:rFonts w:hint="eastAsia" w:ascii="宋体" w:hAnsi="宋体" w:eastAsia="宋体" w:cs="宋体"/>
          <w:b w:val="0"/>
          <w:sz w:val="21"/>
        </w:rPr>
        <w:fldChar w:fldCharType="separate"/>
      </w:r>
      <w:r>
        <w:rPr>
          <w:rFonts w:hint="eastAsia" w:ascii="宋体" w:hAnsi="宋体" w:eastAsia="宋体" w:cs="宋体"/>
          <w:b w:val="0"/>
          <w:sz w:val="21"/>
        </w:rPr>
        <w:t>18</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17"/>
        <w:tabs>
          <w:tab w:val="right" w:leader="dot" w:pos="9355"/>
        </w:tabs>
        <w:rPr>
          <w:rFonts w:hint="eastAsia" w:ascii="宋体" w:hAnsi="宋体" w:eastAsia="宋体" w:cs="宋体"/>
          <w:b w:val="0"/>
          <w:sz w:val="21"/>
        </w:rPr>
      </w:pPr>
      <w:r>
        <w:rPr>
          <w:rFonts w:hint="eastAsia" w:ascii="宋体" w:hAnsi="宋体" w:eastAsia="宋体" w:cs="宋体"/>
          <w:b w:val="0"/>
          <w:sz w:val="21"/>
          <w:lang w:eastAsia="zh-CN"/>
        </w:rPr>
        <w:fldChar w:fldCharType="begin"/>
      </w:r>
      <w:r>
        <w:rPr>
          <w:rFonts w:hint="eastAsia" w:ascii="宋体" w:hAnsi="宋体" w:eastAsia="宋体" w:cs="宋体"/>
          <w:b w:val="0"/>
          <w:sz w:val="21"/>
          <w:lang w:eastAsia="zh-CN"/>
        </w:rPr>
        <w:instrText xml:space="preserve"> HYPERLINK \l _Toc18323 </w:instrText>
      </w:r>
      <w:r>
        <w:rPr>
          <w:rFonts w:hint="eastAsia" w:ascii="宋体" w:hAnsi="宋体" w:eastAsia="宋体" w:cs="宋体"/>
          <w:b w:val="0"/>
          <w:sz w:val="21"/>
          <w:lang w:eastAsia="zh-CN"/>
        </w:rPr>
        <w:fldChar w:fldCharType="separate"/>
      </w:r>
      <w:r>
        <w:rPr>
          <w:rFonts w:hint="eastAsia" w:ascii="宋体" w:hAnsi="宋体" w:eastAsia="宋体" w:cs="宋体"/>
          <w:b w:val="0"/>
          <w:bCs w:val="0"/>
          <w:i w:val="0"/>
          <w:iCs w:val="0"/>
          <w:caps w:val="0"/>
          <w:strike w:val="0"/>
          <w:dstrike w:val="0"/>
          <w:outline w:val="0"/>
          <w:shadow w:val="0"/>
          <w:emboss w:val="0"/>
          <w:imprint w:val="0"/>
          <w:vanish w:val="0"/>
          <w:spacing w:val="0"/>
          <w:kern w:val="0"/>
          <w:position w:val="0"/>
          <w:sz w:val="21"/>
          <w:szCs w:val="21"/>
          <w:vertAlign w:val="baseline"/>
        </w:rPr>
        <w:t xml:space="preserve">9.3 </w:t>
      </w:r>
      <w:r>
        <w:rPr>
          <w:rFonts w:hint="eastAsia" w:ascii="宋体" w:hAnsi="宋体" w:eastAsia="宋体" w:cs="宋体"/>
          <w:b w:val="0"/>
          <w:sz w:val="21"/>
        </w:rPr>
        <w:t>施工质量验收</w:t>
      </w:r>
      <w:r>
        <w:rPr>
          <w:rFonts w:hint="eastAsia" w:ascii="宋体" w:hAnsi="宋体" w:eastAsia="宋体" w:cs="宋体"/>
          <w:b w:val="0"/>
          <w:sz w:val="21"/>
        </w:rPr>
        <w:tab/>
      </w:r>
      <w:r>
        <w:rPr>
          <w:rFonts w:hint="eastAsia" w:ascii="宋体" w:hAnsi="宋体" w:eastAsia="宋体" w:cs="宋体"/>
          <w:b w:val="0"/>
          <w:sz w:val="21"/>
        </w:rPr>
        <w:fldChar w:fldCharType="begin"/>
      </w:r>
      <w:r>
        <w:rPr>
          <w:rFonts w:hint="eastAsia" w:ascii="宋体" w:hAnsi="宋体" w:eastAsia="宋体" w:cs="宋体"/>
          <w:b w:val="0"/>
          <w:sz w:val="21"/>
        </w:rPr>
        <w:instrText xml:space="preserve"> PAGEREF _Toc18323 \h </w:instrText>
      </w:r>
      <w:r>
        <w:rPr>
          <w:rFonts w:hint="eastAsia" w:ascii="宋体" w:hAnsi="宋体" w:eastAsia="宋体" w:cs="宋体"/>
          <w:b w:val="0"/>
          <w:sz w:val="21"/>
        </w:rPr>
        <w:fldChar w:fldCharType="separate"/>
      </w:r>
      <w:r>
        <w:rPr>
          <w:rFonts w:hint="eastAsia" w:ascii="宋体" w:hAnsi="宋体" w:eastAsia="宋体" w:cs="宋体"/>
          <w:b w:val="0"/>
          <w:sz w:val="21"/>
        </w:rPr>
        <w:t>19</w:t>
      </w:r>
      <w:r>
        <w:rPr>
          <w:rFonts w:hint="eastAsia" w:ascii="宋体" w:hAnsi="宋体" w:eastAsia="宋体" w:cs="宋体"/>
          <w:b w:val="0"/>
          <w:sz w:val="21"/>
        </w:rPr>
        <w:fldChar w:fldCharType="end"/>
      </w:r>
      <w:r>
        <w:rPr>
          <w:rFonts w:hint="eastAsia" w:ascii="宋体" w:hAnsi="宋体" w:eastAsia="宋体" w:cs="宋体"/>
          <w:b w:val="0"/>
          <w:sz w:val="21"/>
          <w:lang w:eastAsia="zh-CN"/>
        </w:rPr>
        <w:fldChar w:fldCharType="end"/>
      </w:r>
    </w:p>
    <w:p>
      <w:pPr>
        <w:pStyle w:val="258"/>
        <w:rPr>
          <w:rFonts w:hint="eastAsia" w:ascii="宋体" w:hAnsi="宋体" w:eastAsia="宋体" w:cs="宋体"/>
          <w:b w:val="0"/>
          <w:sz w:val="21"/>
          <w:lang w:eastAsia="zh-CN"/>
        </w:rPr>
      </w:pPr>
      <w:r>
        <w:rPr>
          <w:rFonts w:hint="eastAsia" w:ascii="宋体" w:hAnsi="宋体" w:eastAsia="宋体" w:cs="宋体"/>
          <w:b w:val="0"/>
          <w:sz w:val="21"/>
          <w:lang w:eastAsia="zh-CN"/>
        </w:rPr>
        <w:fldChar w:fldCharType="end"/>
      </w:r>
    </w:p>
    <w:bookmarkEnd w:id="2"/>
    <w:p>
      <w:pPr>
        <w:pStyle w:val="258"/>
        <w:rPr>
          <w:rFonts w:hint="eastAsia"/>
          <w:lang w:eastAsia="zh-CN"/>
        </w:rPr>
        <w:sectPr>
          <w:headerReference r:id="rId10" w:type="first"/>
          <w:footerReference r:id="rId12" w:type="first"/>
          <w:headerReference r:id="rId9" w:type="default"/>
          <w:footerReference r:id="rId11" w:type="default"/>
          <w:pgSz w:w="11907" w:h="16839"/>
          <w:pgMar w:top="1418" w:right="1134" w:bottom="1134" w:left="1418" w:header="1418" w:footer="1134" w:gutter="0"/>
          <w:paperSrc/>
          <w:lnNumType w:countBy="0" w:restart="continuous"/>
          <w:pgNumType w:fmt="upperRoman" w:start="1"/>
          <w:cols w:space="425" w:num="1"/>
          <w:rtlGutter w:val="0"/>
          <w:docGrid w:type="lines" w:linePitch="312" w:charSpace="0"/>
        </w:sectPr>
      </w:pPr>
    </w:p>
    <w:p>
      <w:pPr>
        <w:pStyle w:val="256"/>
        <w:bidi w:val="0"/>
        <w:rPr>
          <w:rFonts w:hint="eastAsia"/>
          <w:lang w:eastAsia="zh-CN"/>
        </w:rPr>
      </w:pPr>
      <w:bookmarkStart w:id="3" w:name="标准前言"/>
      <w:bookmarkEnd w:id="3"/>
      <w:bookmarkStart w:id="4" w:name="_Toc8981"/>
      <w:r>
        <w:rPr>
          <w:rFonts w:hint="eastAsia"/>
          <w:lang w:eastAsia="zh-CN"/>
        </w:rPr>
        <w:t>前    言</w:t>
      </w:r>
      <w:bookmarkEnd w:id="4"/>
    </w:p>
    <w:p>
      <w:pPr>
        <w:pStyle w:val="258"/>
        <w:bidi w:val="0"/>
        <w:rPr>
          <w:rFonts w:hint="eastAsia"/>
          <w:lang w:eastAsia="zh-CN"/>
        </w:rPr>
      </w:pPr>
      <w:r>
        <w:rPr>
          <w:rFonts w:hint="eastAsia"/>
          <w:lang w:eastAsia="zh-CN"/>
        </w:rPr>
        <w:t>本文件按照GB/T 1.1—2020《标准化工作导则  第1部分：标准化文件的结构和起草规则》的规定起草。</w:t>
      </w:r>
    </w:p>
    <w:p>
      <w:pPr>
        <w:pStyle w:val="528"/>
        <w:ind w:firstLine="420"/>
      </w:pPr>
      <w:r>
        <w:rPr>
          <w:rFonts w:hint="eastAsia"/>
        </w:rPr>
        <w:t>本文件按照GB/T 1.1—2020《标准化工作导则  第1部分：标准化文件的结构和起草规则》的规定起草。</w:t>
      </w:r>
    </w:p>
    <w:p>
      <w:pPr>
        <w:pStyle w:val="528"/>
        <w:ind w:firstLine="420"/>
      </w:pPr>
      <w:r>
        <w:rPr>
          <w:rFonts w:hint="eastAsia"/>
        </w:rPr>
        <w:t>请注意本文件的某些内容可能涉及专利。本文件的发布机构不承担识别专利的责任。</w:t>
      </w:r>
    </w:p>
    <w:p>
      <w:pPr>
        <w:pStyle w:val="528"/>
        <w:ind w:firstLine="420"/>
      </w:pPr>
      <w:r>
        <w:rPr>
          <w:rFonts w:hint="eastAsia"/>
        </w:rPr>
        <w:t>本文件由江苏省电力标准化技术委员会提出并归口。</w:t>
      </w:r>
    </w:p>
    <w:p>
      <w:pPr>
        <w:pStyle w:val="528"/>
        <w:ind w:firstLine="420"/>
      </w:pPr>
      <w:r>
        <w:rPr>
          <w:rFonts w:hint="eastAsia"/>
        </w:rPr>
        <w:t>本文件起草单位：国网江苏省电力有限公司、国网江苏省电力有限公司经济技术研究院、国网江苏电力设计咨询有限公司、东南大学、同济大学国家土建结构预制装配化工程技术研究中心、江苏智聚智慧建筑科技有限公司、江苏东尚住宅工业有限公司。</w:t>
      </w:r>
    </w:p>
    <w:p>
      <w:pPr>
        <w:pStyle w:val="528"/>
        <w:ind w:firstLine="420"/>
      </w:pPr>
      <w:r>
        <w:rPr>
          <w:rFonts w:hint="eastAsia"/>
        </w:rPr>
        <w:t>本文件主要起草人：胡亚山、黄峥、刘利国、刘浩、李妍、张群、吴倩、魏星琦、宫海、储海军、丁静鹄、王俊、吴静云、姚丽娟、储方舟、李国强、冯若强、徐海洋、朱海清、朱扬军。</w:t>
      </w:r>
    </w:p>
    <w:p>
      <w:pPr>
        <w:pStyle w:val="258"/>
        <w:bidi w:val="0"/>
        <w:rPr>
          <w:rFonts w:hint="eastAsia"/>
          <w:lang w:eastAsia="zh-CN"/>
        </w:rPr>
      </w:pPr>
    </w:p>
    <w:p>
      <w:pPr>
        <w:pStyle w:val="258"/>
        <w:bidi w:val="0"/>
        <w:rPr>
          <w:rFonts w:hint="eastAsia"/>
          <w:lang w:eastAsia="zh-CN"/>
        </w:rPr>
        <w:sectPr>
          <w:pgSz w:w="11907" w:h="16839"/>
          <w:pgMar w:top="1418" w:right="1134" w:bottom="1134" w:left="1418" w:header="1418" w:footer="1134" w:gutter="0"/>
          <w:paperSrc/>
          <w:lnNumType w:countBy="0" w:restart="continuous"/>
          <w:pgNumType w:fmt="upperRoman"/>
          <w:cols w:space="425" w:num="1"/>
          <w:rtlGutter w:val="0"/>
          <w:docGrid w:type="lines" w:linePitch="312" w:charSpace="0"/>
        </w:sectPr>
      </w:pPr>
    </w:p>
    <w:p>
      <w:pPr>
        <w:pStyle w:val="315"/>
        <w:bidi w:val="0"/>
        <w:rPr>
          <w:rFonts w:hint="eastAsia"/>
          <w:lang w:eastAsia="zh-CN"/>
        </w:rPr>
      </w:pPr>
      <w:bookmarkStart w:id="5" w:name="标准内容"/>
      <w:bookmarkEnd w:id="5"/>
      <w:r>
        <w:rPr>
          <w:rFonts w:hint="eastAsia"/>
          <w:lang w:eastAsia="zh-CN"/>
        </w:rPr>
        <w:t>10kV/20kV配电网工程电缆线路预制构件技术规范</w:t>
      </w:r>
    </w:p>
    <w:p>
      <w:pPr>
        <w:pStyle w:val="259"/>
      </w:pPr>
      <w:bookmarkStart w:id="6" w:name="_Toc21312"/>
      <w:r>
        <w:rPr>
          <w:rFonts w:hint="eastAsia"/>
        </w:rPr>
        <w:t>范围</w:t>
      </w:r>
      <w:bookmarkEnd w:id="6"/>
    </w:p>
    <w:p>
      <w:pPr>
        <w:pStyle w:val="528"/>
        <w:ind w:firstLine="420"/>
      </w:pPr>
      <w:bookmarkStart w:id="7" w:name="_Toc26986772"/>
      <w:bookmarkStart w:id="8" w:name="_Toc26718931"/>
      <w:bookmarkStart w:id="9" w:name="_Toc26986531"/>
      <w:r>
        <w:rPr>
          <w:rFonts w:hint="eastAsia"/>
        </w:rPr>
        <w:t>本文件规定了10kV/20kV配电网工程电缆线路预制构件的材料、设计、制作、施工安装、检验与验收的技术要求。</w:t>
      </w:r>
    </w:p>
    <w:p>
      <w:pPr>
        <w:pStyle w:val="528"/>
        <w:ind w:firstLine="420"/>
      </w:pPr>
      <w:r>
        <w:rPr>
          <w:rFonts w:hint="eastAsia"/>
        </w:rPr>
        <w:t>本文件适用于10kV/20kV配电网工程电缆线路预制电缆排管、预制电缆工作井、预制设备基础、预制电缆沟道等预制构件的材料、设计、制作、施工安装、检验与验收。</w:t>
      </w:r>
    </w:p>
    <w:p>
      <w:pPr>
        <w:pStyle w:val="259"/>
      </w:pPr>
      <w:bookmarkStart w:id="10" w:name="_Toc9085"/>
      <w:r>
        <w:rPr>
          <w:rFonts w:hint="eastAsia"/>
        </w:rPr>
        <w:t>规范性引用文件</w:t>
      </w:r>
      <w:bookmarkEnd w:id="7"/>
      <w:bookmarkEnd w:id="8"/>
      <w:bookmarkEnd w:id="9"/>
      <w:bookmarkEnd w:id="10"/>
    </w:p>
    <w:p>
      <w:pPr>
        <w:pStyle w:val="258"/>
        <w:ind w:firstLine="420"/>
      </w:pPr>
      <w:sdt>
        <w:sdtPr>
          <w:rPr>
            <w:rFonts w:hint="eastAsia"/>
          </w:rPr>
          <w:alias w:val="规范性引用文件文字描述选择"/>
          <w:tag w:val="规范性引用文件文字描述选择"/>
          <w:id w:val="715848253"/>
          <w:placeholder>
            <w:docPart w:val="628E8159288E40C2AB02C9C3B73C502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r>
        <w:tab/>
      </w:r>
    </w:p>
    <w:p>
      <w:pPr>
        <w:pStyle w:val="528"/>
        <w:ind w:firstLine="420"/>
      </w:pPr>
      <w:r>
        <w:rPr>
          <w:rFonts w:hint="eastAsia"/>
        </w:rPr>
        <w:t xml:space="preserve">GB/T 18173.3 </w:t>
      </w:r>
      <w:r>
        <w:t xml:space="preserve"> </w:t>
      </w:r>
      <w:r>
        <w:rPr>
          <w:rFonts w:hint="eastAsia"/>
        </w:rPr>
        <w:t>高分子防水材料 第3部分：遇水膨胀橡胶</w:t>
      </w:r>
    </w:p>
    <w:p>
      <w:pPr>
        <w:pStyle w:val="528"/>
        <w:ind w:firstLine="420"/>
      </w:pPr>
      <w:r>
        <w:rPr>
          <w:rFonts w:hint="eastAsia"/>
        </w:rPr>
        <w:t xml:space="preserve">GB/T 21873 </w:t>
      </w:r>
      <w:r>
        <w:t xml:space="preserve">   </w:t>
      </w:r>
      <w:r>
        <w:rPr>
          <w:rFonts w:hint="eastAsia"/>
        </w:rPr>
        <w:t xml:space="preserve">橡胶密封件给、排水管及污水管道用接口密封圈 </w:t>
      </w:r>
      <w:r>
        <w:t xml:space="preserve"> </w:t>
      </w:r>
      <w:r>
        <w:rPr>
          <w:rFonts w:hint="eastAsia"/>
        </w:rPr>
        <w:t>材料规范</w:t>
      </w:r>
    </w:p>
    <w:p>
      <w:pPr>
        <w:pStyle w:val="528"/>
        <w:ind w:firstLine="420"/>
      </w:pPr>
      <w:r>
        <w:rPr>
          <w:rFonts w:hint="eastAsia"/>
        </w:rPr>
        <w:t>GB/T 3274</w:t>
      </w:r>
      <w:r>
        <w:t xml:space="preserve">     </w:t>
      </w:r>
      <w:r>
        <w:rPr>
          <w:rFonts w:hint="eastAsia"/>
        </w:rPr>
        <w:t>碳素结构钢和低合金结构钢热轧钢板和钢带</w:t>
      </w:r>
    </w:p>
    <w:p>
      <w:pPr>
        <w:pStyle w:val="528"/>
        <w:ind w:firstLine="420"/>
      </w:pPr>
      <w:r>
        <w:rPr>
          <w:rFonts w:hint="eastAsia"/>
        </w:rPr>
        <w:t>GB 50010</w:t>
      </w:r>
      <w:r>
        <w:rPr>
          <w:rFonts w:hint="eastAsia"/>
        </w:rPr>
        <w:tab/>
      </w:r>
      <w:r>
        <w:rPr>
          <w:rFonts w:hint="eastAsia"/>
        </w:rPr>
        <w:t xml:space="preserve">  混凝土结构设计规范</w:t>
      </w:r>
    </w:p>
    <w:p>
      <w:pPr>
        <w:pStyle w:val="528"/>
        <w:ind w:firstLine="420"/>
      </w:pPr>
      <w:r>
        <w:rPr>
          <w:rFonts w:hint="eastAsia"/>
        </w:rPr>
        <w:t>GB/T 50046</w:t>
      </w:r>
      <w:r>
        <w:rPr>
          <w:rFonts w:hint="eastAsia"/>
        </w:rPr>
        <w:tab/>
      </w:r>
      <w:r>
        <w:rPr>
          <w:rFonts w:hint="eastAsia"/>
        </w:rPr>
        <w:t xml:space="preserve">  工业建筑防腐蚀设计标准</w:t>
      </w:r>
    </w:p>
    <w:p>
      <w:pPr>
        <w:pStyle w:val="528"/>
        <w:ind w:firstLine="420"/>
      </w:pPr>
      <w:r>
        <w:rPr>
          <w:rFonts w:hint="eastAsia"/>
        </w:rPr>
        <w:t>GB 50068</w:t>
      </w:r>
      <w:r>
        <w:rPr>
          <w:rFonts w:hint="eastAsia"/>
        </w:rPr>
        <w:tab/>
      </w:r>
      <w:r>
        <w:rPr>
          <w:rFonts w:hint="eastAsia"/>
        </w:rPr>
        <w:t xml:space="preserve">  建筑结构可靠性设计统一标准</w:t>
      </w:r>
    </w:p>
    <w:p>
      <w:pPr>
        <w:pStyle w:val="528"/>
        <w:ind w:firstLine="420"/>
      </w:pPr>
      <w:r>
        <w:rPr>
          <w:rFonts w:hint="eastAsia"/>
        </w:rPr>
        <w:t xml:space="preserve">GB </w:t>
      </w:r>
      <w:bookmarkStart w:id="11" w:name="_Hlk151047518"/>
      <w:r>
        <w:rPr>
          <w:rFonts w:hint="eastAsia"/>
        </w:rPr>
        <w:t>50204</w:t>
      </w:r>
      <w:bookmarkEnd w:id="11"/>
      <w:r>
        <w:t xml:space="preserve">      </w:t>
      </w:r>
      <w:r>
        <w:rPr>
          <w:rFonts w:hint="eastAsia"/>
        </w:rPr>
        <w:t>混凝土结构工程施工质量验收规范</w:t>
      </w:r>
    </w:p>
    <w:p>
      <w:pPr>
        <w:pStyle w:val="528"/>
        <w:ind w:firstLine="420"/>
      </w:pPr>
      <w:r>
        <w:rPr>
          <w:rFonts w:hint="eastAsia"/>
        </w:rPr>
        <w:t xml:space="preserve">GB 50205 </w:t>
      </w:r>
      <w:r>
        <w:t xml:space="preserve">     </w:t>
      </w:r>
      <w:r>
        <w:rPr>
          <w:rFonts w:hint="eastAsia"/>
        </w:rPr>
        <w:t>钢结构工程施工质量验收标准</w:t>
      </w:r>
    </w:p>
    <w:p>
      <w:pPr>
        <w:pStyle w:val="528"/>
        <w:ind w:firstLine="420"/>
      </w:pPr>
      <w:r>
        <w:rPr>
          <w:rFonts w:hint="eastAsia"/>
        </w:rPr>
        <w:t>GB/T 50476</w:t>
      </w:r>
      <w:r>
        <w:rPr>
          <w:rFonts w:hint="eastAsia"/>
        </w:rPr>
        <w:tab/>
      </w:r>
      <w:r>
        <w:rPr>
          <w:rFonts w:hint="eastAsia"/>
        </w:rPr>
        <w:t xml:space="preserve">  混凝土结构耐久性设计标准</w:t>
      </w:r>
    </w:p>
    <w:p>
      <w:pPr>
        <w:pStyle w:val="528"/>
        <w:ind w:firstLine="420"/>
      </w:pPr>
      <w:r>
        <w:rPr>
          <w:rFonts w:hint="eastAsia"/>
        </w:rPr>
        <w:t xml:space="preserve">GB 50666 </w:t>
      </w:r>
      <w:r>
        <w:rPr>
          <w:rFonts w:hint="eastAsia"/>
        </w:rPr>
        <w:tab/>
      </w:r>
      <w:r>
        <w:rPr>
          <w:rFonts w:hint="eastAsia"/>
        </w:rPr>
        <w:t xml:space="preserve">  混凝土结构工程施工规范</w:t>
      </w:r>
    </w:p>
    <w:p>
      <w:pPr>
        <w:pStyle w:val="528"/>
        <w:ind w:firstLine="420"/>
      </w:pPr>
      <w:r>
        <w:rPr>
          <w:rFonts w:hint="eastAsia"/>
        </w:rPr>
        <w:t>GB/T 51231</w:t>
      </w:r>
      <w:r>
        <w:rPr>
          <w:rFonts w:hint="eastAsia"/>
        </w:rPr>
        <w:tab/>
      </w:r>
      <w:r>
        <w:rPr>
          <w:rFonts w:hint="eastAsia"/>
        </w:rPr>
        <w:t xml:space="preserve">  装配式混凝土建筑技术标准</w:t>
      </w:r>
    </w:p>
    <w:p>
      <w:pPr>
        <w:pStyle w:val="528"/>
        <w:ind w:firstLine="420"/>
      </w:pPr>
      <w:r>
        <w:rPr>
          <w:rFonts w:hint="eastAsia"/>
        </w:rPr>
        <w:t>DL/T 802</w:t>
      </w:r>
      <w:r>
        <w:rPr>
          <w:rFonts w:hint="eastAsia"/>
        </w:rPr>
        <w:tab/>
      </w:r>
      <w:r>
        <w:rPr>
          <w:rFonts w:hint="eastAsia"/>
        </w:rPr>
        <w:t xml:space="preserve">  电力电缆用导管技术条件</w:t>
      </w:r>
    </w:p>
    <w:p>
      <w:pPr>
        <w:pStyle w:val="528"/>
        <w:ind w:firstLine="420"/>
      </w:pPr>
      <w:r>
        <w:rPr>
          <w:rFonts w:hint="eastAsia"/>
        </w:rPr>
        <w:t>JGJ</w:t>
      </w:r>
      <w:r>
        <w:t xml:space="preserve"> </w:t>
      </w:r>
      <w:r>
        <w:rPr>
          <w:rFonts w:hint="eastAsia"/>
        </w:rPr>
        <w:t>18</w:t>
      </w:r>
      <w:r>
        <w:t xml:space="preserve">        </w:t>
      </w:r>
      <w:r>
        <w:rPr>
          <w:rFonts w:hint="eastAsia"/>
        </w:rPr>
        <w:t>钢筋焊接及验收规程</w:t>
      </w:r>
    </w:p>
    <w:p>
      <w:pPr>
        <w:pStyle w:val="528"/>
        <w:ind w:firstLine="420"/>
      </w:pPr>
      <w:r>
        <w:rPr>
          <w:rFonts w:hint="eastAsia"/>
        </w:rPr>
        <w:t>JGJ 107</w:t>
      </w:r>
      <w:r>
        <w:t xml:space="preserve">       </w:t>
      </w:r>
      <w:r>
        <w:rPr>
          <w:rFonts w:hint="eastAsia"/>
        </w:rPr>
        <w:t>钢筋机械连接技术规程</w:t>
      </w:r>
    </w:p>
    <w:p>
      <w:pPr>
        <w:pStyle w:val="528"/>
        <w:ind w:firstLine="420"/>
      </w:pPr>
      <w:r>
        <w:rPr>
          <w:rFonts w:hint="eastAsia"/>
        </w:rPr>
        <w:t>JGJ 476</w:t>
      </w:r>
      <w:r>
        <w:rPr>
          <w:rFonts w:hint="eastAsia"/>
        </w:rPr>
        <w:tab/>
      </w:r>
      <w:r>
        <w:rPr>
          <w:rFonts w:hint="eastAsia"/>
        </w:rPr>
        <w:t xml:space="preserve">      建筑工程抗浮技术标准</w:t>
      </w:r>
    </w:p>
    <w:p>
      <w:pPr>
        <w:pStyle w:val="259"/>
      </w:pPr>
      <w:bookmarkStart w:id="12" w:name="_Toc27637"/>
      <w:r>
        <w:rPr>
          <w:rFonts w:hint="eastAsia"/>
        </w:rPr>
        <w:t>术语和定义</w:t>
      </w:r>
      <w:bookmarkEnd w:id="12"/>
    </w:p>
    <w:sdt>
      <w:sdtPr>
        <w:alias w:val="术语和定义文字描述选择"/>
        <w:tag w:val="术语和定义文字描述选择"/>
        <w:id w:val="-1909835108"/>
        <w:placeholder>
          <w:docPart w:val="628E8159288E40C2AB02C9C3B73C5026"/>
        </w:placeholder>
        <w:comboBox>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258"/>
            <w:ind w:firstLine="420"/>
          </w:pPr>
          <w:bookmarkStart w:id="13" w:name="_Toc26986532"/>
          <w:bookmarkEnd w:id="13"/>
          <w:r>
            <w:t>下列术语和定义适用于本文件。</w:t>
          </w:r>
        </w:p>
      </w:sdtContent>
    </w:sdt>
    <w:p>
      <w:pPr>
        <w:pStyle w:val="323"/>
        <w:bidi w:val="0"/>
      </w:pPr>
    </w:p>
    <w:p>
      <w:pPr>
        <w:pStyle w:val="323"/>
        <w:bidi w:val="0"/>
      </w:pPr>
      <w:r>
        <w:rPr>
          <w:rFonts w:hint="eastAsia"/>
          <w:lang w:eastAsia="zh-CN"/>
        </w:rPr>
        <w:t xml:space="preserve">    </w:t>
      </w:r>
      <w:r>
        <w:rPr>
          <w:rFonts w:hint="eastAsia" w:ascii="黑体" w:hAnsi="黑体" w:eastAsia="黑体"/>
        </w:rPr>
        <w:t>预制混凝土构件 cable buildings</w:t>
      </w:r>
    </w:p>
    <w:p>
      <w:pPr>
        <w:pStyle w:val="528"/>
        <w:ind w:firstLine="420"/>
      </w:pPr>
      <w:r>
        <w:rPr>
          <w:rFonts w:hint="eastAsia"/>
        </w:rPr>
        <w:t>在工厂或现场预先制作的混凝土构件。简称预制构件。</w:t>
      </w:r>
    </w:p>
    <w:p>
      <w:pPr>
        <w:pStyle w:val="528"/>
        <w:ind w:firstLine="420"/>
      </w:pPr>
      <w:r>
        <w:rPr>
          <w:rFonts w:hint="eastAsia"/>
        </w:rPr>
        <w:t>[来源：J</w:t>
      </w:r>
      <w:r>
        <w:t>GJ 1-2014,2.1.1]</w:t>
      </w:r>
    </w:p>
    <w:p>
      <w:pPr>
        <w:pStyle w:val="323"/>
        <w:bidi w:val="0"/>
      </w:pPr>
    </w:p>
    <w:p>
      <w:pPr>
        <w:pStyle w:val="323"/>
        <w:bidi w:val="0"/>
      </w:pPr>
      <w:r>
        <w:rPr>
          <w:rFonts w:hint="eastAsia"/>
          <w:lang w:eastAsia="zh-CN"/>
        </w:rPr>
        <w:t xml:space="preserve">    </w:t>
      </w:r>
      <w:r>
        <w:rPr>
          <w:rFonts w:hint="eastAsia" w:ascii="黑体" w:hAnsi="黑体" w:eastAsia="黑体"/>
        </w:rPr>
        <w:t>电缆排管 cable duct</w:t>
      </w:r>
      <w:r>
        <w:rPr>
          <w:rFonts w:ascii="黑体" w:hAnsi="黑体" w:eastAsia="黑体"/>
        </w:rPr>
        <w:t xml:space="preserve"> </w:t>
      </w:r>
      <w:r>
        <w:rPr>
          <w:rFonts w:hint="eastAsia" w:ascii="黑体" w:hAnsi="黑体" w:eastAsia="黑体"/>
        </w:rPr>
        <w:t>bank</w:t>
      </w:r>
    </w:p>
    <w:p>
      <w:pPr>
        <w:pStyle w:val="528"/>
        <w:ind w:firstLine="420"/>
      </w:pPr>
      <w:r>
        <w:rPr>
          <w:rFonts w:hint="eastAsia"/>
        </w:rPr>
        <w:t>整齐排列并固定在一起的许多导管，电缆从管内通过。</w:t>
      </w:r>
    </w:p>
    <w:p>
      <w:pPr>
        <w:pStyle w:val="528"/>
        <w:ind w:firstLine="420"/>
      </w:pPr>
      <w:r>
        <w:rPr>
          <w:rFonts w:hint="eastAsia"/>
        </w:rPr>
        <w:t>[来源：</w:t>
      </w:r>
      <w:r>
        <w:t xml:space="preserve">GB/T </w:t>
      </w:r>
      <w:r>
        <w:rPr>
          <w:rFonts w:hint="eastAsia"/>
        </w:rPr>
        <w:t>50297</w:t>
      </w:r>
      <w:r>
        <w:t>-201</w:t>
      </w:r>
      <w:r>
        <w:rPr>
          <w:rFonts w:hint="eastAsia"/>
        </w:rPr>
        <w:t>8</w:t>
      </w:r>
      <w:r>
        <w:t>,2.</w:t>
      </w:r>
      <w:r>
        <w:rPr>
          <w:rFonts w:hint="eastAsia"/>
        </w:rPr>
        <w:t>5</w:t>
      </w:r>
      <w:r>
        <w:t>.1</w:t>
      </w:r>
      <w:r>
        <w:rPr>
          <w:rFonts w:hint="eastAsia"/>
        </w:rPr>
        <w:t>44</w:t>
      </w:r>
      <w:r>
        <w:t>]</w:t>
      </w:r>
    </w:p>
    <w:p>
      <w:pPr>
        <w:pStyle w:val="323"/>
        <w:bidi w:val="0"/>
      </w:pPr>
    </w:p>
    <w:p>
      <w:pPr>
        <w:pStyle w:val="323"/>
        <w:bidi w:val="0"/>
      </w:pPr>
      <w:r>
        <w:rPr>
          <w:rFonts w:hint="eastAsia"/>
          <w:lang w:eastAsia="zh-CN"/>
        </w:rPr>
        <w:t xml:space="preserve">    </w:t>
      </w:r>
      <w:r>
        <w:rPr>
          <w:rFonts w:hint="eastAsia" w:ascii="黑体" w:hAnsi="黑体" w:eastAsia="黑体"/>
        </w:rPr>
        <w:t>电缆工作井 cable well</w:t>
      </w:r>
    </w:p>
    <w:p>
      <w:pPr>
        <w:pStyle w:val="528"/>
        <w:ind w:firstLine="420"/>
      </w:pPr>
      <w:r>
        <w:rPr>
          <w:rFonts w:hint="eastAsia"/>
        </w:rPr>
        <w:t>专用于安置电缆接头等附件或供牵拉电缆作业所需的有盖坑式电缆构筑物。</w:t>
      </w:r>
    </w:p>
    <w:p>
      <w:pPr>
        <w:pStyle w:val="528"/>
        <w:ind w:firstLine="420"/>
      </w:pPr>
      <w:r>
        <w:rPr>
          <w:rFonts w:hint="eastAsia"/>
        </w:rPr>
        <w:t>[来源：</w:t>
      </w:r>
      <w:r>
        <w:t xml:space="preserve">GB/T </w:t>
      </w:r>
      <w:r>
        <w:rPr>
          <w:rFonts w:hint="eastAsia"/>
        </w:rPr>
        <w:t>50297</w:t>
      </w:r>
      <w:r>
        <w:t>-201</w:t>
      </w:r>
      <w:r>
        <w:rPr>
          <w:rFonts w:hint="eastAsia"/>
        </w:rPr>
        <w:t>8</w:t>
      </w:r>
      <w:r>
        <w:t>,2.</w:t>
      </w:r>
      <w:r>
        <w:rPr>
          <w:rFonts w:hint="eastAsia"/>
        </w:rPr>
        <w:t>5</w:t>
      </w:r>
      <w:r>
        <w:t>.1</w:t>
      </w:r>
      <w:r>
        <w:rPr>
          <w:rFonts w:hint="eastAsia"/>
        </w:rPr>
        <w:t>32</w:t>
      </w:r>
      <w:r>
        <w:t>]</w:t>
      </w:r>
    </w:p>
    <w:p>
      <w:pPr>
        <w:pStyle w:val="323"/>
        <w:bidi w:val="0"/>
      </w:pPr>
    </w:p>
    <w:p>
      <w:pPr>
        <w:pStyle w:val="323"/>
        <w:bidi w:val="0"/>
      </w:pPr>
      <w:r>
        <w:rPr>
          <w:rFonts w:hint="eastAsia"/>
          <w:lang w:eastAsia="zh-CN"/>
        </w:rPr>
        <w:t xml:space="preserve">    </w:t>
      </w:r>
      <w:r>
        <w:rPr>
          <w:rFonts w:hint="eastAsia" w:ascii="黑体" w:hAnsi="黑体" w:eastAsia="黑体"/>
        </w:rPr>
        <w:t>设备基础  equipment foundation</w:t>
      </w:r>
    </w:p>
    <w:p>
      <w:pPr>
        <w:pStyle w:val="258"/>
        <w:rPr>
          <w:rFonts w:hint="eastAsia"/>
        </w:rPr>
      </w:pPr>
      <w:r>
        <w:rPr>
          <w:rFonts w:hint="eastAsia"/>
        </w:rPr>
        <w:t>10kV/20kV配电网工程中，与箱式变压器底部或环网柜设备底部相连，稳定承受所作用的荷载，确保设备安全稳定运行的混凝土结构。</w:t>
      </w:r>
    </w:p>
    <w:p>
      <w:pPr>
        <w:pStyle w:val="323"/>
        <w:bidi w:val="0"/>
        <w:rPr>
          <w:rFonts w:hint="eastAsia"/>
        </w:rPr>
      </w:pPr>
    </w:p>
    <w:p>
      <w:pPr>
        <w:pStyle w:val="323"/>
        <w:bidi w:val="0"/>
        <w:rPr>
          <w:rFonts w:hint="eastAsia"/>
        </w:rPr>
      </w:pPr>
      <w:r>
        <w:rPr>
          <w:rFonts w:hint="eastAsia"/>
          <w:lang w:eastAsia="zh-CN"/>
        </w:rPr>
        <w:t xml:space="preserve">    </w:t>
      </w:r>
      <w:r>
        <w:rPr>
          <w:rFonts w:hint="eastAsia" w:ascii="黑体" w:hAnsi="黑体" w:eastAsia="黑体"/>
        </w:rPr>
        <w:t>电缆沟道 cable trench</w:t>
      </w:r>
    </w:p>
    <w:p>
      <w:pPr>
        <w:pStyle w:val="528"/>
        <w:ind w:firstLine="420"/>
      </w:pPr>
      <w:r>
        <w:rPr>
          <w:rFonts w:hint="eastAsia"/>
        </w:rPr>
        <w:t>敷设电缆的沟道，电缆敷设在电缆支架上或沟道内，沟道有盖板，可以开启。</w:t>
      </w:r>
    </w:p>
    <w:p>
      <w:pPr>
        <w:pStyle w:val="528"/>
        <w:ind w:firstLine="420"/>
      </w:pPr>
      <w:r>
        <w:rPr>
          <w:rFonts w:hint="eastAsia"/>
        </w:rPr>
        <w:t>[来源：</w:t>
      </w:r>
      <w:r>
        <w:t xml:space="preserve">GB/T </w:t>
      </w:r>
      <w:r>
        <w:rPr>
          <w:rFonts w:hint="eastAsia"/>
        </w:rPr>
        <w:t>50297</w:t>
      </w:r>
      <w:r>
        <w:t>-201</w:t>
      </w:r>
      <w:r>
        <w:rPr>
          <w:rFonts w:hint="eastAsia"/>
        </w:rPr>
        <w:t>8</w:t>
      </w:r>
      <w:r>
        <w:t>,2.</w:t>
      </w:r>
      <w:r>
        <w:rPr>
          <w:rFonts w:hint="eastAsia"/>
        </w:rPr>
        <w:t>5</w:t>
      </w:r>
      <w:r>
        <w:t>.1</w:t>
      </w:r>
      <w:r>
        <w:rPr>
          <w:rFonts w:hint="eastAsia"/>
        </w:rPr>
        <w:t>37</w:t>
      </w:r>
      <w:r>
        <w:t>]</w:t>
      </w:r>
    </w:p>
    <w:p>
      <w:pPr>
        <w:pStyle w:val="259"/>
        <w:bidi w:val="0"/>
        <w:rPr>
          <w:rFonts w:hint="eastAsia"/>
        </w:rPr>
      </w:pPr>
      <w:bookmarkStart w:id="14" w:name="_Toc5295"/>
      <w:r>
        <w:rPr>
          <w:rFonts w:hint="eastAsia"/>
        </w:rPr>
        <w:t>基本要求</w:t>
      </w:r>
      <w:bookmarkEnd w:id="14"/>
    </w:p>
    <w:p>
      <w:pPr>
        <w:pStyle w:val="330"/>
        <w:bidi w:val="0"/>
        <w:rPr>
          <w:rFonts w:hint="eastAsia"/>
        </w:rPr>
      </w:pPr>
      <w:r>
        <w:rPr>
          <w:rFonts w:hint="eastAsia"/>
        </w:rPr>
        <w:t>10kV/20kV配电网工程电缆线路典型预制构件包含预制电缆排管、预制电缆工作井（包括预制直通电缆工作井、预制三通电缆工作井、预制四通电缆工作井）、预制电缆沟道、预制设备基础（包括箱变基础、环网柜基础）等；10kV/20kV配电网工程电缆线路预制构件典型组装如图1。</w:t>
      </w:r>
    </w:p>
    <w:p>
      <w:pPr>
        <w:pStyle w:val="330"/>
        <w:numPr>
          <w:ilvl w:val="1"/>
          <w:numId w:val="0"/>
        </w:numPr>
        <w:bidi w:val="0"/>
        <w:ind w:leftChars="0"/>
      </w:pPr>
      <w:r>
        <w:drawing>
          <wp:inline distT="0" distB="0" distL="0" distR="0">
            <wp:extent cx="4974590" cy="34575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002987" cy="3477077"/>
                    </a:xfrm>
                    <a:prstGeom prst="rect">
                      <a:avLst/>
                    </a:prstGeom>
                    <a:noFill/>
                    <a:ln>
                      <a:noFill/>
                    </a:ln>
                  </pic:spPr>
                </pic:pic>
              </a:graphicData>
            </a:graphic>
          </wp:inline>
        </w:drawing>
      </w:r>
    </w:p>
    <w:p>
      <w:pPr>
        <w:pStyle w:val="528"/>
        <w:ind w:firstLine="360"/>
        <w:rPr>
          <w:sz w:val="18"/>
          <w:szCs w:val="16"/>
        </w:rPr>
      </w:pPr>
      <w:r>
        <w:rPr>
          <w:rFonts w:hint="eastAsia"/>
          <w:sz w:val="18"/>
          <w:szCs w:val="16"/>
        </w:rPr>
        <w:t>标引序号说明：</w:t>
      </w:r>
    </w:p>
    <w:p>
      <w:pPr>
        <w:pStyle w:val="528"/>
        <w:ind w:firstLine="360"/>
        <w:rPr>
          <w:sz w:val="18"/>
          <w:szCs w:val="16"/>
        </w:rPr>
      </w:pPr>
      <w:r>
        <w:rPr>
          <w:rFonts w:hint="eastAsia"/>
          <w:sz w:val="18"/>
          <w:szCs w:val="16"/>
        </w:rPr>
        <w:t>1——预制电缆排管；</w:t>
      </w:r>
    </w:p>
    <w:p>
      <w:pPr>
        <w:pStyle w:val="528"/>
        <w:ind w:firstLine="360"/>
        <w:rPr>
          <w:sz w:val="18"/>
          <w:szCs w:val="16"/>
        </w:rPr>
      </w:pPr>
      <w:r>
        <w:rPr>
          <w:rFonts w:hint="eastAsia"/>
          <w:sz w:val="18"/>
          <w:szCs w:val="16"/>
        </w:rPr>
        <w:t>2——预制四通电缆工作井；</w:t>
      </w:r>
    </w:p>
    <w:p>
      <w:pPr>
        <w:pStyle w:val="528"/>
        <w:ind w:firstLine="360"/>
        <w:rPr>
          <w:sz w:val="18"/>
          <w:szCs w:val="16"/>
        </w:rPr>
      </w:pPr>
      <w:r>
        <w:rPr>
          <w:rFonts w:hint="eastAsia"/>
          <w:sz w:val="18"/>
          <w:szCs w:val="16"/>
        </w:rPr>
        <w:t>3——预制三通电缆工作井；</w:t>
      </w:r>
    </w:p>
    <w:p>
      <w:pPr>
        <w:pStyle w:val="528"/>
        <w:ind w:firstLine="360"/>
        <w:rPr>
          <w:sz w:val="18"/>
          <w:szCs w:val="16"/>
        </w:rPr>
      </w:pPr>
      <w:r>
        <w:rPr>
          <w:rFonts w:hint="eastAsia"/>
          <w:sz w:val="18"/>
          <w:szCs w:val="16"/>
        </w:rPr>
        <w:t>4——预制直通电缆工作井；</w:t>
      </w:r>
    </w:p>
    <w:p>
      <w:pPr>
        <w:pStyle w:val="528"/>
        <w:ind w:firstLine="360"/>
        <w:rPr>
          <w:sz w:val="18"/>
          <w:szCs w:val="16"/>
        </w:rPr>
      </w:pPr>
      <w:r>
        <w:rPr>
          <w:rFonts w:hint="eastAsia"/>
          <w:sz w:val="18"/>
          <w:szCs w:val="16"/>
        </w:rPr>
        <w:t>5——预制环网柜（带侧舱）；</w:t>
      </w:r>
    </w:p>
    <w:p>
      <w:pPr>
        <w:pStyle w:val="528"/>
        <w:ind w:firstLine="360"/>
        <w:rPr>
          <w:sz w:val="18"/>
          <w:szCs w:val="16"/>
        </w:rPr>
      </w:pPr>
      <w:r>
        <w:rPr>
          <w:rFonts w:hint="eastAsia"/>
          <w:sz w:val="18"/>
          <w:szCs w:val="16"/>
        </w:rPr>
        <w:t>6——预制环网柜（带前舱）；</w:t>
      </w:r>
    </w:p>
    <w:p>
      <w:pPr>
        <w:pStyle w:val="528"/>
        <w:ind w:firstLine="360"/>
        <w:rPr>
          <w:sz w:val="18"/>
          <w:szCs w:val="16"/>
        </w:rPr>
      </w:pPr>
      <w:r>
        <w:rPr>
          <w:rFonts w:hint="eastAsia"/>
          <w:sz w:val="18"/>
          <w:szCs w:val="16"/>
        </w:rPr>
        <w:t>7——预制箱变基础；</w:t>
      </w:r>
    </w:p>
    <w:p>
      <w:pPr>
        <w:pStyle w:val="528"/>
        <w:ind w:firstLine="360"/>
        <w:rPr>
          <w:sz w:val="18"/>
          <w:szCs w:val="16"/>
        </w:rPr>
      </w:pPr>
      <w:r>
        <w:rPr>
          <w:rFonts w:hint="eastAsia"/>
          <w:sz w:val="18"/>
          <w:szCs w:val="16"/>
        </w:rPr>
        <w:t>8——预制电缆沟道。</w:t>
      </w:r>
    </w:p>
    <w:p>
      <w:pPr>
        <w:pStyle w:val="302"/>
        <w:bidi w:val="0"/>
      </w:pPr>
      <w:bookmarkStart w:id="15" w:name="_Hlk157000936"/>
      <w:r>
        <w:rPr>
          <w:rFonts w:hint="eastAsia"/>
        </w:rPr>
        <w:t>10kV/20kV配电网工程电缆线路预制构件</w:t>
      </w:r>
      <w:bookmarkEnd w:id="15"/>
      <w:r>
        <w:rPr>
          <w:rFonts w:hint="eastAsia"/>
        </w:rPr>
        <w:t>典型组装图</w:t>
      </w:r>
    </w:p>
    <w:p>
      <w:pPr>
        <w:pStyle w:val="330"/>
        <w:bidi w:val="0"/>
        <w:rPr>
          <w:rFonts w:hint="eastAsia"/>
        </w:rPr>
      </w:pPr>
      <w:r>
        <w:rPr>
          <w:rFonts w:hint="eastAsia"/>
        </w:rPr>
        <w:t>10kV/20kV配电网工程预制构件的设计应充分考虑电气设备的功能及性能、预制构件工作环境、预制构件生产运输和施工安装条件进行，并满足经济适用、安全耐久、环境友好等要求。</w:t>
      </w:r>
    </w:p>
    <w:p>
      <w:pPr>
        <w:pStyle w:val="330"/>
        <w:bidi w:val="0"/>
        <w:rPr>
          <w:rFonts w:hint="eastAsia"/>
        </w:rPr>
      </w:pPr>
      <w:r>
        <w:rPr>
          <w:rFonts w:hint="eastAsia"/>
        </w:rPr>
        <w:t>预制构件拆分设计时应考虑模块化，并遵循少规格、多组合的原则</w:t>
      </w:r>
      <w:r>
        <w:rPr>
          <w:rFonts w:hint="eastAsia"/>
          <w:lang w:eastAsia="zh-CN"/>
        </w:rPr>
        <w:t>。</w:t>
      </w:r>
    </w:p>
    <w:p>
      <w:pPr>
        <w:pStyle w:val="330"/>
        <w:bidi w:val="0"/>
        <w:rPr>
          <w:rFonts w:hint="eastAsia"/>
        </w:rPr>
      </w:pPr>
      <w:r>
        <w:rPr>
          <w:rFonts w:hint="eastAsia"/>
        </w:rPr>
        <w:t>预制构件的连接部位宜设置在结构受力较小的部位，且应符合下列要求</w:t>
      </w:r>
      <w:r>
        <w:rPr>
          <w:rFonts w:hint="eastAsia"/>
          <w:lang w:eastAsia="zh-CN"/>
        </w:rPr>
        <w:t>：</w:t>
      </w:r>
    </w:p>
    <w:p>
      <w:pPr>
        <w:pStyle w:val="534"/>
        <w:bidi w:val="0"/>
        <w:ind w:left="839" w:leftChars="0" w:hanging="419" w:firstLineChars="0"/>
      </w:pPr>
      <w:r>
        <w:rPr>
          <w:rFonts w:hint="eastAsia"/>
        </w:rPr>
        <w:t>满足使用功能、模数、标准化要求；</w:t>
      </w:r>
    </w:p>
    <w:p>
      <w:pPr>
        <w:pStyle w:val="534"/>
        <w:bidi w:val="0"/>
        <w:ind w:left="839" w:leftChars="0" w:hanging="419" w:firstLineChars="0"/>
      </w:pPr>
      <w:r>
        <w:rPr>
          <w:rFonts w:hint="eastAsia"/>
        </w:rPr>
        <w:t>满足制作、运输、堆放、安装及质量控制要求；</w:t>
      </w:r>
    </w:p>
    <w:p>
      <w:pPr>
        <w:pStyle w:val="534"/>
        <w:bidi w:val="0"/>
        <w:ind w:left="839" w:leftChars="0" w:hanging="419" w:firstLineChars="0"/>
      </w:pPr>
      <w:r>
        <w:rPr>
          <w:rFonts w:hint="eastAsia"/>
        </w:rPr>
        <w:t>满足承载力、延性和耐久性等要求；</w:t>
      </w:r>
    </w:p>
    <w:p>
      <w:pPr>
        <w:pStyle w:val="534"/>
        <w:bidi w:val="0"/>
        <w:ind w:left="839" w:leftChars="0" w:hanging="419" w:firstLineChars="0"/>
      </w:pPr>
      <w:r>
        <w:rPr>
          <w:rFonts w:hint="eastAsia"/>
        </w:rPr>
        <w:t>保证安装后的结构整体性。</w:t>
      </w:r>
    </w:p>
    <w:p>
      <w:pPr>
        <w:pStyle w:val="330"/>
        <w:bidi w:val="0"/>
        <w:rPr>
          <w:rFonts w:hint="eastAsia"/>
        </w:rPr>
      </w:pPr>
      <w:r>
        <w:rPr>
          <w:rFonts w:hint="eastAsia"/>
        </w:rPr>
        <w:t>装配式整体式配电网工程电缆线路预制构件结构中，连接部位的正截面承载力应符合GB50010的规定，连接部位的受剪承载力在持久设计状况下应满足式（1）的要求：</w:t>
      </w:r>
    </w:p>
    <w:p>
      <w:pPr>
        <w:pStyle w:val="350"/>
        <w:bidi w:val="0"/>
        <w:rPr>
          <w:rFonts w:hint="eastAsia" w:eastAsia="宋体"/>
          <w:lang w:eastAsia="zh-CN"/>
        </w:rPr>
      </w:pPr>
      <m:oMath>
        <m:r>
          <m:rPr>
            <m:sty m:val="p"/>
          </m:rPr>
          <w:rPr>
            <w:rFonts w:hint="default" w:ascii="Cambria Math" w:hAnsi="Cambria Math"/>
            <w:lang w:eastAsia="zh-CN"/>
          </w:rPr>
          <w:tab/>
        </m:r>
        <m:sSub>
          <m:sSubPr>
            <m:ctrlPr>
              <w:rPr>
                <w:rFonts w:ascii="Cambria Math" w:hAnsi="Cambria Math"/>
                <w:i/>
              </w:rPr>
            </m:ctrlPr>
          </m:sSubPr>
          <m:e>
            <m:r>
              <m:rPr/>
              <w:rPr>
                <w:rFonts w:ascii="Cambria Math" w:hAnsi="Cambria Math"/>
              </w:rPr>
              <m:t>γ</m:t>
            </m:r>
            <m:ctrlPr>
              <w:rPr>
                <w:rFonts w:ascii="Cambria Math" w:hAnsi="Cambria Math"/>
                <w:i/>
              </w:rPr>
            </m:ctrlPr>
          </m:e>
          <m:sub>
            <m:r>
              <m:rPr/>
              <w:rPr>
                <w:rFonts w:hint="eastAsia" w:ascii="Cambria Math" w:hAnsi="Cambria Math"/>
              </w:rPr>
              <m:t>0</m:t>
            </m:r>
            <m:ctrlPr>
              <w:rPr>
                <w:rFonts w:ascii="Cambria Math" w:hAnsi="Cambria Math"/>
                <w:i/>
              </w:rPr>
            </m:ctrlPr>
          </m:sub>
        </m:sSub>
        <m:sSub>
          <m:sSubPr>
            <m:ctrlPr>
              <w:rPr>
                <w:rFonts w:ascii="Cambria Math" w:hAnsi="Cambria Math"/>
                <w:i/>
              </w:rPr>
            </m:ctrlPr>
          </m:sSubPr>
          <m:e>
            <m:r>
              <m:rPr/>
              <w:rPr>
                <w:rFonts w:hint="eastAsia" w:ascii="Cambria Math" w:hAnsi="Cambria Math"/>
              </w:rPr>
              <m:t>V</m:t>
            </m:r>
            <m:ctrlPr>
              <w:rPr>
                <w:rFonts w:ascii="Cambria Math" w:hAnsi="Cambria Math"/>
                <w:i/>
              </w:rPr>
            </m:ctrlPr>
          </m:e>
          <m:sub>
            <m:r>
              <m:rPr/>
              <w:rPr>
                <w:rFonts w:hint="eastAsia" w:ascii="Cambria Math" w:hAnsi="Cambria Math"/>
              </w:rPr>
              <m:t>jd</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hint="eastAsia" w:ascii="Cambria Math" w:hAnsi="Cambria Math"/>
              </w:rPr>
              <m:t>V</m:t>
            </m:r>
            <m:ctrlPr>
              <w:rPr>
                <w:rFonts w:ascii="Cambria Math" w:hAnsi="Cambria Math"/>
                <w:i/>
              </w:rPr>
            </m:ctrlPr>
          </m:e>
          <m:sub>
            <m:r>
              <m:rPr/>
              <w:rPr>
                <w:rFonts w:hint="eastAsia" w:ascii="Cambria Math" w:hAnsi="Cambria Math"/>
              </w:rPr>
              <m:t>u</m:t>
            </m:r>
            <m:ctrlPr>
              <w:rPr>
                <w:rFonts w:ascii="Cambria Math" w:hAnsi="Cambria Math"/>
                <w:i/>
              </w:rPr>
            </m:ctrlPr>
          </m:sub>
        </m:sSub>
      </m:oMath>
      <w:r>
        <w:rPr>
          <w:rFonts w:hint="eastAsia"/>
        </w:rPr>
        <w:tab/>
      </w:r>
      <w:r>
        <w:t>(</w:t>
      </w:r>
      <w:r>
        <w:fldChar w:fldCharType="begin"/>
      </w:r>
      <w:r>
        <w:instrText xml:space="preserve"> AUTONUM </w:instrText>
      </w:r>
      <w:r>
        <w:fldChar w:fldCharType="end"/>
      </w:r>
      <w:r>
        <w:t>)</w:t>
      </w:r>
    </w:p>
    <w:p>
      <w:pPr>
        <w:pStyle w:val="536"/>
        <w:ind w:left="399" w:leftChars="190" w:firstLine="199" w:firstLineChars="95"/>
      </w:pPr>
      <w:r>
        <w:rPr>
          <w:rFonts w:hint="eastAsia"/>
        </w:rPr>
        <w:t>式中：</w:t>
      </w:r>
    </w:p>
    <w:p>
      <w:pPr>
        <w:pStyle w:val="528"/>
        <w:ind w:left="399" w:leftChars="190" w:firstLine="199" w:firstLineChars="95"/>
      </w:pPr>
      <m:oMath>
        <m:sSub>
          <m:sSubPr>
            <m:ctrlPr>
              <w:rPr>
                <w:rFonts w:ascii="Cambria Math" w:hAnsi="Cambria Math"/>
                <w:i/>
                <w:kern w:val="2"/>
                <w:szCs w:val="21"/>
              </w:rPr>
            </m:ctrlPr>
          </m:sSubPr>
          <m:e>
            <m:r>
              <m:rPr/>
              <w:rPr>
                <w:rFonts w:ascii="Cambria Math" w:hAnsi="Cambria Math"/>
              </w:rPr>
              <m:t>γ</m:t>
            </m:r>
            <m:ctrlPr>
              <w:rPr>
                <w:rFonts w:ascii="Cambria Math" w:hAnsi="Cambria Math"/>
                <w:i/>
                <w:kern w:val="2"/>
                <w:szCs w:val="21"/>
              </w:rPr>
            </m:ctrlPr>
          </m:e>
          <m:sub>
            <m:r>
              <m:rPr/>
              <w:rPr>
                <w:rFonts w:hint="eastAsia" w:ascii="Cambria Math" w:hAnsi="Cambria Math"/>
              </w:rPr>
              <m:t>0</m:t>
            </m:r>
            <m:ctrlPr>
              <w:rPr>
                <w:rFonts w:ascii="Cambria Math" w:hAnsi="Cambria Math"/>
                <w:i/>
                <w:kern w:val="2"/>
                <w:szCs w:val="21"/>
              </w:rPr>
            </m:ctrlPr>
          </m:sub>
        </m:sSub>
      </m:oMath>
      <w:r>
        <w:rPr>
          <w:rFonts w:hint="eastAsia"/>
        </w:rPr>
        <w:t>——结构重要性系数；</w:t>
      </w:r>
    </w:p>
    <w:p>
      <w:pPr>
        <w:pStyle w:val="528"/>
        <w:ind w:left="399" w:leftChars="190" w:firstLine="199" w:firstLineChars="95"/>
      </w:pPr>
      <m:oMath>
        <m:sSub>
          <m:sSubPr>
            <m:ctrlPr>
              <w:rPr>
                <w:rFonts w:ascii="Cambria Math" w:hAnsi="Cambria Math"/>
                <w:i/>
                <w:kern w:val="2"/>
                <w:szCs w:val="21"/>
              </w:rPr>
            </m:ctrlPr>
          </m:sSubPr>
          <m:e>
            <m:r>
              <m:rPr/>
              <w:rPr>
                <w:rFonts w:hint="eastAsia" w:ascii="Cambria Math" w:hAnsi="Cambria Math"/>
              </w:rPr>
              <m:t>V</m:t>
            </m:r>
            <m:ctrlPr>
              <w:rPr>
                <w:rFonts w:ascii="Cambria Math" w:hAnsi="Cambria Math"/>
                <w:i/>
                <w:kern w:val="2"/>
                <w:szCs w:val="21"/>
              </w:rPr>
            </m:ctrlPr>
          </m:e>
          <m:sub>
            <m:r>
              <m:rPr/>
              <w:rPr>
                <w:rFonts w:hint="eastAsia" w:ascii="Cambria Math" w:hAnsi="Cambria Math"/>
              </w:rPr>
              <m:t>jd</m:t>
            </m:r>
            <m:ctrlPr>
              <w:rPr>
                <w:rFonts w:ascii="Cambria Math" w:hAnsi="Cambria Math"/>
                <w:i/>
                <w:kern w:val="2"/>
                <w:szCs w:val="21"/>
              </w:rPr>
            </m:ctrlPr>
          </m:sub>
        </m:sSub>
      </m:oMath>
      <w:r>
        <w:rPr>
          <w:rFonts w:hint="eastAsia"/>
        </w:rPr>
        <w:t>——持久设计状况下构件连接部位剪力设计值；</w:t>
      </w:r>
    </w:p>
    <w:p>
      <w:pPr>
        <w:pStyle w:val="528"/>
        <w:ind w:left="399" w:leftChars="190" w:firstLine="199" w:firstLineChars="95"/>
      </w:pPr>
      <m:oMath>
        <m:sSub>
          <m:sSubPr>
            <m:ctrlPr>
              <w:rPr>
                <w:rFonts w:ascii="Cambria Math" w:hAnsi="Cambria Math"/>
                <w:i/>
                <w:kern w:val="2"/>
                <w:szCs w:val="21"/>
              </w:rPr>
            </m:ctrlPr>
          </m:sSubPr>
          <m:e>
            <m:r>
              <m:rPr/>
              <w:rPr>
                <w:rFonts w:hint="eastAsia" w:ascii="Cambria Math" w:hAnsi="Cambria Math"/>
              </w:rPr>
              <m:t>V</m:t>
            </m:r>
            <m:ctrlPr>
              <w:rPr>
                <w:rFonts w:ascii="Cambria Math" w:hAnsi="Cambria Math"/>
                <w:i/>
                <w:kern w:val="2"/>
                <w:szCs w:val="21"/>
              </w:rPr>
            </m:ctrlPr>
          </m:e>
          <m:sub>
            <m:r>
              <m:rPr/>
              <w:rPr>
                <w:rFonts w:hint="eastAsia" w:ascii="Cambria Math" w:hAnsi="Cambria Math"/>
              </w:rPr>
              <m:t>u</m:t>
            </m:r>
            <m:ctrlPr>
              <w:rPr>
                <w:rFonts w:ascii="Cambria Math" w:hAnsi="Cambria Math"/>
                <w:i/>
                <w:kern w:val="2"/>
                <w:szCs w:val="21"/>
              </w:rPr>
            </m:ctrlPr>
          </m:sub>
        </m:sSub>
      </m:oMath>
      <w:r>
        <w:rPr>
          <w:rFonts w:hint="eastAsia"/>
        </w:rPr>
        <w:t>——持久设计状况下构件接缝受剪承载力设计值。</w:t>
      </w:r>
    </w:p>
    <w:p>
      <w:pPr>
        <w:pStyle w:val="330"/>
        <w:bidi w:val="0"/>
        <w:rPr>
          <w:rFonts w:hint="eastAsia"/>
        </w:rPr>
      </w:pPr>
      <w:r>
        <w:rPr>
          <w:rFonts w:hint="eastAsia"/>
        </w:rPr>
        <w:t xml:space="preserve">预制构件内宜设置满足构件预制、脱模、吊装、连接、拼装等要求的预埋件；预埋件应满足相应的受力要求。 </w:t>
      </w:r>
    </w:p>
    <w:p>
      <w:pPr>
        <w:pStyle w:val="259"/>
        <w:bidi w:val="0"/>
      </w:pPr>
      <w:bookmarkStart w:id="16" w:name="_Toc166226982"/>
      <w:bookmarkStart w:id="17" w:name="_Toc19215"/>
      <w:bookmarkStart w:id="18" w:name="_Hlk151049366"/>
      <w:r>
        <w:rPr>
          <w:rFonts w:hint="eastAsia"/>
        </w:rPr>
        <w:t>材料</w:t>
      </w:r>
      <w:bookmarkEnd w:id="16"/>
      <w:bookmarkEnd w:id="17"/>
    </w:p>
    <w:p>
      <w:pPr>
        <w:pStyle w:val="260"/>
        <w:bidi w:val="0"/>
      </w:pPr>
      <w:bookmarkStart w:id="19" w:name="_Toc166226983"/>
      <w:bookmarkStart w:id="20" w:name="_Toc12664"/>
      <w:r>
        <w:rPr>
          <w:rFonts w:hint="eastAsia"/>
        </w:rPr>
        <w:t>混凝土</w:t>
      </w:r>
      <w:bookmarkEnd w:id="19"/>
      <w:bookmarkEnd w:id="20"/>
    </w:p>
    <w:p>
      <w:pPr>
        <w:pStyle w:val="326"/>
        <w:bidi w:val="0"/>
      </w:pPr>
      <w:r>
        <w:rPr>
          <w:rFonts w:hint="eastAsia"/>
        </w:rPr>
        <w:t>混凝土原材料选用应根据设计要求、工程环境和耐久性确定，其质量要求应符合GB</w:t>
      </w:r>
      <w:r>
        <w:t>50</w:t>
      </w:r>
      <w:r>
        <w:rPr>
          <w:rFonts w:hint="eastAsia"/>
        </w:rPr>
        <w:t>010的规定。</w:t>
      </w:r>
    </w:p>
    <w:p>
      <w:pPr>
        <w:pStyle w:val="326"/>
        <w:bidi w:val="0"/>
      </w:pPr>
      <w:r>
        <w:rPr>
          <w:rFonts w:hint="eastAsia"/>
        </w:rPr>
        <w:t>混凝土拌合物性能应满足生产要求,力学性能和耐久性能应满足设计要求。</w:t>
      </w:r>
    </w:p>
    <w:p>
      <w:pPr>
        <w:pStyle w:val="326"/>
        <w:bidi w:val="0"/>
      </w:pPr>
      <w:r>
        <w:rPr>
          <w:rFonts w:hint="eastAsia"/>
        </w:rPr>
        <w:t>预制构件的混凝土强度等级不宜小于C30，连接部位的混凝土强度等级不应低于预制构件的混凝土强度等级。</w:t>
      </w:r>
    </w:p>
    <w:p>
      <w:pPr>
        <w:pStyle w:val="260"/>
        <w:bidi w:val="0"/>
      </w:pPr>
      <w:bookmarkStart w:id="21" w:name="_Toc166226984"/>
      <w:bookmarkStart w:id="22" w:name="_Toc20497"/>
      <w:r>
        <w:rPr>
          <w:rFonts w:hint="eastAsia"/>
        </w:rPr>
        <w:t>钢筋</w:t>
      </w:r>
      <w:bookmarkEnd w:id="21"/>
      <w:bookmarkEnd w:id="22"/>
    </w:p>
    <w:p>
      <w:pPr>
        <w:pStyle w:val="326"/>
        <w:bidi w:val="0"/>
      </w:pPr>
      <w:r>
        <w:rPr>
          <w:rFonts w:hint="eastAsia"/>
        </w:rPr>
        <w:t>预制构件所用钢筋宜采用热轧HPB300、HRB400、HRB500级别钢筋，也可采用冷轧CRB550、CRB600H。</w:t>
      </w:r>
    </w:p>
    <w:p>
      <w:pPr>
        <w:pStyle w:val="326"/>
        <w:bidi w:val="0"/>
      </w:pPr>
      <w:r>
        <w:rPr>
          <w:rFonts w:hint="eastAsia"/>
        </w:rPr>
        <w:t>预制构件受力预埋件的锚筋宜采用HPB300、HRB400钢筋,不应采用冷加工钢筋。</w:t>
      </w:r>
    </w:p>
    <w:p>
      <w:pPr>
        <w:pStyle w:val="326"/>
        <w:bidi w:val="0"/>
      </w:pPr>
      <w:r>
        <w:rPr>
          <w:rFonts w:hint="eastAsia"/>
        </w:rPr>
        <w:t>预制构件间的连接钢筋宜采用预应力混凝土用钢绞线、预应力混凝土用钢棒、预应力混凝土用螺纹钢，其质量应符合设计要求及相应产品标准的规定。</w:t>
      </w:r>
    </w:p>
    <w:bookmarkEnd w:id="18"/>
    <w:p>
      <w:pPr>
        <w:pStyle w:val="260"/>
        <w:bidi w:val="0"/>
      </w:pPr>
      <w:bookmarkStart w:id="23" w:name="_Toc166226985"/>
      <w:bookmarkStart w:id="24" w:name="_Toc29560"/>
      <w:r>
        <w:rPr>
          <w:rFonts w:hint="eastAsia"/>
        </w:rPr>
        <w:t>粘结及密封材料</w:t>
      </w:r>
      <w:bookmarkEnd w:id="23"/>
      <w:bookmarkEnd w:id="24"/>
    </w:p>
    <w:p>
      <w:pPr>
        <w:pStyle w:val="326"/>
        <w:bidi w:val="0"/>
      </w:pPr>
      <w:r>
        <w:rPr>
          <w:rFonts w:hint="eastAsia"/>
        </w:rPr>
        <w:t>预制构件粘结及密封材料的粘结性、抗渗性、密封性、耐久性、耐老化性能等应满足设计要求,并符合相应产品标准和应用技术规定。预制构件间粘结材料可选用水泥砂浆、聚合物砂浆、环氧砂浆。结构缝间粘结材料的选择根据抗压强度、粘结强度需求通过计算确定。</w:t>
      </w:r>
    </w:p>
    <w:p>
      <w:pPr>
        <w:pStyle w:val="326"/>
        <w:bidi w:val="0"/>
      </w:pPr>
      <w:r>
        <w:rPr>
          <w:rFonts w:hint="eastAsia"/>
        </w:rPr>
        <w:t>密封材料可选用弹性橡胶密封圈、遇水膨胀橡胶圈(条)、高强无收缩水泥基灌浆料或其他密封材料，并应符合下列要求：</w:t>
      </w:r>
    </w:p>
    <w:p>
      <w:pPr>
        <w:pStyle w:val="534"/>
        <w:numPr>
          <w:ilvl w:val="0"/>
          <w:numId w:val="34"/>
        </w:numPr>
        <w:bidi w:val="0"/>
        <w:ind w:left="839" w:leftChars="0" w:hanging="419" w:firstLineChars="0"/>
      </w:pPr>
      <w:r>
        <w:rPr>
          <w:rFonts w:hint="eastAsia"/>
        </w:rPr>
        <w:t>弹性橡胶密封圈材质宜采用氯丁橡胶、三元乙丙橡胶等，弹性橡胶密封圈的硬度、拉伸强度拉断伸长率、压缩永久变形等性能指标应符合设计要求和 GB/T 21873 的有关规定；</w:t>
      </w:r>
    </w:p>
    <w:p>
      <w:pPr>
        <w:pStyle w:val="534"/>
        <w:numPr>
          <w:ilvl w:val="0"/>
          <w:numId w:val="34"/>
        </w:numPr>
        <w:bidi w:val="0"/>
        <w:ind w:left="839" w:leftChars="0" w:hanging="419" w:firstLineChars="0"/>
      </w:pPr>
      <w:r>
        <w:rPr>
          <w:rFonts w:hint="eastAsia"/>
        </w:rPr>
        <w:t>遇水膨胀橡胶圈(条)的体积膨胀倍率、硬度、拉伸强度、拉断伸长率等性能指标应符合设计要求和GB/T18173.3的有关规定；</w:t>
      </w:r>
    </w:p>
    <w:p>
      <w:pPr>
        <w:pStyle w:val="534"/>
        <w:numPr>
          <w:ilvl w:val="0"/>
          <w:numId w:val="34"/>
        </w:numPr>
        <w:bidi w:val="0"/>
        <w:ind w:left="839" w:leftChars="0" w:hanging="419" w:firstLineChars="0"/>
      </w:pPr>
      <w:r>
        <w:rPr>
          <w:rFonts w:hint="eastAsia"/>
        </w:rPr>
        <w:t>高强无收缩水泥基灌浆料28d抗压强度不应小于60MPa，3h竖向膨胀率0.10~3.5%，氯离子含量小于0.1%，泌水率0%；</w:t>
      </w:r>
    </w:p>
    <w:p>
      <w:pPr>
        <w:pStyle w:val="534"/>
        <w:numPr>
          <w:ilvl w:val="0"/>
          <w:numId w:val="34"/>
        </w:numPr>
        <w:bidi w:val="0"/>
        <w:ind w:left="839" w:leftChars="0" w:hanging="419" w:firstLineChars="0"/>
      </w:pPr>
      <w:r>
        <w:rPr>
          <w:rFonts w:hint="eastAsia"/>
        </w:rPr>
        <w:t>采用其他密封材料性能指标应符合相关标准要求。</w:t>
      </w:r>
    </w:p>
    <w:p>
      <w:pPr>
        <w:pStyle w:val="260"/>
        <w:bidi w:val="0"/>
      </w:pPr>
      <w:bookmarkStart w:id="25" w:name="_Toc166226986"/>
      <w:bookmarkStart w:id="26" w:name="_Toc28067"/>
      <w:r>
        <w:rPr>
          <w:rFonts w:hint="eastAsia"/>
        </w:rPr>
        <w:t>其他材料</w:t>
      </w:r>
      <w:bookmarkEnd w:id="25"/>
      <w:bookmarkEnd w:id="26"/>
    </w:p>
    <w:p>
      <w:pPr>
        <w:pStyle w:val="326"/>
        <w:bidi w:val="0"/>
      </w:pPr>
      <w:r>
        <w:rPr>
          <w:rFonts w:hint="eastAsia"/>
        </w:rPr>
        <w:t>钢构件其性能应符合GB/T3274的规定，宜采用Q</w:t>
      </w:r>
      <w:r>
        <w:t>235</w:t>
      </w:r>
      <w:r>
        <w:rPr>
          <w:rFonts w:hint="eastAsia"/>
        </w:rPr>
        <w:t>、Q355钢。</w:t>
      </w:r>
    </w:p>
    <w:p>
      <w:pPr>
        <w:pStyle w:val="326"/>
        <w:bidi w:val="0"/>
      </w:pPr>
      <w:r>
        <w:rPr>
          <w:rFonts w:hint="eastAsia"/>
        </w:rPr>
        <w:t>预制构件的吊装埋件材料应符合下列规定：</w:t>
      </w:r>
    </w:p>
    <w:p>
      <w:pPr>
        <w:pStyle w:val="305"/>
        <w:numPr>
          <w:ilvl w:val="0"/>
          <w:numId w:val="35"/>
        </w:numPr>
        <w:bidi w:val="0"/>
        <w:ind w:left="839" w:leftChars="0" w:hanging="419" w:firstLineChars="0"/>
      </w:pPr>
      <w:r>
        <w:rPr>
          <w:rFonts w:hint="eastAsia"/>
        </w:rPr>
        <w:t>采用钢筋吊环时，吊环应采用HPB300钢筋或Q235B圆钢制作；</w:t>
      </w:r>
    </w:p>
    <w:p>
      <w:pPr>
        <w:pStyle w:val="305"/>
        <w:numPr>
          <w:ilvl w:val="0"/>
          <w:numId w:val="35"/>
        </w:numPr>
        <w:bidi w:val="0"/>
        <w:ind w:left="839" w:leftChars="0" w:hanging="419" w:firstLineChars="0"/>
      </w:pPr>
      <w:r>
        <w:rPr>
          <w:rFonts w:hint="eastAsia"/>
        </w:rPr>
        <w:t>内埋式螺母、吊杆、吊耳及配套吊具等的材质及性能应满足相应的产品标准和应用技术规定。</w:t>
      </w:r>
    </w:p>
    <w:p>
      <w:pPr>
        <w:pStyle w:val="259"/>
        <w:bidi w:val="0"/>
      </w:pPr>
      <w:bookmarkStart w:id="27" w:name="_Toc166226987"/>
      <w:bookmarkStart w:id="28" w:name="_Toc27695"/>
      <w:r>
        <w:rPr>
          <w:rFonts w:hint="eastAsia"/>
        </w:rPr>
        <w:t>设计</w:t>
      </w:r>
      <w:bookmarkEnd w:id="27"/>
      <w:bookmarkEnd w:id="28"/>
    </w:p>
    <w:p>
      <w:pPr>
        <w:pStyle w:val="260"/>
        <w:bidi w:val="0"/>
      </w:pPr>
      <w:bookmarkStart w:id="29" w:name="_Toc166226988"/>
      <w:bookmarkStart w:id="30" w:name="_Toc6867"/>
      <w:r>
        <w:rPr>
          <w:rFonts w:hint="eastAsia"/>
        </w:rPr>
        <w:t>一般规定</w:t>
      </w:r>
      <w:bookmarkEnd w:id="29"/>
      <w:bookmarkEnd w:id="30"/>
    </w:p>
    <w:p>
      <w:pPr>
        <w:pStyle w:val="326"/>
        <w:bidi w:val="0"/>
      </w:pPr>
      <w:r>
        <w:rPr>
          <w:rFonts w:hint="eastAsia"/>
        </w:rPr>
        <w:t>10k</w:t>
      </w:r>
      <w:r>
        <w:t>V</w:t>
      </w:r>
      <w:r>
        <w:rPr>
          <w:rFonts w:hint="eastAsia"/>
        </w:rPr>
        <w:t>/20k</w:t>
      </w:r>
      <w:r>
        <w:t>V</w:t>
      </w:r>
      <w:r>
        <w:rPr>
          <w:rFonts w:hint="eastAsia"/>
        </w:rPr>
        <w:t>配电网工程电缆线路总体设计时应考虑路径长度、施工、运行和维护的要求，降低建设投资和运行管理维护费用。</w:t>
      </w:r>
    </w:p>
    <w:p>
      <w:pPr>
        <w:pStyle w:val="326"/>
        <w:bidi w:val="0"/>
      </w:pPr>
      <w:r>
        <w:rPr>
          <w:rFonts w:hint="eastAsia"/>
        </w:rPr>
        <w:t>10k</w:t>
      </w:r>
      <w:r>
        <w:t>V</w:t>
      </w:r>
      <w:r>
        <w:rPr>
          <w:rFonts w:hint="eastAsia"/>
        </w:rPr>
        <w:t>/20k</w:t>
      </w:r>
      <w:r>
        <w:t>V</w:t>
      </w:r>
      <w:r>
        <w:rPr>
          <w:rFonts w:hint="eastAsia"/>
        </w:rPr>
        <w:t>配电网工程电缆线路预制构件适用于抗震设防烈度不大于</w:t>
      </w:r>
      <w:r>
        <w:t>9</w:t>
      </w:r>
      <w:r>
        <w:rPr>
          <w:rFonts w:hint="eastAsia"/>
        </w:rPr>
        <w:t>度的场地。</w:t>
      </w:r>
    </w:p>
    <w:p>
      <w:pPr>
        <w:pStyle w:val="326"/>
        <w:bidi w:val="0"/>
      </w:pPr>
      <w:r>
        <w:rPr>
          <w:rFonts w:hint="eastAsia"/>
        </w:rPr>
        <w:t>预制构件设计应符合电缆线路及电力设备施工及布置的需要。</w:t>
      </w:r>
    </w:p>
    <w:p>
      <w:pPr>
        <w:pStyle w:val="326"/>
        <w:bidi w:val="0"/>
      </w:pPr>
      <w:r>
        <w:rPr>
          <w:rFonts w:hint="eastAsia"/>
        </w:rPr>
        <w:t>预制构件及节点应进行承载能力极限状态和正常使用极限状态设计。</w:t>
      </w:r>
    </w:p>
    <w:p>
      <w:pPr>
        <w:pStyle w:val="326"/>
        <w:bidi w:val="0"/>
      </w:pPr>
      <w:r>
        <w:rPr>
          <w:rFonts w:hint="eastAsia"/>
        </w:rPr>
        <w:t>预制电缆排管、预制电缆工作井、预制设备基础、预制电缆沟道宜分开预制；应考虑预制构件自身拆分与连接，还应考虑各预制构件间的连接。</w:t>
      </w:r>
    </w:p>
    <w:p>
      <w:pPr>
        <w:pStyle w:val="326"/>
        <w:bidi w:val="0"/>
      </w:pPr>
      <w:r>
        <w:rPr>
          <w:rFonts w:hint="eastAsia"/>
        </w:rPr>
        <w:t>预制电缆排管宜直线布置，最大布置长度不宜大于100m，不能满足时，应采取措施保证电缆敷设。</w:t>
      </w:r>
    </w:p>
    <w:p>
      <w:pPr>
        <w:pStyle w:val="260"/>
        <w:bidi w:val="0"/>
      </w:pPr>
      <w:bookmarkStart w:id="31" w:name="_Toc166226989"/>
      <w:bookmarkStart w:id="32" w:name="_Toc31681"/>
      <w:r>
        <w:rPr>
          <w:rFonts w:hint="eastAsia"/>
        </w:rPr>
        <w:t>结构设计</w:t>
      </w:r>
      <w:bookmarkEnd w:id="31"/>
      <w:bookmarkEnd w:id="32"/>
    </w:p>
    <w:p>
      <w:pPr>
        <w:pStyle w:val="326"/>
        <w:bidi w:val="0"/>
      </w:pPr>
      <w:r>
        <w:rPr>
          <w:rFonts w:hint="eastAsia"/>
        </w:rPr>
        <w:t>预制构件结构设计时应考虑整体受力，当采用若干部件工厂或现场拼接组装时，应考虑连接部位对结构整体受力性能的影响，必要时应进行专项论证。</w:t>
      </w:r>
    </w:p>
    <w:p>
      <w:pPr>
        <w:pStyle w:val="326"/>
        <w:bidi w:val="0"/>
      </w:pPr>
      <w:r>
        <w:rPr>
          <w:rFonts w:hint="eastAsia"/>
        </w:rPr>
        <w:t>预制构件设计应符合下列要求：</w:t>
      </w:r>
    </w:p>
    <w:p>
      <w:pPr>
        <w:pStyle w:val="305"/>
        <w:numPr>
          <w:ilvl w:val="0"/>
          <w:numId w:val="36"/>
        </w:numPr>
        <w:bidi w:val="0"/>
        <w:ind w:left="839" w:leftChars="0" w:hanging="419" w:firstLineChars="0"/>
      </w:pPr>
      <w:r>
        <w:rPr>
          <w:rFonts w:hint="eastAsia"/>
        </w:rPr>
        <w:t>对持久设计工况，应进行构件和受力节点承载力、变形、裂缝验算；对地震设计工况，应进行构件和受力节点承载力验算；计算应符合G</w:t>
      </w:r>
      <w:r>
        <w:t>B</w:t>
      </w:r>
      <w:r>
        <w:rPr>
          <w:rFonts w:hint="eastAsia"/>
        </w:rPr>
        <w:t>50011的相关规定；</w:t>
      </w:r>
    </w:p>
    <w:p>
      <w:pPr>
        <w:pStyle w:val="305"/>
        <w:numPr>
          <w:ilvl w:val="0"/>
          <w:numId w:val="36"/>
        </w:numPr>
        <w:bidi w:val="0"/>
        <w:ind w:left="839" w:leftChars="0" w:hanging="419" w:firstLineChars="0"/>
      </w:pPr>
      <w:r>
        <w:rPr>
          <w:rFonts w:hint="eastAsia"/>
        </w:rPr>
        <w:t>对脱模、翻转、运输、吊运、安装等短暂工况，应进行抗裂验算。</w:t>
      </w:r>
    </w:p>
    <w:p>
      <w:pPr>
        <w:pStyle w:val="326"/>
        <w:bidi w:val="0"/>
      </w:pPr>
      <w:r>
        <w:rPr>
          <w:rFonts w:hint="eastAsia"/>
        </w:rPr>
        <w:t>预制构件在翻转、运输、吊运、安装等短暂工况下的施工验算；构件运输、吊装，动力系数宜取 1.5；构件翻转、安装过程中的就位、临时固定，动力系数宜取1.2。</w:t>
      </w:r>
    </w:p>
    <w:p>
      <w:pPr>
        <w:pStyle w:val="326"/>
        <w:bidi w:val="0"/>
      </w:pPr>
      <w:r>
        <w:rPr>
          <w:rFonts w:hint="eastAsia"/>
        </w:rPr>
        <w:t>预制构件进行脱模验算时,等效静力荷载标准值应取构件自重标准值乘以动力系数与脱模吸附力之和，且不宜小于构件自重标准值的 1.5 倍。动力系数与脱模吸附力宜符合下列规定：</w:t>
      </w:r>
    </w:p>
    <w:p>
      <w:pPr>
        <w:pStyle w:val="305"/>
        <w:numPr>
          <w:ilvl w:val="0"/>
          <w:numId w:val="37"/>
        </w:numPr>
        <w:bidi w:val="0"/>
        <w:ind w:left="839" w:leftChars="0" w:hanging="419" w:firstLineChars="0"/>
      </w:pPr>
      <w:r>
        <w:rPr>
          <w:rFonts w:hint="eastAsia"/>
        </w:rPr>
        <w:t>动力系数不宜小于 1.2；</w:t>
      </w:r>
    </w:p>
    <w:p>
      <w:pPr>
        <w:pStyle w:val="305"/>
        <w:numPr>
          <w:ilvl w:val="0"/>
          <w:numId w:val="37"/>
        </w:numPr>
        <w:bidi w:val="0"/>
        <w:ind w:left="839" w:leftChars="0" w:hanging="419" w:firstLineChars="0"/>
      </w:pPr>
      <w:r>
        <w:rPr>
          <w:rFonts w:hint="eastAsia"/>
        </w:rPr>
        <w:t>脱模吸附力可根据构件和模具的实际状况取用，且不宜小于 1.5 kN/m2。</w:t>
      </w:r>
    </w:p>
    <w:p>
      <w:pPr>
        <w:pStyle w:val="326"/>
        <w:bidi w:val="0"/>
      </w:pPr>
      <w:r>
        <w:rPr>
          <w:rFonts w:hint="eastAsia"/>
        </w:rPr>
        <w:t>预制构件中的预埋吊件及临时支撑应按GB50666的有关规定进行计算，预吊件与临时支撑不宜兼用，如需兼用时，应满足各设计工况的要求。</w:t>
      </w:r>
    </w:p>
    <w:p>
      <w:pPr>
        <w:pStyle w:val="326"/>
        <w:bidi w:val="0"/>
      </w:pPr>
      <w:r>
        <w:rPr>
          <w:rFonts w:hint="eastAsia"/>
        </w:rPr>
        <w:t>受力预埋件应按GB50010的相关规定进行验算。</w:t>
      </w:r>
    </w:p>
    <w:p>
      <w:pPr>
        <w:pStyle w:val="260"/>
        <w:bidi w:val="0"/>
      </w:pPr>
      <w:bookmarkStart w:id="33" w:name="_Toc166226990"/>
      <w:bookmarkStart w:id="34" w:name="_Toc3927"/>
      <w:r>
        <w:rPr>
          <w:rFonts w:hint="eastAsia"/>
        </w:rPr>
        <w:t>预制构件设计</w:t>
      </w:r>
      <w:bookmarkEnd w:id="33"/>
      <w:bookmarkEnd w:id="34"/>
    </w:p>
    <w:p>
      <w:pPr>
        <w:pStyle w:val="326"/>
        <w:bidi w:val="0"/>
      </w:pPr>
      <w:r>
        <w:rPr>
          <w:rFonts w:hint="eastAsia"/>
        </w:rPr>
        <w:t>在腐蚀环境下，结构混凝土的耐久性应符合GB/T50476和GB/T50046的有关规定。预制构件内电缆支架、连接件、预埋件、接地设施及附件等，均应进行防腐设计。</w:t>
      </w:r>
    </w:p>
    <w:p>
      <w:pPr>
        <w:pStyle w:val="326"/>
        <w:bidi w:val="0"/>
      </w:pPr>
      <w:r>
        <w:rPr>
          <w:rFonts w:hint="eastAsia"/>
        </w:rPr>
        <w:t>外露预埋件凹入构件表面的深度不宜小于10mm。</w:t>
      </w:r>
    </w:p>
    <w:p>
      <w:pPr>
        <w:pStyle w:val="326"/>
        <w:bidi w:val="0"/>
      </w:pPr>
      <w:r>
        <w:rPr>
          <w:rFonts w:hint="eastAsia"/>
        </w:rPr>
        <w:t>预制电缆工作井及预制设备基础内，除需预埋供电缆安装支架等铁件外，还需预埋供吊装电缆用的吊环和供电缆敷设施工所需要的拉环；吊环、拉环承载力设计值不应小于30kN。预埋件设计应符合GB50010的有关规定。</w:t>
      </w:r>
    </w:p>
    <w:p>
      <w:pPr>
        <w:pStyle w:val="326"/>
        <w:bidi w:val="0"/>
      </w:pPr>
      <w:r>
        <w:rPr>
          <w:rFonts w:hint="eastAsia"/>
        </w:rPr>
        <w:t>预制电缆工作井及预制设备基础内电缆支架等金属件应可靠接地，接地电阻不大于10Ω。</w:t>
      </w:r>
    </w:p>
    <w:p>
      <w:pPr>
        <w:pStyle w:val="326"/>
        <w:bidi w:val="0"/>
      </w:pPr>
      <w:r>
        <w:rPr>
          <w:rFonts w:hint="eastAsia"/>
        </w:rPr>
        <w:t>预制电缆工作井及预制设备基础顶板的检修孔可采用圆孔或方孔，直径或短边尺寸不宜小于800mm，检修孔对应位置应设置固定爬梯。</w:t>
      </w:r>
    </w:p>
    <w:p>
      <w:pPr>
        <w:pStyle w:val="326"/>
        <w:bidi w:val="0"/>
      </w:pPr>
      <w:r>
        <w:rPr>
          <w:rFonts w:hint="eastAsia"/>
        </w:rPr>
        <w:t>预制电缆工作井及预制设备基础底部应设置集水坑，底面应向集水坑设不小于0.5%的排水坡度。</w:t>
      </w:r>
    </w:p>
    <w:p>
      <w:pPr>
        <w:pStyle w:val="326"/>
        <w:bidi w:val="0"/>
      </w:pPr>
      <w:r>
        <w:rPr>
          <w:rFonts w:hint="eastAsia"/>
        </w:rPr>
        <w:t>沿排水方向适当距离宜根据其所处环境及年最大降雨量确定设置集水井及其泄水系统，间距不宜超过50m，必要时采用机械排水。</w:t>
      </w:r>
    </w:p>
    <w:p>
      <w:pPr>
        <w:pStyle w:val="326"/>
        <w:bidi w:val="0"/>
      </w:pPr>
      <w:r>
        <w:rPr>
          <w:rFonts w:hint="eastAsia"/>
        </w:rPr>
        <w:t>预制构件电缆导管宜选择玻璃纤维增强塑料电缆导管、氯化聚氯乙烯及硬聚氯乙烯塑料电缆导管、氯化聚氯乙烯及硬聚氯乙烯塑料双壁波纹电缆导管等，并符合DL/T802的有关规定。</w:t>
      </w:r>
    </w:p>
    <w:p>
      <w:pPr>
        <w:pStyle w:val="326"/>
        <w:bidi w:val="0"/>
      </w:pPr>
      <w:r>
        <w:rPr>
          <w:rFonts w:hint="eastAsia"/>
        </w:rPr>
        <w:t>预制电缆排管中的电缆导管最小内径不宜小于200mm，最小壁厚不宜小于5mm，最小净距不宜小于50mm，电缆保护管最小保护层厚度不宜小于80mm。</w:t>
      </w:r>
    </w:p>
    <w:p>
      <w:pPr>
        <w:pStyle w:val="326"/>
        <w:bidi w:val="0"/>
      </w:pPr>
      <w:r>
        <w:rPr>
          <w:rFonts w:hint="eastAsia"/>
        </w:rPr>
        <w:t>预制电缆排管电缆导管端部宜局部扩大，如图</w:t>
      </w:r>
      <w:r>
        <w:t>2</w:t>
      </w:r>
      <w:r>
        <w:rPr>
          <w:rFonts w:hint="eastAsia"/>
        </w:rPr>
        <w:t>所示：</w:t>
      </w:r>
    </w:p>
    <w:p>
      <w:pPr>
        <w:pStyle w:val="537"/>
        <w:numPr>
          <w:ilvl w:val="0"/>
          <w:numId w:val="0"/>
        </w:numPr>
        <w:jc w:val="center"/>
      </w:pPr>
      <w:bookmarkStart w:id="35" w:name="_Hlk151049552"/>
      <w:r>
        <w:drawing>
          <wp:inline distT="0" distB="0" distL="0" distR="0">
            <wp:extent cx="1203960" cy="1301115"/>
            <wp:effectExtent l="0" t="0" r="2540" b="698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219936" cy="1318608"/>
                    </a:xfrm>
                    <a:prstGeom prst="rect">
                      <a:avLst/>
                    </a:prstGeom>
                    <a:noFill/>
                    <a:ln>
                      <a:noFill/>
                    </a:ln>
                  </pic:spPr>
                </pic:pic>
              </a:graphicData>
            </a:graphic>
          </wp:inline>
        </w:drawing>
      </w:r>
    </w:p>
    <w:p>
      <w:pPr>
        <w:pStyle w:val="528"/>
        <w:ind w:firstLine="360"/>
        <w:rPr>
          <w:sz w:val="18"/>
          <w:szCs w:val="16"/>
        </w:rPr>
      </w:pPr>
      <w:r>
        <w:rPr>
          <w:rFonts w:hint="eastAsia"/>
          <w:sz w:val="18"/>
          <w:szCs w:val="16"/>
        </w:rPr>
        <w:t>标引序号说明：</w:t>
      </w:r>
    </w:p>
    <w:p>
      <w:pPr>
        <w:pStyle w:val="528"/>
        <w:ind w:firstLine="360"/>
        <w:rPr>
          <w:sz w:val="18"/>
          <w:szCs w:val="16"/>
        </w:rPr>
      </w:pPr>
      <w:r>
        <w:rPr>
          <w:rFonts w:hint="eastAsia"/>
          <w:sz w:val="18"/>
          <w:szCs w:val="16"/>
        </w:rPr>
        <w:t>1—预制电缆排管；</w:t>
      </w:r>
    </w:p>
    <w:p>
      <w:pPr>
        <w:pStyle w:val="528"/>
        <w:ind w:firstLine="360"/>
        <w:rPr>
          <w:sz w:val="18"/>
          <w:szCs w:val="16"/>
        </w:rPr>
      </w:pPr>
      <w:r>
        <w:rPr>
          <w:rFonts w:hint="eastAsia"/>
          <w:sz w:val="18"/>
          <w:szCs w:val="16"/>
        </w:rPr>
        <w:t>2—电缆保护管；</w:t>
      </w:r>
    </w:p>
    <w:p>
      <w:pPr>
        <w:pStyle w:val="528"/>
        <w:ind w:firstLine="360"/>
        <w:rPr>
          <w:sz w:val="18"/>
          <w:szCs w:val="16"/>
        </w:rPr>
      </w:pPr>
      <w:r>
        <w:rPr>
          <w:rFonts w:hint="eastAsia"/>
          <w:sz w:val="18"/>
          <w:szCs w:val="16"/>
        </w:rPr>
        <w:t>3—局部扩大端。</w:t>
      </w:r>
    </w:p>
    <w:bookmarkEnd w:id="35"/>
    <w:p>
      <w:pPr>
        <w:pStyle w:val="302"/>
        <w:bidi w:val="0"/>
      </w:pPr>
      <w:r>
        <w:rPr>
          <w:rFonts w:hint="eastAsia"/>
        </w:rPr>
        <w:t>电缆保护管端部示意图</w:t>
      </w:r>
    </w:p>
    <w:p>
      <w:pPr>
        <w:pStyle w:val="326"/>
        <w:bidi w:val="0"/>
      </w:pPr>
      <w:r>
        <w:rPr>
          <w:rFonts w:hint="eastAsia"/>
        </w:rPr>
        <w:t>配电网电缆线路预制构件结构设计不应影响电缆线路及电力设备的敷设和安装，构件形状应力求简单、规则、并符合下列要求：</w:t>
      </w:r>
    </w:p>
    <w:p>
      <w:pPr>
        <w:pStyle w:val="305"/>
        <w:numPr>
          <w:ilvl w:val="0"/>
          <w:numId w:val="38"/>
        </w:numPr>
        <w:bidi w:val="0"/>
        <w:ind w:left="839" w:leftChars="0" w:hanging="419" w:firstLineChars="0"/>
      </w:pPr>
      <w:r>
        <w:rPr>
          <w:rFonts w:hint="eastAsia"/>
        </w:rPr>
        <w:t>不同构件宜分开预制；</w:t>
      </w:r>
    </w:p>
    <w:p>
      <w:pPr>
        <w:pStyle w:val="305"/>
        <w:numPr>
          <w:ilvl w:val="0"/>
          <w:numId w:val="38"/>
        </w:numPr>
        <w:bidi w:val="0"/>
        <w:ind w:left="839" w:leftChars="0" w:hanging="419" w:firstLineChars="0"/>
      </w:pPr>
      <w:r>
        <w:rPr>
          <w:rFonts w:hint="eastAsia"/>
        </w:rPr>
        <w:t>预制电缆排管宜分节预制，预制电缆排管主要尺寸和分节长度宜按表1采用；</w:t>
      </w:r>
      <w:r>
        <w:t xml:space="preserve"> </w:t>
      </w:r>
    </w:p>
    <w:p>
      <w:pPr>
        <w:pStyle w:val="305"/>
        <w:numPr>
          <w:ilvl w:val="0"/>
          <w:numId w:val="0"/>
        </w:numPr>
        <w:bidi w:val="0"/>
        <w:jc w:val="both"/>
      </w:pPr>
    </w:p>
    <w:p>
      <w:pPr>
        <w:pStyle w:val="305"/>
        <w:numPr>
          <w:ilvl w:val="0"/>
          <w:numId w:val="0"/>
        </w:numPr>
        <w:bidi w:val="0"/>
        <w:jc w:val="both"/>
      </w:pPr>
    </w:p>
    <w:p>
      <w:pPr>
        <w:pStyle w:val="305"/>
        <w:numPr>
          <w:ilvl w:val="0"/>
          <w:numId w:val="0"/>
        </w:numPr>
        <w:bidi w:val="0"/>
        <w:jc w:val="both"/>
      </w:pPr>
    </w:p>
    <w:p>
      <w:pPr>
        <w:pStyle w:val="305"/>
        <w:numPr>
          <w:ilvl w:val="0"/>
          <w:numId w:val="0"/>
        </w:numPr>
        <w:bidi w:val="0"/>
        <w:jc w:val="both"/>
      </w:pPr>
    </w:p>
    <w:p>
      <w:pPr>
        <w:pStyle w:val="301"/>
        <w:bidi w:val="0"/>
      </w:pPr>
      <w:r>
        <w:rPr>
          <w:rFonts w:hint="eastAsia"/>
        </w:rPr>
        <w:t>预制电缆排管主要尺寸和分节长度表</w:t>
      </w:r>
    </w:p>
    <w:tbl>
      <w:tblPr>
        <w:tblStyle w:val="8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57"/>
        <w:gridCol w:w="1370"/>
        <w:gridCol w:w="1370"/>
        <w:gridCol w:w="1371"/>
        <w:gridCol w:w="1555"/>
        <w:gridCol w:w="1555"/>
        <w:gridCol w:w="15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6" w:hRule="atLeast"/>
          <w:tblHeader/>
          <w:jc w:val="center"/>
        </w:trPr>
        <w:tc>
          <w:tcPr>
            <w:tcW w:w="557" w:type="dxa"/>
            <w:vMerge w:val="restart"/>
            <w:tcBorders>
              <w:top w:val="single" w:color="auto" w:sz="8" w:space="0"/>
            </w:tcBorders>
            <w:shd w:val="clear" w:color="auto" w:fill="auto"/>
            <w:vAlign w:val="center"/>
          </w:tcPr>
          <w:p>
            <w:pPr>
              <w:pStyle w:val="540"/>
            </w:pPr>
            <w:r>
              <w:rPr>
                <w:rFonts w:hint="eastAsia"/>
              </w:rPr>
              <w:t>序号</w:t>
            </w:r>
          </w:p>
        </w:tc>
        <w:tc>
          <w:tcPr>
            <w:tcW w:w="4111" w:type="dxa"/>
            <w:gridSpan w:val="3"/>
            <w:tcBorders>
              <w:top w:val="single" w:color="auto" w:sz="8" w:space="0"/>
              <w:bottom w:val="single" w:color="auto" w:sz="8" w:space="0"/>
            </w:tcBorders>
            <w:shd w:val="clear" w:color="auto" w:fill="auto"/>
            <w:vAlign w:val="center"/>
          </w:tcPr>
          <w:p>
            <w:pPr>
              <w:pStyle w:val="540"/>
            </w:pPr>
            <w:r>
              <w:rPr>
                <w:rFonts w:hint="eastAsia"/>
              </w:rPr>
              <w:t>电缆导管</w:t>
            </w:r>
          </w:p>
        </w:tc>
        <w:tc>
          <w:tcPr>
            <w:tcW w:w="1555" w:type="dxa"/>
            <w:vMerge w:val="restart"/>
            <w:tcBorders>
              <w:top w:val="single" w:color="auto" w:sz="8" w:space="0"/>
            </w:tcBorders>
            <w:shd w:val="clear" w:color="auto" w:fill="auto"/>
            <w:vAlign w:val="center"/>
          </w:tcPr>
          <w:p>
            <w:pPr>
              <w:pStyle w:val="540"/>
            </w:pPr>
            <w:r>
              <w:rPr>
                <w:rFonts w:hint="eastAsia"/>
              </w:rPr>
              <w:t>建议宽度</w:t>
            </w:r>
          </w:p>
          <w:p>
            <w:pPr>
              <w:pStyle w:val="540"/>
            </w:pPr>
            <w:r>
              <w:t>mm</w:t>
            </w:r>
          </w:p>
        </w:tc>
        <w:tc>
          <w:tcPr>
            <w:tcW w:w="1555" w:type="dxa"/>
            <w:vMerge w:val="restart"/>
            <w:tcBorders>
              <w:top w:val="single" w:color="auto" w:sz="8" w:space="0"/>
            </w:tcBorders>
            <w:shd w:val="clear" w:color="auto" w:fill="auto"/>
            <w:vAlign w:val="center"/>
          </w:tcPr>
          <w:p>
            <w:pPr>
              <w:pStyle w:val="540"/>
            </w:pPr>
            <w:r>
              <w:rPr>
                <w:rFonts w:hint="eastAsia"/>
              </w:rPr>
              <w:t>建议高度</w:t>
            </w:r>
          </w:p>
          <w:p>
            <w:pPr>
              <w:pStyle w:val="540"/>
            </w:pPr>
            <w:r>
              <w:t>mm</w:t>
            </w:r>
          </w:p>
        </w:tc>
        <w:tc>
          <w:tcPr>
            <w:tcW w:w="1556" w:type="dxa"/>
            <w:vMerge w:val="restart"/>
            <w:tcBorders>
              <w:top w:val="single" w:color="auto" w:sz="8" w:space="0"/>
            </w:tcBorders>
            <w:shd w:val="clear" w:color="auto" w:fill="auto"/>
            <w:vAlign w:val="center"/>
          </w:tcPr>
          <w:p>
            <w:pPr>
              <w:pStyle w:val="540"/>
            </w:pPr>
            <w:r>
              <w:rPr>
                <w:rFonts w:hint="eastAsia"/>
              </w:rPr>
              <w:t>最大单节长度</w:t>
            </w:r>
          </w:p>
          <w:p>
            <w:pPr>
              <w:pStyle w:val="540"/>
            </w:pPr>
            <w:r>
              <w:t>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6" w:hRule="atLeast"/>
          <w:tblHeader/>
          <w:jc w:val="center"/>
        </w:trPr>
        <w:tc>
          <w:tcPr>
            <w:tcW w:w="557" w:type="dxa"/>
            <w:vMerge w:val="continue"/>
            <w:tcBorders>
              <w:bottom w:val="single" w:color="auto" w:sz="8" w:space="0"/>
            </w:tcBorders>
            <w:shd w:val="clear" w:color="auto" w:fill="auto"/>
            <w:vAlign w:val="center"/>
          </w:tcPr>
          <w:p>
            <w:pPr>
              <w:pStyle w:val="540"/>
            </w:pPr>
          </w:p>
        </w:tc>
        <w:tc>
          <w:tcPr>
            <w:tcW w:w="1370" w:type="dxa"/>
            <w:tcBorders>
              <w:top w:val="single" w:color="auto" w:sz="8" w:space="0"/>
              <w:bottom w:val="single" w:color="auto" w:sz="8" w:space="0"/>
            </w:tcBorders>
            <w:shd w:val="clear" w:color="auto" w:fill="auto"/>
            <w:vAlign w:val="center"/>
          </w:tcPr>
          <w:p>
            <w:pPr>
              <w:pStyle w:val="540"/>
            </w:pPr>
            <w:r>
              <w:rPr>
                <w:rFonts w:hint="eastAsia"/>
              </w:rPr>
              <w:t>数量</w:t>
            </w:r>
          </w:p>
        </w:tc>
        <w:tc>
          <w:tcPr>
            <w:tcW w:w="1370" w:type="dxa"/>
            <w:tcBorders>
              <w:bottom w:val="single" w:color="auto" w:sz="8" w:space="0"/>
            </w:tcBorders>
            <w:shd w:val="clear" w:color="auto" w:fill="auto"/>
            <w:vAlign w:val="center"/>
          </w:tcPr>
          <w:p>
            <w:pPr>
              <w:pStyle w:val="540"/>
            </w:pPr>
            <w:r>
              <w:rPr>
                <w:rFonts w:hint="eastAsia"/>
              </w:rPr>
              <w:t>单层数量</w:t>
            </w:r>
          </w:p>
        </w:tc>
        <w:tc>
          <w:tcPr>
            <w:tcW w:w="1371" w:type="dxa"/>
            <w:tcBorders>
              <w:bottom w:val="single" w:color="auto" w:sz="8" w:space="0"/>
            </w:tcBorders>
            <w:shd w:val="clear" w:color="auto" w:fill="auto"/>
            <w:vAlign w:val="center"/>
          </w:tcPr>
          <w:p>
            <w:pPr>
              <w:pStyle w:val="540"/>
            </w:pPr>
            <w:r>
              <w:rPr>
                <w:rFonts w:hint="eastAsia"/>
              </w:rPr>
              <w:t>层数</w:t>
            </w:r>
          </w:p>
        </w:tc>
        <w:tc>
          <w:tcPr>
            <w:tcW w:w="1555" w:type="dxa"/>
            <w:vMerge w:val="continue"/>
            <w:tcBorders>
              <w:bottom w:val="single" w:color="auto" w:sz="8" w:space="0"/>
            </w:tcBorders>
            <w:shd w:val="clear" w:color="auto" w:fill="auto"/>
            <w:vAlign w:val="center"/>
          </w:tcPr>
          <w:p>
            <w:pPr>
              <w:pStyle w:val="540"/>
            </w:pPr>
          </w:p>
        </w:tc>
        <w:tc>
          <w:tcPr>
            <w:tcW w:w="1555" w:type="dxa"/>
            <w:vMerge w:val="continue"/>
            <w:tcBorders>
              <w:bottom w:val="single" w:color="auto" w:sz="8" w:space="0"/>
            </w:tcBorders>
            <w:shd w:val="clear" w:color="auto" w:fill="auto"/>
            <w:vAlign w:val="center"/>
          </w:tcPr>
          <w:p>
            <w:pPr>
              <w:pStyle w:val="540"/>
            </w:pPr>
          </w:p>
        </w:tc>
        <w:tc>
          <w:tcPr>
            <w:tcW w:w="1556" w:type="dxa"/>
            <w:vMerge w:val="continue"/>
            <w:tcBorders>
              <w:bottom w:val="single" w:color="auto" w:sz="8" w:space="0"/>
            </w:tcBorders>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tcBorders>
              <w:top w:val="single" w:color="auto" w:sz="8" w:space="0"/>
            </w:tcBorders>
            <w:shd w:val="clear" w:color="auto" w:fill="auto"/>
            <w:vAlign w:val="center"/>
          </w:tcPr>
          <w:p>
            <w:pPr>
              <w:pStyle w:val="540"/>
            </w:pPr>
            <w:r>
              <w:rPr>
                <w:rFonts w:hint="eastAsia"/>
              </w:rPr>
              <w:t>1</w:t>
            </w:r>
          </w:p>
        </w:tc>
        <w:tc>
          <w:tcPr>
            <w:tcW w:w="1370" w:type="dxa"/>
            <w:tcBorders>
              <w:top w:val="single" w:color="auto" w:sz="8" w:space="0"/>
            </w:tcBorders>
            <w:shd w:val="clear" w:color="auto" w:fill="auto"/>
            <w:vAlign w:val="center"/>
          </w:tcPr>
          <w:p>
            <w:pPr>
              <w:pStyle w:val="540"/>
            </w:pPr>
            <w:r>
              <w:rPr>
                <w:rFonts w:hint="eastAsia"/>
              </w:rPr>
              <w:t>2</w:t>
            </w:r>
          </w:p>
        </w:tc>
        <w:tc>
          <w:tcPr>
            <w:tcW w:w="1370" w:type="dxa"/>
            <w:tcBorders>
              <w:top w:val="single" w:color="auto" w:sz="8" w:space="0"/>
            </w:tcBorders>
            <w:shd w:val="clear" w:color="auto" w:fill="auto"/>
            <w:vAlign w:val="center"/>
          </w:tcPr>
          <w:p>
            <w:pPr>
              <w:pStyle w:val="540"/>
            </w:pPr>
            <w:r>
              <w:rPr>
                <w:rFonts w:hint="eastAsia"/>
              </w:rPr>
              <w:t>2</w:t>
            </w:r>
          </w:p>
        </w:tc>
        <w:tc>
          <w:tcPr>
            <w:tcW w:w="1371" w:type="dxa"/>
            <w:tcBorders>
              <w:top w:val="single" w:color="auto" w:sz="8" w:space="0"/>
            </w:tcBorders>
            <w:shd w:val="clear" w:color="auto" w:fill="auto"/>
            <w:vAlign w:val="center"/>
          </w:tcPr>
          <w:p>
            <w:pPr>
              <w:pStyle w:val="540"/>
            </w:pPr>
            <w:r>
              <w:rPr>
                <w:rFonts w:hint="eastAsia"/>
              </w:rPr>
              <w:t>1</w:t>
            </w:r>
          </w:p>
        </w:tc>
        <w:tc>
          <w:tcPr>
            <w:tcW w:w="1555" w:type="dxa"/>
            <w:tcBorders>
              <w:top w:val="single" w:color="auto" w:sz="8" w:space="0"/>
            </w:tcBorders>
            <w:shd w:val="clear" w:color="auto" w:fill="auto"/>
            <w:vAlign w:val="center"/>
          </w:tcPr>
          <w:p>
            <w:pPr>
              <w:pStyle w:val="540"/>
            </w:pPr>
            <w:r>
              <w:rPr>
                <w:rFonts w:hint="eastAsia"/>
              </w:rPr>
              <w:t>650</w:t>
            </w:r>
          </w:p>
        </w:tc>
        <w:tc>
          <w:tcPr>
            <w:tcW w:w="1555" w:type="dxa"/>
            <w:tcBorders>
              <w:top w:val="single" w:color="auto" w:sz="8" w:space="0"/>
            </w:tcBorders>
            <w:shd w:val="clear" w:color="auto" w:fill="auto"/>
            <w:vAlign w:val="center"/>
          </w:tcPr>
          <w:p>
            <w:pPr>
              <w:pStyle w:val="540"/>
            </w:pPr>
            <w:r>
              <w:rPr>
                <w:rFonts w:hint="eastAsia"/>
              </w:rPr>
              <w:t>380</w:t>
            </w:r>
          </w:p>
        </w:tc>
        <w:tc>
          <w:tcPr>
            <w:tcW w:w="1556" w:type="dxa"/>
            <w:tcBorders>
              <w:top w:val="single" w:color="auto" w:sz="8" w:space="0"/>
            </w:tcBorders>
            <w:shd w:val="clear" w:color="auto" w:fill="auto"/>
            <w:vAlign w:val="center"/>
          </w:tcPr>
          <w:p>
            <w:pPr>
              <w:pStyle w:val="540"/>
            </w:pPr>
            <w:r>
              <w:rPr>
                <w:rFonts w:hint="eastAsia"/>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540"/>
            </w:pPr>
            <w:r>
              <w:rPr>
                <w:rFonts w:hint="eastAsia"/>
              </w:rPr>
              <w:t>2</w:t>
            </w:r>
          </w:p>
        </w:tc>
        <w:tc>
          <w:tcPr>
            <w:tcW w:w="1370" w:type="dxa"/>
            <w:shd w:val="clear" w:color="auto" w:fill="auto"/>
            <w:vAlign w:val="center"/>
          </w:tcPr>
          <w:p>
            <w:pPr>
              <w:pStyle w:val="540"/>
            </w:pPr>
            <w:r>
              <w:rPr>
                <w:rFonts w:hint="eastAsia"/>
              </w:rPr>
              <w:t>3</w:t>
            </w:r>
          </w:p>
        </w:tc>
        <w:tc>
          <w:tcPr>
            <w:tcW w:w="1370" w:type="dxa"/>
            <w:shd w:val="clear" w:color="auto" w:fill="auto"/>
            <w:vAlign w:val="center"/>
          </w:tcPr>
          <w:p>
            <w:pPr>
              <w:pStyle w:val="540"/>
            </w:pPr>
            <w:r>
              <w:rPr>
                <w:rFonts w:hint="eastAsia"/>
              </w:rPr>
              <w:t>3</w:t>
            </w:r>
          </w:p>
        </w:tc>
        <w:tc>
          <w:tcPr>
            <w:tcW w:w="1371" w:type="dxa"/>
            <w:shd w:val="clear" w:color="auto" w:fill="auto"/>
            <w:vAlign w:val="center"/>
          </w:tcPr>
          <w:p>
            <w:pPr>
              <w:pStyle w:val="540"/>
            </w:pPr>
            <w:r>
              <w:rPr>
                <w:rFonts w:hint="eastAsia"/>
              </w:rPr>
              <w:t>1</w:t>
            </w:r>
          </w:p>
        </w:tc>
        <w:tc>
          <w:tcPr>
            <w:tcW w:w="1555" w:type="dxa"/>
            <w:shd w:val="clear" w:color="auto" w:fill="auto"/>
            <w:vAlign w:val="center"/>
          </w:tcPr>
          <w:p>
            <w:pPr>
              <w:pStyle w:val="540"/>
            </w:pPr>
            <w:r>
              <w:rPr>
                <w:rFonts w:hint="eastAsia"/>
              </w:rPr>
              <w:t>910</w:t>
            </w:r>
          </w:p>
        </w:tc>
        <w:tc>
          <w:tcPr>
            <w:tcW w:w="1555" w:type="dxa"/>
            <w:shd w:val="clear" w:color="auto" w:fill="auto"/>
            <w:vAlign w:val="center"/>
          </w:tcPr>
          <w:p>
            <w:pPr>
              <w:pStyle w:val="540"/>
            </w:pPr>
            <w:r>
              <w:rPr>
                <w:rFonts w:hint="eastAsia"/>
              </w:rPr>
              <w:t>380</w:t>
            </w:r>
          </w:p>
        </w:tc>
        <w:tc>
          <w:tcPr>
            <w:tcW w:w="1556" w:type="dxa"/>
            <w:shd w:val="clear" w:color="auto" w:fill="auto"/>
            <w:vAlign w:val="center"/>
          </w:tcPr>
          <w:p>
            <w:pPr>
              <w:pStyle w:val="540"/>
            </w:pPr>
            <w:r>
              <w:rPr>
                <w:rFonts w:hint="eastAsia"/>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540"/>
            </w:pPr>
            <w:r>
              <w:rPr>
                <w:rFonts w:hint="eastAsia"/>
              </w:rPr>
              <w:t>3</w:t>
            </w:r>
          </w:p>
        </w:tc>
        <w:tc>
          <w:tcPr>
            <w:tcW w:w="1370" w:type="dxa"/>
            <w:shd w:val="clear" w:color="auto" w:fill="auto"/>
            <w:vAlign w:val="center"/>
          </w:tcPr>
          <w:p>
            <w:pPr>
              <w:pStyle w:val="540"/>
            </w:pPr>
            <w:r>
              <w:rPr>
                <w:rFonts w:hint="eastAsia"/>
              </w:rPr>
              <w:t>4</w:t>
            </w:r>
          </w:p>
        </w:tc>
        <w:tc>
          <w:tcPr>
            <w:tcW w:w="1370" w:type="dxa"/>
            <w:shd w:val="clear" w:color="auto" w:fill="auto"/>
            <w:vAlign w:val="center"/>
          </w:tcPr>
          <w:p>
            <w:pPr>
              <w:pStyle w:val="540"/>
            </w:pPr>
            <w:r>
              <w:rPr>
                <w:rFonts w:hint="eastAsia"/>
              </w:rPr>
              <w:t>2</w:t>
            </w:r>
          </w:p>
        </w:tc>
        <w:tc>
          <w:tcPr>
            <w:tcW w:w="1371" w:type="dxa"/>
            <w:shd w:val="clear" w:color="auto" w:fill="auto"/>
            <w:vAlign w:val="center"/>
          </w:tcPr>
          <w:p>
            <w:pPr>
              <w:pStyle w:val="540"/>
            </w:pPr>
            <w:r>
              <w:rPr>
                <w:rFonts w:hint="eastAsia"/>
              </w:rPr>
              <w:t>2</w:t>
            </w:r>
          </w:p>
        </w:tc>
        <w:tc>
          <w:tcPr>
            <w:tcW w:w="1555" w:type="dxa"/>
            <w:shd w:val="clear" w:color="auto" w:fill="auto"/>
            <w:vAlign w:val="center"/>
          </w:tcPr>
          <w:p>
            <w:pPr>
              <w:pStyle w:val="540"/>
            </w:pPr>
            <w:r>
              <w:rPr>
                <w:rFonts w:hint="eastAsia"/>
              </w:rPr>
              <w:t>650</w:t>
            </w:r>
          </w:p>
        </w:tc>
        <w:tc>
          <w:tcPr>
            <w:tcW w:w="1555" w:type="dxa"/>
            <w:shd w:val="clear" w:color="auto" w:fill="auto"/>
            <w:vAlign w:val="center"/>
          </w:tcPr>
          <w:p>
            <w:pPr>
              <w:pStyle w:val="540"/>
            </w:pPr>
            <w:r>
              <w:rPr>
                <w:rFonts w:hint="eastAsia"/>
              </w:rPr>
              <w:t>650</w:t>
            </w:r>
          </w:p>
        </w:tc>
        <w:tc>
          <w:tcPr>
            <w:tcW w:w="1556" w:type="dxa"/>
            <w:shd w:val="clear" w:color="auto" w:fill="auto"/>
            <w:vAlign w:val="center"/>
          </w:tcPr>
          <w:p>
            <w:pPr>
              <w:pStyle w:val="540"/>
            </w:pPr>
            <w:r>
              <w:rPr>
                <w:rFonts w:hint="eastAsia"/>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540"/>
            </w:pPr>
            <w:r>
              <w:rPr>
                <w:rFonts w:hint="eastAsia"/>
              </w:rPr>
              <w:t>4</w:t>
            </w:r>
          </w:p>
        </w:tc>
        <w:tc>
          <w:tcPr>
            <w:tcW w:w="1370" w:type="dxa"/>
            <w:shd w:val="clear" w:color="auto" w:fill="auto"/>
            <w:vAlign w:val="center"/>
          </w:tcPr>
          <w:p>
            <w:pPr>
              <w:pStyle w:val="540"/>
            </w:pPr>
            <w:r>
              <w:rPr>
                <w:rFonts w:hint="eastAsia"/>
              </w:rPr>
              <w:t>6</w:t>
            </w:r>
          </w:p>
        </w:tc>
        <w:tc>
          <w:tcPr>
            <w:tcW w:w="1370" w:type="dxa"/>
            <w:shd w:val="clear" w:color="auto" w:fill="auto"/>
            <w:vAlign w:val="center"/>
          </w:tcPr>
          <w:p>
            <w:pPr>
              <w:pStyle w:val="540"/>
            </w:pPr>
            <w:r>
              <w:rPr>
                <w:rFonts w:hint="eastAsia"/>
              </w:rPr>
              <w:t>3</w:t>
            </w:r>
          </w:p>
        </w:tc>
        <w:tc>
          <w:tcPr>
            <w:tcW w:w="1371" w:type="dxa"/>
            <w:shd w:val="clear" w:color="auto" w:fill="auto"/>
            <w:vAlign w:val="center"/>
          </w:tcPr>
          <w:p>
            <w:pPr>
              <w:pStyle w:val="540"/>
            </w:pPr>
            <w:r>
              <w:rPr>
                <w:rFonts w:hint="eastAsia"/>
              </w:rPr>
              <w:t>2</w:t>
            </w:r>
          </w:p>
        </w:tc>
        <w:tc>
          <w:tcPr>
            <w:tcW w:w="1555" w:type="dxa"/>
            <w:shd w:val="clear" w:color="auto" w:fill="auto"/>
            <w:vAlign w:val="center"/>
          </w:tcPr>
          <w:p>
            <w:pPr>
              <w:pStyle w:val="540"/>
            </w:pPr>
            <w:r>
              <w:rPr>
                <w:rFonts w:hint="eastAsia"/>
              </w:rPr>
              <w:t>910</w:t>
            </w:r>
          </w:p>
        </w:tc>
        <w:tc>
          <w:tcPr>
            <w:tcW w:w="1555" w:type="dxa"/>
            <w:shd w:val="clear" w:color="auto" w:fill="auto"/>
            <w:vAlign w:val="center"/>
          </w:tcPr>
          <w:p>
            <w:pPr>
              <w:pStyle w:val="540"/>
            </w:pPr>
            <w:r>
              <w:rPr>
                <w:rFonts w:hint="eastAsia"/>
              </w:rPr>
              <w:t>650</w:t>
            </w:r>
          </w:p>
        </w:tc>
        <w:tc>
          <w:tcPr>
            <w:tcW w:w="1556" w:type="dxa"/>
            <w:shd w:val="clear" w:color="auto" w:fill="auto"/>
            <w:vAlign w:val="center"/>
          </w:tcPr>
          <w:p>
            <w:pPr>
              <w:pStyle w:val="540"/>
            </w:pPr>
            <w:r>
              <w:rPr>
                <w:rFonts w:hint="eastAsia"/>
              </w:rPr>
              <w:t>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540"/>
            </w:pPr>
            <w:r>
              <w:rPr>
                <w:rFonts w:hint="eastAsia"/>
              </w:rPr>
              <w:t>5</w:t>
            </w:r>
          </w:p>
        </w:tc>
        <w:tc>
          <w:tcPr>
            <w:tcW w:w="1370" w:type="dxa"/>
            <w:shd w:val="clear" w:color="auto" w:fill="auto"/>
            <w:vAlign w:val="center"/>
          </w:tcPr>
          <w:p>
            <w:pPr>
              <w:pStyle w:val="540"/>
            </w:pPr>
            <w:r>
              <w:rPr>
                <w:rFonts w:hint="eastAsia"/>
              </w:rPr>
              <w:t>8</w:t>
            </w:r>
          </w:p>
        </w:tc>
        <w:tc>
          <w:tcPr>
            <w:tcW w:w="1370" w:type="dxa"/>
            <w:shd w:val="clear" w:color="auto" w:fill="auto"/>
            <w:vAlign w:val="center"/>
          </w:tcPr>
          <w:p>
            <w:pPr>
              <w:pStyle w:val="540"/>
            </w:pPr>
            <w:r>
              <w:rPr>
                <w:rFonts w:hint="eastAsia"/>
              </w:rPr>
              <w:t>4</w:t>
            </w:r>
          </w:p>
        </w:tc>
        <w:tc>
          <w:tcPr>
            <w:tcW w:w="1371" w:type="dxa"/>
            <w:shd w:val="clear" w:color="auto" w:fill="auto"/>
            <w:vAlign w:val="center"/>
          </w:tcPr>
          <w:p>
            <w:pPr>
              <w:pStyle w:val="540"/>
            </w:pPr>
            <w:r>
              <w:rPr>
                <w:rFonts w:hint="eastAsia"/>
              </w:rPr>
              <w:t>2</w:t>
            </w:r>
          </w:p>
        </w:tc>
        <w:tc>
          <w:tcPr>
            <w:tcW w:w="1555" w:type="dxa"/>
            <w:shd w:val="clear" w:color="auto" w:fill="auto"/>
            <w:vAlign w:val="center"/>
          </w:tcPr>
          <w:p>
            <w:pPr>
              <w:pStyle w:val="540"/>
            </w:pPr>
            <w:r>
              <w:rPr>
                <w:rFonts w:hint="eastAsia"/>
              </w:rPr>
              <w:t>1180</w:t>
            </w:r>
          </w:p>
        </w:tc>
        <w:tc>
          <w:tcPr>
            <w:tcW w:w="1555" w:type="dxa"/>
            <w:shd w:val="clear" w:color="auto" w:fill="auto"/>
            <w:vAlign w:val="center"/>
          </w:tcPr>
          <w:p>
            <w:pPr>
              <w:pStyle w:val="540"/>
            </w:pPr>
            <w:r>
              <w:rPr>
                <w:rFonts w:hint="eastAsia"/>
              </w:rPr>
              <w:t>650</w:t>
            </w:r>
          </w:p>
        </w:tc>
        <w:tc>
          <w:tcPr>
            <w:tcW w:w="1556" w:type="dxa"/>
            <w:shd w:val="clear" w:color="auto" w:fill="auto"/>
            <w:vAlign w:val="center"/>
          </w:tcPr>
          <w:p>
            <w:pPr>
              <w:pStyle w:val="540"/>
            </w:pPr>
            <w:r>
              <w:rPr>
                <w:rFonts w:hint="eastAsia"/>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57" w:type="dxa"/>
            <w:shd w:val="clear" w:color="auto" w:fill="auto"/>
            <w:vAlign w:val="center"/>
          </w:tcPr>
          <w:p>
            <w:pPr>
              <w:pStyle w:val="540"/>
            </w:pPr>
            <w:r>
              <w:rPr>
                <w:rFonts w:hint="eastAsia"/>
              </w:rPr>
              <w:t>6</w:t>
            </w:r>
          </w:p>
        </w:tc>
        <w:tc>
          <w:tcPr>
            <w:tcW w:w="1370" w:type="dxa"/>
            <w:shd w:val="clear" w:color="auto" w:fill="auto"/>
            <w:vAlign w:val="center"/>
          </w:tcPr>
          <w:p>
            <w:pPr>
              <w:pStyle w:val="540"/>
            </w:pPr>
            <w:r>
              <w:rPr>
                <w:rFonts w:hint="eastAsia"/>
              </w:rPr>
              <w:t>9</w:t>
            </w:r>
          </w:p>
        </w:tc>
        <w:tc>
          <w:tcPr>
            <w:tcW w:w="1370" w:type="dxa"/>
            <w:shd w:val="clear" w:color="auto" w:fill="auto"/>
            <w:vAlign w:val="center"/>
          </w:tcPr>
          <w:p>
            <w:pPr>
              <w:pStyle w:val="540"/>
            </w:pPr>
            <w:r>
              <w:rPr>
                <w:rFonts w:hint="eastAsia"/>
              </w:rPr>
              <w:t>3</w:t>
            </w:r>
          </w:p>
        </w:tc>
        <w:tc>
          <w:tcPr>
            <w:tcW w:w="1371" w:type="dxa"/>
            <w:shd w:val="clear" w:color="auto" w:fill="auto"/>
            <w:vAlign w:val="center"/>
          </w:tcPr>
          <w:p>
            <w:pPr>
              <w:pStyle w:val="540"/>
            </w:pPr>
            <w:r>
              <w:rPr>
                <w:rFonts w:hint="eastAsia"/>
              </w:rPr>
              <w:t>3</w:t>
            </w:r>
          </w:p>
        </w:tc>
        <w:tc>
          <w:tcPr>
            <w:tcW w:w="1555" w:type="dxa"/>
            <w:shd w:val="clear" w:color="auto" w:fill="auto"/>
            <w:vAlign w:val="center"/>
          </w:tcPr>
          <w:p>
            <w:pPr>
              <w:pStyle w:val="540"/>
            </w:pPr>
            <w:r>
              <w:rPr>
                <w:rFonts w:hint="eastAsia"/>
              </w:rPr>
              <w:t>910</w:t>
            </w:r>
          </w:p>
        </w:tc>
        <w:tc>
          <w:tcPr>
            <w:tcW w:w="1555" w:type="dxa"/>
            <w:shd w:val="clear" w:color="auto" w:fill="auto"/>
            <w:vAlign w:val="center"/>
          </w:tcPr>
          <w:p>
            <w:pPr>
              <w:pStyle w:val="540"/>
            </w:pPr>
            <w:r>
              <w:rPr>
                <w:rFonts w:hint="eastAsia"/>
              </w:rPr>
              <w:t>910</w:t>
            </w:r>
          </w:p>
        </w:tc>
        <w:tc>
          <w:tcPr>
            <w:tcW w:w="1556" w:type="dxa"/>
            <w:shd w:val="clear" w:color="auto" w:fill="auto"/>
            <w:vAlign w:val="center"/>
          </w:tcPr>
          <w:p>
            <w:pPr>
              <w:pStyle w:val="540"/>
            </w:pPr>
            <w:r>
              <w:rPr>
                <w:rFonts w:hint="eastAsia"/>
              </w:rPr>
              <w:t>6</w:t>
            </w:r>
          </w:p>
        </w:tc>
      </w:tr>
    </w:tbl>
    <w:p>
      <w:pPr>
        <w:pStyle w:val="305"/>
        <w:numPr>
          <w:ilvl w:val="0"/>
          <w:numId w:val="38"/>
        </w:numPr>
        <w:bidi w:val="0"/>
        <w:ind w:left="839" w:leftChars="0" w:hanging="419" w:firstLineChars="0"/>
      </w:pPr>
      <w:r>
        <w:rPr>
          <w:rFonts w:hint="eastAsia"/>
        </w:rPr>
        <w:t>预制电缆沟道宜分节预制，预制电缆排管主要尺寸和分节长度宜按表2采用；</w:t>
      </w:r>
      <w:r>
        <w:t xml:space="preserve"> </w:t>
      </w:r>
    </w:p>
    <w:p>
      <w:pPr>
        <w:pStyle w:val="301"/>
        <w:bidi w:val="0"/>
      </w:pPr>
      <w:r>
        <w:rPr>
          <w:rFonts w:hint="eastAsia"/>
        </w:rPr>
        <w:t>预制电缆沟道主要尺寸和分节长度表</w:t>
      </w:r>
    </w:p>
    <w:tbl>
      <w:tblPr>
        <w:tblStyle w:val="89"/>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53"/>
        <w:gridCol w:w="1431"/>
        <w:gridCol w:w="1421"/>
        <w:gridCol w:w="1564"/>
        <w:gridCol w:w="1140"/>
        <w:gridCol w:w="1144"/>
        <w:gridCol w:w="1138"/>
        <w:gridCol w:w="98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2" w:hRule="atLeast"/>
          <w:tblHeader/>
        </w:trPr>
        <w:tc>
          <w:tcPr>
            <w:tcW w:w="295" w:type="pct"/>
            <w:vMerge w:val="restart"/>
            <w:tcBorders>
              <w:top w:val="single" w:color="auto" w:sz="8" w:space="0"/>
            </w:tcBorders>
            <w:shd w:val="clear" w:color="auto" w:fill="auto"/>
            <w:vAlign w:val="center"/>
          </w:tcPr>
          <w:p>
            <w:pPr>
              <w:pStyle w:val="540"/>
            </w:pPr>
            <w:r>
              <w:rPr>
                <w:rFonts w:hint="eastAsia"/>
              </w:rPr>
              <w:t>序号</w:t>
            </w:r>
          </w:p>
        </w:tc>
        <w:tc>
          <w:tcPr>
            <w:tcW w:w="1521" w:type="pct"/>
            <w:gridSpan w:val="2"/>
            <w:tcBorders>
              <w:top w:val="single" w:color="auto" w:sz="8" w:space="0"/>
            </w:tcBorders>
          </w:tcPr>
          <w:p>
            <w:pPr>
              <w:pStyle w:val="540"/>
            </w:pPr>
            <w:r>
              <w:rPr>
                <w:rFonts w:hint="eastAsia"/>
              </w:rPr>
              <w:t>预制电缆沟尺寸</w:t>
            </w:r>
          </w:p>
        </w:tc>
        <w:tc>
          <w:tcPr>
            <w:tcW w:w="1442" w:type="pct"/>
            <w:gridSpan w:val="2"/>
            <w:tcBorders>
              <w:top w:val="single" w:color="auto" w:sz="8" w:space="0"/>
            </w:tcBorders>
          </w:tcPr>
          <w:p>
            <w:pPr>
              <w:pStyle w:val="540"/>
            </w:pPr>
            <w:r>
              <w:rPr>
                <w:rFonts w:hint="eastAsia"/>
              </w:rPr>
              <w:t>盖板厚度 b</w:t>
            </w:r>
          </w:p>
        </w:tc>
        <w:tc>
          <w:tcPr>
            <w:tcW w:w="610" w:type="pct"/>
            <w:vMerge w:val="restart"/>
            <w:tcBorders>
              <w:top w:val="single" w:color="auto" w:sz="8" w:space="0"/>
            </w:tcBorders>
            <w:vAlign w:val="center"/>
          </w:tcPr>
          <w:p>
            <w:pPr>
              <w:pStyle w:val="540"/>
            </w:pPr>
            <w:r>
              <w:rPr>
                <w:rFonts w:hint="eastAsia"/>
              </w:rPr>
              <w:t>最小壁厚</w:t>
            </w:r>
          </w:p>
          <w:p>
            <w:pPr>
              <w:pStyle w:val="540"/>
            </w:pPr>
            <w:r>
              <w:rPr>
                <w:rFonts w:hint="eastAsia"/>
              </w:rPr>
              <w:t>mm</w:t>
            </w:r>
          </w:p>
        </w:tc>
        <w:tc>
          <w:tcPr>
            <w:tcW w:w="607" w:type="pct"/>
            <w:vMerge w:val="restart"/>
            <w:tcBorders>
              <w:top w:val="single" w:color="auto" w:sz="8" w:space="0"/>
            </w:tcBorders>
            <w:vAlign w:val="center"/>
          </w:tcPr>
          <w:p>
            <w:pPr>
              <w:pStyle w:val="540"/>
            </w:pPr>
            <w:r>
              <w:rPr>
                <w:rFonts w:hint="eastAsia"/>
              </w:rPr>
              <w:t>最大单节长度</w:t>
            </w:r>
          </w:p>
          <w:p>
            <w:pPr>
              <w:pStyle w:val="540"/>
            </w:pPr>
            <w:r>
              <w:rPr>
                <w:rFonts w:hint="eastAsia"/>
              </w:rPr>
              <w:t>mm</w:t>
            </w:r>
          </w:p>
        </w:tc>
        <w:tc>
          <w:tcPr>
            <w:tcW w:w="525" w:type="pct"/>
            <w:vMerge w:val="restart"/>
            <w:tcBorders>
              <w:top w:val="single" w:color="auto" w:sz="8" w:space="0"/>
            </w:tcBorders>
            <w:shd w:val="clear" w:color="auto" w:fill="auto"/>
            <w:vAlign w:val="center"/>
          </w:tcPr>
          <w:p>
            <w:pPr>
              <w:pStyle w:val="540"/>
            </w:pPr>
            <w:r>
              <w:rPr>
                <w:rFonts w:hint="eastAsia"/>
              </w:rPr>
              <w:t>最大出地面高度</w:t>
            </w:r>
          </w:p>
          <w:p>
            <w:pPr>
              <w:pStyle w:val="540"/>
            </w:pPr>
            <w:r>
              <w:rPr>
                <w:rFonts w:hint="eastAsia"/>
              </w:rPr>
              <w:t>mm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blHeader/>
        </w:trPr>
        <w:tc>
          <w:tcPr>
            <w:tcW w:w="295" w:type="pct"/>
            <w:vMerge w:val="continue"/>
            <w:tcBorders>
              <w:bottom w:val="single" w:color="auto" w:sz="8" w:space="0"/>
            </w:tcBorders>
            <w:shd w:val="clear" w:color="auto" w:fill="auto"/>
            <w:vAlign w:val="center"/>
          </w:tcPr>
          <w:p>
            <w:pPr>
              <w:pStyle w:val="540"/>
            </w:pPr>
          </w:p>
        </w:tc>
        <w:tc>
          <w:tcPr>
            <w:tcW w:w="763" w:type="pct"/>
            <w:tcBorders>
              <w:bottom w:val="single" w:color="auto" w:sz="8" w:space="0"/>
            </w:tcBorders>
          </w:tcPr>
          <w:p>
            <w:pPr>
              <w:pStyle w:val="540"/>
            </w:pPr>
            <w:r>
              <w:rPr>
                <w:rFonts w:hint="eastAsia"/>
              </w:rPr>
              <w:t>宽度</w:t>
            </w:r>
          </w:p>
          <w:p>
            <w:pPr>
              <w:pStyle w:val="540"/>
            </w:pPr>
            <w:r>
              <w:rPr>
                <w:rFonts w:hint="eastAsia"/>
              </w:rPr>
              <w:t>mm</w:t>
            </w:r>
          </w:p>
        </w:tc>
        <w:tc>
          <w:tcPr>
            <w:tcW w:w="758" w:type="pct"/>
            <w:tcBorders>
              <w:bottom w:val="single" w:color="auto" w:sz="8" w:space="0"/>
            </w:tcBorders>
          </w:tcPr>
          <w:p>
            <w:pPr>
              <w:pStyle w:val="540"/>
            </w:pPr>
            <w:r>
              <w:rPr>
                <w:rFonts w:hint="eastAsia"/>
              </w:rPr>
              <w:t>深度</w:t>
            </w:r>
          </w:p>
          <w:p>
            <w:pPr>
              <w:pStyle w:val="540"/>
            </w:pPr>
            <w:r>
              <w:rPr>
                <w:rFonts w:hint="eastAsia"/>
              </w:rPr>
              <w:t>mm</w:t>
            </w:r>
          </w:p>
        </w:tc>
        <w:tc>
          <w:tcPr>
            <w:tcW w:w="834" w:type="pct"/>
            <w:tcBorders>
              <w:bottom w:val="single" w:color="auto" w:sz="8" w:space="0"/>
            </w:tcBorders>
          </w:tcPr>
          <w:p>
            <w:pPr>
              <w:pStyle w:val="540"/>
            </w:pPr>
            <w:r>
              <w:rPr>
                <w:rFonts w:hint="eastAsia"/>
              </w:rPr>
              <w:t>人行横道、绿化带</w:t>
            </w:r>
          </w:p>
          <w:p>
            <w:pPr>
              <w:pStyle w:val="540"/>
            </w:pPr>
            <w:r>
              <w:rPr>
                <w:rFonts w:hint="eastAsia"/>
              </w:rPr>
              <w:t>mm</w:t>
            </w:r>
          </w:p>
        </w:tc>
        <w:tc>
          <w:tcPr>
            <w:tcW w:w="608" w:type="pct"/>
            <w:tcBorders>
              <w:bottom w:val="single" w:color="auto" w:sz="8" w:space="0"/>
            </w:tcBorders>
          </w:tcPr>
          <w:p>
            <w:pPr>
              <w:pStyle w:val="540"/>
            </w:pPr>
            <w:r>
              <w:rPr>
                <w:rFonts w:hint="eastAsia"/>
              </w:rPr>
              <w:t>机动车道</w:t>
            </w:r>
          </w:p>
          <w:p>
            <w:pPr>
              <w:pStyle w:val="540"/>
            </w:pPr>
            <w:r>
              <w:rPr>
                <w:rFonts w:hint="eastAsia"/>
              </w:rPr>
              <w:t>mm</w:t>
            </w:r>
          </w:p>
        </w:tc>
        <w:tc>
          <w:tcPr>
            <w:tcW w:w="610" w:type="pct"/>
            <w:vMerge w:val="continue"/>
            <w:tcBorders>
              <w:bottom w:val="single" w:color="auto" w:sz="8" w:space="0"/>
            </w:tcBorders>
          </w:tcPr>
          <w:p>
            <w:pPr>
              <w:pStyle w:val="540"/>
            </w:pPr>
          </w:p>
        </w:tc>
        <w:tc>
          <w:tcPr>
            <w:tcW w:w="607" w:type="pct"/>
            <w:vMerge w:val="continue"/>
            <w:tcBorders>
              <w:bottom w:val="single" w:color="auto" w:sz="8" w:space="0"/>
            </w:tcBorders>
          </w:tcPr>
          <w:p>
            <w:pPr>
              <w:pStyle w:val="540"/>
            </w:pPr>
          </w:p>
        </w:tc>
        <w:tc>
          <w:tcPr>
            <w:tcW w:w="525" w:type="pct"/>
            <w:vMerge w:val="continue"/>
            <w:tcBorders>
              <w:bottom w:val="single" w:color="auto" w:sz="8" w:space="0"/>
            </w:tcBorders>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95" w:type="pct"/>
            <w:tcBorders>
              <w:top w:val="single" w:color="auto" w:sz="8" w:space="0"/>
            </w:tcBorders>
            <w:shd w:val="clear" w:color="auto" w:fill="auto"/>
            <w:vAlign w:val="center"/>
          </w:tcPr>
          <w:p>
            <w:pPr>
              <w:pStyle w:val="540"/>
            </w:pPr>
            <w:r>
              <w:rPr>
                <w:rFonts w:hint="eastAsia"/>
              </w:rPr>
              <w:t>1</w:t>
            </w:r>
          </w:p>
        </w:tc>
        <w:tc>
          <w:tcPr>
            <w:tcW w:w="763" w:type="pct"/>
            <w:tcBorders>
              <w:top w:val="single" w:color="auto" w:sz="8" w:space="0"/>
            </w:tcBorders>
          </w:tcPr>
          <w:p>
            <w:pPr>
              <w:pStyle w:val="540"/>
            </w:pPr>
            <w:r>
              <w:rPr>
                <w:rFonts w:hint="eastAsia"/>
              </w:rPr>
              <w:t>1200</w:t>
            </w:r>
          </w:p>
        </w:tc>
        <w:tc>
          <w:tcPr>
            <w:tcW w:w="758" w:type="pct"/>
            <w:tcBorders>
              <w:top w:val="single" w:color="auto" w:sz="8" w:space="0"/>
            </w:tcBorders>
          </w:tcPr>
          <w:p>
            <w:pPr>
              <w:pStyle w:val="540"/>
            </w:pPr>
            <w:r>
              <w:rPr>
                <w:rFonts w:hint="eastAsia"/>
              </w:rPr>
              <w:t>900+b</w:t>
            </w:r>
          </w:p>
        </w:tc>
        <w:tc>
          <w:tcPr>
            <w:tcW w:w="834" w:type="pct"/>
            <w:tcBorders>
              <w:top w:val="single" w:color="auto" w:sz="8" w:space="0"/>
            </w:tcBorders>
          </w:tcPr>
          <w:p>
            <w:pPr>
              <w:pStyle w:val="540"/>
            </w:pPr>
            <w:r>
              <w:rPr>
                <w:rFonts w:hint="eastAsia"/>
              </w:rPr>
              <w:t>120</w:t>
            </w:r>
          </w:p>
        </w:tc>
        <w:tc>
          <w:tcPr>
            <w:tcW w:w="608" w:type="pct"/>
            <w:tcBorders>
              <w:top w:val="single" w:color="auto" w:sz="8" w:space="0"/>
            </w:tcBorders>
          </w:tcPr>
          <w:p>
            <w:pPr>
              <w:pStyle w:val="540"/>
            </w:pPr>
            <w:r>
              <w:rPr>
                <w:rFonts w:hint="eastAsia"/>
              </w:rPr>
              <w:t>200</w:t>
            </w:r>
          </w:p>
        </w:tc>
        <w:tc>
          <w:tcPr>
            <w:tcW w:w="610" w:type="pct"/>
            <w:tcBorders>
              <w:top w:val="single" w:color="auto" w:sz="8" w:space="0"/>
            </w:tcBorders>
          </w:tcPr>
          <w:p>
            <w:pPr>
              <w:pStyle w:val="540"/>
            </w:pPr>
            <w:r>
              <w:rPr>
                <w:rFonts w:hint="eastAsia"/>
              </w:rPr>
              <w:t>80</w:t>
            </w:r>
          </w:p>
        </w:tc>
        <w:tc>
          <w:tcPr>
            <w:tcW w:w="607" w:type="pct"/>
            <w:tcBorders>
              <w:top w:val="single" w:color="auto" w:sz="8" w:space="0"/>
            </w:tcBorders>
          </w:tcPr>
          <w:p>
            <w:pPr>
              <w:pStyle w:val="540"/>
            </w:pPr>
            <w:r>
              <w:rPr>
                <w:rFonts w:hint="eastAsia"/>
              </w:rPr>
              <w:t>1500</w:t>
            </w:r>
          </w:p>
        </w:tc>
        <w:tc>
          <w:tcPr>
            <w:tcW w:w="525" w:type="pct"/>
            <w:tcBorders>
              <w:top w:val="single" w:color="auto" w:sz="8" w:space="0"/>
            </w:tcBorders>
            <w:shd w:val="clear" w:color="auto" w:fill="auto"/>
            <w:vAlign w:val="center"/>
          </w:tcPr>
          <w:p>
            <w:pPr>
              <w:pStyle w:val="540"/>
            </w:pPr>
            <w:r>
              <w:rPr>
                <w:rFonts w:hint="eastAsia"/>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95" w:type="pct"/>
            <w:shd w:val="clear" w:color="auto" w:fill="auto"/>
            <w:vAlign w:val="center"/>
          </w:tcPr>
          <w:p>
            <w:pPr>
              <w:pStyle w:val="540"/>
            </w:pPr>
            <w:r>
              <w:rPr>
                <w:rFonts w:hint="eastAsia"/>
              </w:rPr>
              <w:t>2</w:t>
            </w:r>
          </w:p>
        </w:tc>
        <w:tc>
          <w:tcPr>
            <w:tcW w:w="763" w:type="pct"/>
          </w:tcPr>
          <w:p>
            <w:pPr>
              <w:pStyle w:val="540"/>
            </w:pPr>
            <w:r>
              <w:rPr>
                <w:rFonts w:hint="eastAsia"/>
              </w:rPr>
              <w:t>1200</w:t>
            </w:r>
          </w:p>
        </w:tc>
        <w:tc>
          <w:tcPr>
            <w:tcW w:w="758" w:type="pct"/>
          </w:tcPr>
          <w:p>
            <w:pPr>
              <w:pStyle w:val="540"/>
            </w:pPr>
            <w:r>
              <w:rPr>
                <w:rFonts w:hint="eastAsia"/>
              </w:rPr>
              <w:t>1150+b</w:t>
            </w:r>
          </w:p>
        </w:tc>
        <w:tc>
          <w:tcPr>
            <w:tcW w:w="834" w:type="pct"/>
          </w:tcPr>
          <w:p>
            <w:pPr>
              <w:pStyle w:val="540"/>
            </w:pPr>
            <w:r>
              <w:rPr>
                <w:rFonts w:hint="eastAsia"/>
              </w:rPr>
              <w:t>120</w:t>
            </w:r>
          </w:p>
        </w:tc>
        <w:tc>
          <w:tcPr>
            <w:tcW w:w="608" w:type="pct"/>
          </w:tcPr>
          <w:p>
            <w:pPr>
              <w:pStyle w:val="540"/>
            </w:pPr>
            <w:r>
              <w:rPr>
                <w:rFonts w:hint="eastAsia"/>
              </w:rPr>
              <w:t>200</w:t>
            </w:r>
          </w:p>
        </w:tc>
        <w:tc>
          <w:tcPr>
            <w:tcW w:w="610" w:type="pct"/>
          </w:tcPr>
          <w:p>
            <w:pPr>
              <w:pStyle w:val="540"/>
            </w:pPr>
            <w:r>
              <w:rPr>
                <w:rFonts w:hint="eastAsia"/>
              </w:rPr>
              <w:t>100</w:t>
            </w:r>
          </w:p>
        </w:tc>
        <w:tc>
          <w:tcPr>
            <w:tcW w:w="607" w:type="pct"/>
          </w:tcPr>
          <w:p>
            <w:pPr>
              <w:pStyle w:val="540"/>
            </w:pPr>
            <w:r>
              <w:rPr>
                <w:rFonts w:hint="eastAsia"/>
              </w:rPr>
              <w:t>1500</w:t>
            </w:r>
          </w:p>
        </w:tc>
        <w:tc>
          <w:tcPr>
            <w:tcW w:w="525" w:type="pct"/>
            <w:shd w:val="clear" w:color="auto" w:fill="auto"/>
            <w:vAlign w:val="center"/>
          </w:tcPr>
          <w:p>
            <w:pPr>
              <w:pStyle w:val="540"/>
            </w:pPr>
            <w:r>
              <w:rPr>
                <w:rFonts w:hint="eastAsia"/>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95" w:type="pct"/>
            <w:shd w:val="clear" w:color="auto" w:fill="auto"/>
            <w:vAlign w:val="center"/>
          </w:tcPr>
          <w:p>
            <w:pPr>
              <w:pStyle w:val="540"/>
            </w:pPr>
            <w:r>
              <w:rPr>
                <w:rFonts w:hint="eastAsia"/>
              </w:rPr>
              <w:t>3</w:t>
            </w:r>
          </w:p>
        </w:tc>
        <w:tc>
          <w:tcPr>
            <w:tcW w:w="763" w:type="pct"/>
          </w:tcPr>
          <w:p>
            <w:pPr>
              <w:pStyle w:val="540"/>
            </w:pPr>
            <w:r>
              <w:rPr>
                <w:rFonts w:hint="eastAsia"/>
              </w:rPr>
              <w:t>1200</w:t>
            </w:r>
          </w:p>
        </w:tc>
        <w:tc>
          <w:tcPr>
            <w:tcW w:w="758" w:type="pct"/>
          </w:tcPr>
          <w:p>
            <w:pPr>
              <w:pStyle w:val="540"/>
            </w:pPr>
            <w:r>
              <w:rPr>
                <w:rFonts w:hint="eastAsia"/>
              </w:rPr>
              <w:t>1400+b</w:t>
            </w:r>
          </w:p>
        </w:tc>
        <w:tc>
          <w:tcPr>
            <w:tcW w:w="834" w:type="pct"/>
          </w:tcPr>
          <w:p>
            <w:pPr>
              <w:pStyle w:val="540"/>
            </w:pPr>
            <w:r>
              <w:rPr>
                <w:rFonts w:hint="eastAsia"/>
              </w:rPr>
              <w:t>120</w:t>
            </w:r>
          </w:p>
        </w:tc>
        <w:tc>
          <w:tcPr>
            <w:tcW w:w="608" w:type="pct"/>
          </w:tcPr>
          <w:p>
            <w:pPr>
              <w:pStyle w:val="540"/>
            </w:pPr>
            <w:r>
              <w:rPr>
                <w:rFonts w:hint="eastAsia"/>
              </w:rPr>
              <w:t>200</w:t>
            </w:r>
          </w:p>
        </w:tc>
        <w:tc>
          <w:tcPr>
            <w:tcW w:w="610" w:type="pct"/>
          </w:tcPr>
          <w:p>
            <w:pPr>
              <w:pStyle w:val="540"/>
            </w:pPr>
            <w:r>
              <w:rPr>
                <w:rFonts w:hint="eastAsia"/>
              </w:rPr>
              <w:t>150</w:t>
            </w:r>
          </w:p>
        </w:tc>
        <w:tc>
          <w:tcPr>
            <w:tcW w:w="607" w:type="pct"/>
          </w:tcPr>
          <w:p>
            <w:pPr>
              <w:pStyle w:val="540"/>
            </w:pPr>
            <w:r>
              <w:rPr>
                <w:rFonts w:hint="eastAsia"/>
              </w:rPr>
              <w:t>1500</w:t>
            </w:r>
          </w:p>
        </w:tc>
        <w:tc>
          <w:tcPr>
            <w:tcW w:w="525" w:type="pct"/>
            <w:shd w:val="clear" w:color="auto" w:fill="auto"/>
            <w:vAlign w:val="center"/>
          </w:tcPr>
          <w:p>
            <w:pPr>
              <w:pStyle w:val="540"/>
            </w:pPr>
            <w:r>
              <w:rPr>
                <w:rFonts w:hint="eastAsia"/>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95" w:type="pct"/>
            <w:shd w:val="clear" w:color="auto" w:fill="auto"/>
            <w:vAlign w:val="center"/>
          </w:tcPr>
          <w:p>
            <w:pPr>
              <w:pStyle w:val="540"/>
            </w:pPr>
            <w:r>
              <w:rPr>
                <w:rFonts w:hint="eastAsia"/>
              </w:rPr>
              <w:t>4</w:t>
            </w:r>
          </w:p>
        </w:tc>
        <w:tc>
          <w:tcPr>
            <w:tcW w:w="763" w:type="pct"/>
          </w:tcPr>
          <w:p>
            <w:pPr>
              <w:pStyle w:val="540"/>
            </w:pPr>
            <w:r>
              <w:rPr>
                <w:rFonts w:hint="eastAsia"/>
              </w:rPr>
              <w:t>1900</w:t>
            </w:r>
          </w:p>
        </w:tc>
        <w:tc>
          <w:tcPr>
            <w:tcW w:w="758" w:type="pct"/>
          </w:tcPr>
          <w:p>
            <w:pPr>
              <w:pStyle w:val="540"/>
            </w:pPr>
            <w:r>
              <w:rPr>
                <w:rFonts w:hint="eastAsia"/>
              </w:rPr>
              <w:t>900+b</w:t>
            </w:r>
          </w:p>
        </w:tc>
        <w:tc>
          <w:tcPr>
            <w:tcW w:w="834" w:type="pct"/>
          </w:tcPr>
          <w:p>
            <w:pPr>
              <w:pStyle w:val="540"/>
            </w:pPr>
            <w:r>
              <w:rPr>
                <w:rFonts w:hint="eastAsia"/>
              </w:rPr>
              <w:t>120</w:t>
            </w:r>
          </w:p>
        </w:tc>
        <w:tc>
          <w:tcPr>
            <w:tcW w:w="608" w:type="pct"/>
          </w:tcPr>
          <w:p>
            <w:pPr>
              <w:pStyle w:val="540"/>
            </w:pPr>
            <w:r>
              <w:rPr>
                <w:rFonts w:hint="eastAsia"/>
              </w:rPr>
              <w:t>200</w:t>
            </w:r>
          </w:p>
        </w:tc>
        <w:tc>
          <w:tcPr>
            <w:tcW w:w="610" w:type="pct"/>
          </w:tcPr>
          <w:p>
            <w:pPr>
              <w:pStyle w:val="540"/>
            </w:pPr>
            <w:r>
              <w:rPr>
                <w:rFonts w:hint="eastAsia"/>
              </w:rPr>
              <w:t>80</w:t>
            </w:r>
          </w:p>
        </w:tc>
        <w:tc>
          <w:tcPr>
            <w:tcW w:w="607" w:type="pct"/>
          </w:tcPr>
          <w:p>
            <w:pPr>
              <w:pStyle w:val="540"/>
            </w:pPr>
            <w:r>
              <w:rPr>
                <w:rFonts w:hint="eastAsia"/>
              </w:rPr>
              <w:t>1200</w:t>
            </w:r>
          </w:p>
        </w:tc>
        <w:tc>
          <w:tcPr>
            <w:tcW w:w="525" w:type="pct"/>
            <w:shd w:val="clear" w:color="auto" w:fill="auto"/>
            <w:vAlign w:val="center"/>
          </w:tcPr>
          <w:p>
            <w:pPr>
              <w:pStyle w:val="540"/>
            </w:pPr>
            <w:r>
              <w:rPr>
                <w:rFonts w:hint="eastAsia"/>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95" w:type="pct"/>
            <w:shd w:val="clear" w:color="auto" w:fill="auto"/>
            <w:vAlign w:val="center"/>
          </w:tcPr>
          <w:p>
            <w:pPr>
              <w:pStyle w:val="540"/>
            </w:pPr>
            <w:r>
              <w:rPr>
                <w:rFonts w:hint="eastAsia"/>
              </w:rPr>
              <w:t>5</w:t>
            </w:r>
          </w:p>
        </w:tc>
        <w:tc>
          <w:tcPr>
            <w:tcW w:w="763" w:type="pct"/>
          </w:tcPr>
          <w:p>
            <w:pPr>
              <w:pStyle w:val="540"/>
            </w:pPr>
            <w:r>
              <w:rPr>
                <w:rFonts w:hint="eastAsia"/>
              </w:rPr>
              <w:t>1900</w:t>
            </w:r>
          </w:p>
        </w:tc>
        <w:tc>
          <w:tcPr>
            <w:tcW w:w="758" w:type="pct"/>
          </w:tcPr>
          <w:p>
            <w:pPr>
              <w:pStyle w:val="540"/>
            </w:pPr>
            <w:r>
              <w:rPr>
                <w:rFonts w:hint="eastAsia"/>
              </w:rPr>
              <w:t>1150+b</w:t>
            </w:r>
          </w:p>
        </w:tc>
        <w:tc>
          <w:tcPr>
            <w:tcW w:w="834" w:type="pct"/>
          </w:tcPr>
          <w:p>
            <w:pPr>
              <w:pStyle w:val="540"/>
            </w:pPr>
            <w:r>
              <w:rPr>
                <w:rFonts w:hint="eastAsia"/>
              </w:rPr>
              <w:t>120</w:t>
            </w:r>
          </w:p>
        </w:tc>
        <w:tc>
          <w:tcPr>
            <w:tcW w:w="608" w:type="pct"/>
          </w:tcPr>
          <w:p>
            <w:pPr>
              <w:pStyle w:val="540"/>
            </w:pPr>
            <w:r>
              <w:rPr>
                <w:rFonts w:hint="eastAsia"/>
              </w:rPr>
              <w:t>200</w:t>
            </w:r>
          </w:p>
        </w:tc>
        <w:tc>
          <w:tcPr>
            <w:tcW w:w="610" w:type="pct"/>
          </w:tcPr>
          <w:p>
            <w:pPr>
              <w:pStyle w:val="540"/>
            </w:pPr>
            <w:r>
              <w:rPr>
                <w:rFonts w:hint="eastAsia"/>
              </w:rPr>
              <w:t>100</w:t>
            </w:r>
          </w:p>
        </w:tc>
        <w:tc>
          <w:tcPr>
            <w:tcW w:w="607" w:type="pct"/>
          </w:tcPr>
          <w:p>
            <w:pPr>
              <w:pStyle w:val="540"/>
            </w:pPr>
            <w:r>
              <w:rPr>
                <w:rFonts w:hint="eastAsia"/>
              </w:rPr>
              <w:t>1200</w:t>
            </w:r>
          </w:p>
        </w:tc>
        <w:tc>
          <w:tcPr>
            <w:tcW w:w="525" w:type="pct"/>
            <w:shd w:val="clear" w:color="auto" w:fill="auto"/>
            <w:vAlign w:val="center"/>
          </w:tcPr>
          <w:p>
            <w:pPr>
              <w:pStyle w:val="540"/>
            </w:pPr>
            <w:r>
              <w:rPr>
                <w:rFonts w:hint="eastAsia"/>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95" w:type="pct"/>
            <w:shd w:val="clear" w:color="auto" w:fill="auto"/>
            <w:vAlign w:val="center"/>
          </w:tcPr>
          <w:p>
            <w:pPr>
              <w:pStyle w:val="540"/>
            </w:pPr>
            <w:r>
              <w:rPr>
                <w:rFonts w:hint="eastAsia"/>
              </w:rPr>
              <w:t>6</w:t>
            </w:r>
          </w:p>
        </w:tc>
        <w:tc>
          <w:tcPr>
            <w:tcW w:w="763" w:type="pct"/>
          </w:tcPr>
          <w:p>
            <w:pPr>
              <w:pStyle w:val="540"/>
            </w:pPr>
            <w:r>
              <w:rPr>
                <w:rFonts w:hint="eastAsia"/>
              </w:rPr>
              <w:t>1900</w:t>
            </w:r>
          </w:p>
        </w:tc>
        <w:tc>
          <w:tcPr>
            <w:tcW w:w="758" w:type="pct"/>
          </w:tcPr>
          <w:p>
            <w:pPr>
              <w:pStyle w:val="540"/>
            </w:pPr>
            <w:r>
              <w:rPr>
                <w:rFonts w:hint="eastAsia"/>
              </w:rPr>
              <w:t>1400+b</w:t>
            </w:r>
          </w:p>
        </w:tc>
        <w:tc>
          <w:tcPr>
            <w:tcW w:w="834" w:type="pct"/>
          </w:tcPr>
          <w:p>
            <w:pPr>
              <w:pStyle w:val="540"/>
            </w:pPr>
            <w:r>
              <w:rPr>
                <w:rFonts w:hint="eastAsia"/>
              </w:rPr>
              <w:t>120</w:t>
            </w:r>
          </w:p>
        </w:tc>
        <w:tc>
          <w:tcPr>
            <w:tcW w:w="608" w:type="pct"/>
          </w:tcPr>
          <w:p>
            <w:pPr>
              <w:pStyle w:val="540"/>
            </w:pPr>
            <w:r>
              <w:rPr>
                <w:rFonts w:hint="eastAsia"/>
              </w:rPr>
              <w:t>200</w:t>
            </w:r>
          </w:p>
        </w:tc>
        <w:tc>
          <w:tcPr>
            <w:tcW w:w="610" w:type="pct"/>
          </w:tcPr>
          <w:p>
            <w:pPr>
              <w:pStyle w:val="540"/>
            </w:pPr>
            <w:r>
              <w:rPr>
                <w:rFonts w:hint="eastAsia"/>
              </w:rPr>
              <w:t>150</w:t>
            </w:r>
          </w:p>
        </w:tc>
        <w:tc>
          <w:tcPr>
            <w:tcW w:w="607" w:type="pct"/>
          </w:tcPr>
          <w:p>
            <w:pPr>
              <w:pStyle w:val="540"/>
            </w:pPr>
            <w:r>
              <w:rPr>
                <w:rFonts w:hint="eastAsia"/>
              </w:rPr>
              <w:t>1200</w:t>
            </w:r>
          </w:p>
        </w:tc>
        <w:tc>
          <w:tcPr>
            <w:tcW w:w="525" w:type="pct"/>
            <w:shd w:val="clear" w:color="auto" w:fill="auto"/>
            <w:vAlign w:val="center"/>
          </w:tcPr>
          <w:p>
            <w:pPr>
              <w:pStyle w:val="540"/>
            </w:pPr>
            <w:r>
              <w:rPr>
                <w:rFonts w:hint="eastAsia"/>
              </w:rPr>
              <w:t>100</w:t>
            </w:r>
          </w:p>
        </w:tc>
      </w:tr>
    </w:tbl>
    <w:p>
      <w:pPr>
        <w:pStyle w:val="305"/>
        <w:numPr>
          <w:ilvl w:val="0"/>
          <w:numId w:val="38"/>
        </w:numPr>
        <w:bidi w:val="0"/>
        <w:ind w:left="839" w:leftChars="0" w:hanging="419" w:firstLineChars="0"/>
      </w:pPr>
      <w:r>
        <w:rPr>
          <w:rFonts w:hint="eastAsia"/>
        </w:rPr>
        <w:t>预制电缆工作井中的预制直通电缆工作井、预制设备基础中的</w:t>
      </w:r>
      <w:bookmarkStart w:id="36" w:name="_Hlk151018917"/>
      <w:r>
        <w:rPr>
          <w:rFonts w:hint="eastAsia"/>
        </w:rPr>
        <w:t>预制箱变基础</w:t>
      </w:r>
      <w:bookmarkEnd w:id="36"/>
      <w:r>
        <w:rPr>
          <w:rFonts w:hint="eastAsia"/>
        </w:rPr>
        <w:t>，可采用</w:t>
      </w:r>
      <w:bookmarkStart w:id="37" w:name="_Hlk151034519"/>
      <w:r>
        <w:rPr>
          <w:rFonts w:hint="eastAsia"/>
        </w:rPr>
        <w:t>分节预制，也可采用板式拼装预制和整体预制。</w:t>
      </w:r>
      <w:bookmarkEnd w:id="37"/>
      <w:r>
        <w:rPr>
          <w:rFonts w:hint="eastAsia"/>
        </w:rPr>
        <w:t>预制直通电缆工作井主要尺寸和分节长度宜符合表3的规定，直线型预制设备基础主要尺寸和分节长度宜符合表4的规定。</w:t>
      </w:r>
    </w:p>
    <w:p>
      <w:pPr>
        <w:pStyle w:val="301"/>
        <w:bidi w:val="0"/>
      </w:pPr>
      <w:r>
        <w:rPr>
          <w:rFonts w:hint="eastAsia"/>
        </w:rPr>
        <w:t>预制直通电缆工作井主要尺寸和分节长度表</w:t>
      </w:r>
    </w:p>
    <w:tbl>
      <w:tblPr>
        <w:tblStyle w:val="8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82"/>
        <w:gridCol w:w="1194"/>
        <w:gridCol w:w="1022"/>
        <w:gridCol w:w="1024"/>
        <w:gridCol w:w="1363"/>
        <w:gridCol w:w="1193"/>
        <w:gridCol w:w="1363"/>
        <w:gridCol w:w="15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2" w:hRule="atLeast"/>
          <w:tblHeader/>
          <w:jc w:val="center"/>
        </w:trPr>
        <w:tc>
          <w:tcPr>
            <w:tcW w:w="364" w:type="pct"/>
            <w:vMerge w:val="restart"/>
            <w:tcBorders>
              <w:top w:val="single" w:color="auto" w:sz="8" w:space="0"/>
            </w:tcBorders>
            <w:shd w:val="clear" w:color="auto" w:fill="auto"/>
            <w:vAlign w:val="center"/>
          </w:tcPr>
          <w:p>
            <w:pPr>
              <w:pStyle w:val="540"/>
            </w:pPr>
            <w:r>
              <w:rPr>
                <w:rFonts w:hint="eastAsia"/>
              </w:rPr>
              <w:t>序号</w:t>
            </w:r>
          </w:p>
        </w:tc>
        <w:tc>
          <w:tcPr>
            <w:tcW w:w="1728" w:type="pct"/>
            <w:gridSpan w:val="3"/>
            <w:tcBorders>
              <w:top w:val="single" w:color="auto" w:sz="8" w:space="0"/>
            </w:tcBorders>
          </w:tcPr>
          <w:p>
            <w:pPr>
              <w:pStyle w:val="540"/>
            </w:pPr>
            <w:r>
              <w:rPr>
                <w:rFonts w:hint="eastAsia"/>
              </w:rPr>
              <w:t>预制直通电缆工作井尺寸</w:t>
            </w:r>
          </w:p>
        </w:tc>
        <w:tc>
          <w:tcPr>
            <w:tcW w:w="727" w:type="pct"/>
            <w:vMerge w:val="restart"/>
            <w:tcBorders>
              <w:top w:val="single" w:color="auto" w:sz="8" w:space="0"/>
            </w:tcBorders>
            <w:vAlign w:val="center"/>
          </w:tcPr>
          <w:p>
            <w:pPr>
              <w:pStyle w:val="540"/>
            </w:pPr>
            <w:r>
              <w:rPr>
                <w:rFonts w:hint="eastAsia"/>
              </w:rPr>
              <w:t>最大单节长度</w:t>
            </w:r>
          </w:p>
          <w:p>
            <w:pPr>
              <w:pStyle w:val="540"/>
            </w:pPr>
            <w:r>
              <w:rPr>
                <w:rFonts w:hint="eastAsia"/>
              </w:rPr>
              <w:t>mm</w:t>
            </w:r>
          </w:p>
        </w:tc>
        <w:tc>
          <w:tcPr>
            <w:tcW w:w="636" w:type="pct"/>
            <w:vMerge w:val="restart"/>
            <w:tcBorders>
              <w:top w:val="single" w:color="auto" w:sz="8" w:space="0"/>
            </w:tcBorders>
            <w:vAlign w:val="center"/>
          </w:tcPr>
          <w:p>
            <w:pPr>
              <w:pStyle w:val="540"/>
            </w:pPr>
            <w:r>
              <w:rPr>
                <w:rFonts w:hint="eastAsia"/>
              </w:rPr>
              <w:t>最小壁厚</w:t>
            </w:r>
          </w:p>
          <w:p>
            <w:pPr>
              <w:pStyle w:val="540"/>
            </w:pPr>
            <w:r>
              <w:rPr>
                <w:rFonts w:hint="eastAsia"/>
              </w:rPr>
              <w:t>mm</w:t>
            </w:r>
          </w:p>
        </w:tc>
        <w:tc>
          <w:tcPr>
            <w:tcW w:w="727" w:type="pct"/>
            <w:vMerge w:val="restart"/>
            <w:tcBorders>
              <w:top w:val="single" w:color="auto" w:sz="8" w:space="0"/>
            </w:tcBorders>
            <w:shd w:val="clear" w:color="auto" w:fill="auto"/>
            <w:vAlign w:val="center"/>
          </w:tcPr>
          <w:p>
            <w:pPr>
              <w:pStyle w:val="540"/>
            </w:pPr>
            <w:r>
              <w:rPr>
                <w:rFonts w:hint="eastAsia"/>
              </w:rPr>
              <w:t>最大覆土厚度</w:t>
            </w:r>
          </w:p>
          <w:p>
            <w:pPr>
              <w:pStyle w:val="540"/>
            </w:pPr>
            <w:r>
              <w:rPr>
                <w:rFonts w:hint="eastAsia"/>
              </w:rPr>
              <w:t>mm</w:t>
            </w:r>
          </w:p>
        </w:tc>
        <w:tc>
          <w:tcPr>
            <w:tcW w:w="818" w:type="pct"/>
            <w:vMerge w:val="restart"/>
            <w:tcBorders>
              <w:top w:val="single" w:color="auto" w:sz="8" w:space="0"/>
            </w:tcBorders>
            <w:vAlign w:val="center"/>
          </w:tcPr>
          <w:p>
            <w:pPr>
              <w:pStyle w:val="540"/>
            </w:pPr>
            <w:r>
              <w:rPr>
                <w:rFonts w:hint="eastAsia"/>
              </w:rPr>
              <w:t>顶板样式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blHeader/>
          <w:jc w:val="center"/>
        </w:trPr>
        <w:tc>
          <w:tcPr>
            <w:tcW w:w="364" w:type="pct"/>
            <w:vMerge w:val="continue"/>
            <w:tcBorders>
              <w:bottom w:val="single" w:color="auto" w:sz="8" w:space="0"/>
            </w:tcBorders>
            <w:shd w:val="clear" w:color="auto" w:fill="auto"/>
            <w:vAlign w:val="center"/>
          </w:tcPr>
          <w:p>
            <w:pPr>
              <w:pStyle w:val="540"/>
            </w:pPr>
          </w:p>
        </w:tc>
        <w:tc>
          <w:tcPr>
            <w:tcW w:w="637" w:type="pct"/>
            <w:tcBorders>
              <w:bottom w:val="single" w:color="auto" w:sz="8" w:space="0"/>
            </w:tcBorders>
          </w:tcPr>
          <w:p>
            <w:pPr>
              <w:pStyle w:val="540"/>
            </w:pPr>
            <w:r>
              <w:rPr>
                <w:rFonts w:hint="eastAsia"/>
              </w:rPr>
              <w:t>长度范围</w:t>
            </w:r>
          </w:p>
          <w:p>
            <w:pPr>
              <w:pStyle w:val="540"/>
            </w:pPr>
            <w:r>
              <w:rPr>
                <w:rFonts w:hint="eastAsia"/>
              </w:rPr>
              <w:t>mm</w:t>
            </w:r>
          </w:p>
        </w:tc>
        <w:tc>
          <w:tcPr>
            <w:tcW w:w="545" w:type="pct"/>
            <w:tcBorders>
              <w:bottom w:val="single" w:color="auto" w:sz="8" w:space="0"/>
            </w:tcBorders>
          </w:tcPr>
          <w:p>
            <w:pPr>
              <w:pStyle w:val="540"/>
            </w:pPr>
            <w:r>
              <w:rPr>
                <w:rFonts w:hint="eastAsia"/>
              </w:rPr>
              <w:t>宽度范围</w:t>
            </w:r>
          </w:p>
          <w:p>
            <w:pPr>
              <w:pStyle w:val="540"/>
            </w:pPr>
            <w:r>
              <w:rPr>
                <w:rFonts w:hint="eastAsia"/>
              </w:rPr>
              <w:t>mm</w:t>
            </w:r>
          </w:p>
        </w:tc>
        <w:tc>
          <w:tcPr>
            <w:tcW w:w="546" w:type="pct"/>
            <w:tcBorders>
              <w:bottom w:val="single" w:color="auto" w:sz="8" w:space="0"/>
            </w:tcBorders>
          </w:tcPr>
          <w:p>
            <w:pPr>
              <w:pStyle w:val="540"/>
            </w:pPr>
            <w:r>
              <w:rPr>
                <w:rFonts w:hint="eastAsia"/>
              </w:rPr>
              <w:t>深度范围</w:t>
            </w:r>
          </w:p>
          <w:p>
            <w:pPr>
              <w:pStyle w:val="540"/>
            </w:pPr>
            <w:r>
              <w:rPr>
                <w:rFonts w:hint="eastAsia"/>
              </w:rPr>
              <w:t>mm</w:t>
            </w:r>
          </w:p>
        </w:tc>
        <w:tc>
          <w:tcPr>
            <w:tcW w:w="727" w:type="pct"/>
            <w:vMerge w:val="continue"/>
            <w:tcBorders>
              <w:bottom w:val="single" w:color="auto" w:sz="8" w:space="0"/>
            </w:tcBorders>
          </w:tcPr>
          <w:p>
            <w:pPr>
              <w:pStyle w:val="540"/>
            </w:pPr>
          </w:p>
        </w:tc>
        <w:tc>
          <w:tcPr>
            <w:tcW w:w="636" w:type="pct"/>
            <w:vMerge w:val="continue"/>
            <w:tcBorders>
              <w:bottom w:val="single" w:color="auto" w:sz="8" w:space="0"/>
            </w:tcBorders>
          </w:tcPr>
          <w:p>
            <w:pPr>
              <w:pStyle w:val="540"/>
            </w:pPr>
          </w:p>
        </w:tc>
        <w:tc>
          <w:tcPr>
            <w:tcW w:w="727" w:type="pct"/>
            <w:vMerge w:val="continue"/>
            <w:tcBorders>
              <w:bottom w:val="single" w:color="auto" w:sz="8" w:space="0"/>
            </w:tcBorders>
            <w:shd w:val="clear" w:color="auto" w:fill="auto"/>
            <w:vAlign w:val="center"/>
          </w:tcPr>
          <w:p>
            <w:pPr>
              <w:pStyle w:val="540"/>
            </w:pPr>
          </w:p>
        </w:tc>
        <w:tc>
          <w:tcPr>
            <w:tcW w:w="818" w:type="pct"/>
            <w:vMerge w:val="continue"/>
            <w:tcBorders>
              <w:bottom w:val="single" w:color="auto" w:sz="8" w:space="0"/>
            </w:tcBorders>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64" w:type="pct"/>
            <w:tcBorders>
              <w:top w:val="single" w:color="auto" w:sz="8" w:space="0"/>
            </w:tcBorders>
            <w:shd w:val="clear" w:color="auto" w:fill="auto"/>
            <w:vAlign w:val="center"/>
          </w:tcPr>
          <w:p>
            <w:pPr>
              <w:pStyle w:val="540"/>
            </w:pPr>
            <w:r>
              <w:rPr>
                <w:rFonts w:hint="eastAsia"/>
              </w:rPr>
              <w:t>1</w:t>
            </w:r>
          </w:p>
        </w:tc>
        <w:tc>
          <w:tcPr>
            <w:tcW w:w="637" w:type="pct"/>
            <w:vMerge w:val="restart"/>
            <w:tcBorders>
              <w:top w:val="single" w:color="auto" w:sz="8" w:space="0"/>
            </w:tcBorders>
            <w:vAlign w:val="center"/>
          </w:tcPr>
          <w:p>
            <w:pPr>
              <w:pStyle w:val="540"/>
            </w:pPr>
            <w:r>
              <w:rPr>
                <w:rFonts w:hint="eastAsia"/>
              </w:rPr>
              <w:t>3000</w:t>
            </w:r>
            <w:r>
              <w:rPr>
                <w:rFonts w:hint="eastAsia" w:hAnsi="宋体"/>
              </w:rPr>
              <w:t>～</w:t>
            </w:r>
            <w:r>
              <w:rPr>
                <w:rFonts w:hint="eastAsia"/>
              </w:rPr>
              <w:t>9000</w:t>
            </w:r>
          </w:p>
        </w:tc>
        <w:tc>
          <w:tcPr>
            <w:tcW w:w="545" w:type="pct"/>
            <w:tcBorders>
              <w:top w:val="single" w:color="auto" w:sz="8" w:space="0"/>
            </w:tcBorders>
            <w:vAlign w:val="center"/>
          </w:tcPr>
          <w:p>
            <w:pPr>
              <w:pStyle w:val="540"/>
            </w:pPr>
            <w:r>
              <w:rPr>
                <w:rFonts w:hint="eastAsia"/>
              </w:rPr>
              <w:t>2400</w:t>
            </w:r>
          </w:p>
        </w:tc>
        <w:tc>
          <w:tcPr>
            <w:tcW w:w="546" w:type="pct"/>
            <w:vMerge w:val="restart"/>
            <w:tcBorders>
              <w:top w:val="single" w:color="auto" w:sz="8" w:space="0"/>
            </w:tcBorders>
            <w:vAlign w:val="center"/>
          </w:tcPr>
          <w:p>
            <w:pPr>
              <w:pStyle w:val="540"/>
            </w:pPr>
            <w:r>
              <w:rPr>
                <w:rFonts w:hint="eastAsia"/>
              </w:rPr>
              <w:t>小于1900</w:t>
            </w:r>
          </w:p>
        </w:tc>
        <w:tc>
          <w:tcPr>
            <w:tcW w:w="727" w:type="pct"/>
            <w:tcBorders>
              <w:top w:val="single" w:color="auto" w:sz="8" w:space="0"/>
            </w:tcBorders>
          </w:tcPr>
          <w:p>
            <w:pPr>
              <w:pStyle w:val="540"/>
            </w:pPr>
            <w:r>
              <w:rPr>
                <w:rFonts w:hint="eastAsia"/>
              </w:rPr>
              <w:t>1200</w:t>
            </w:r>
          </w:p>
        </w:tc>
        <w:tc>
          <w:tcPr>
            <w:tcW w:w="636" w:type="pct"/>
            <w:tcBorders>
              <w:top w:val="single" w:color="auto" w:sz="8" w:space="0"/>
            </w:tcBorders>
          </w:tcPr>
          <w:p>
            <w:pPr>
              <w:pStyle w:val="540"/>
            </w:pPr>
            <w:r>
              <w:rPr>
                <w:rFonts w:hint="eastAsia"/>
              </w:rPr>
              <w:t>200</w:t>
            </w:r>
          </w:p>
        </w:tc>
        <w:tc>
          <w:tcPr>
            <w:tcW w:w="727" w:type="pct"/>
            <w:tcBorders>
              <w:top w:val="single" w:color="auto" w:sz="8" w:space="0"/>
            </w:tcBorders>
            <w:shd w:val="clear" w:color="auto" w:fill="auto"/>
            <w:vAlign w:val="center"/>
          </w:tcPr>
          <w:p>
            <w:pPr>
              <w:pStyle w:val="540"/>
            </w:pPr>
            <w:r>
              <w:rPr>
                <w:rFonts w:hint="eastAsia"/>
              </w:rPr>
              <w:t>0</w:t>
            </w:r>
          </w:p>
        </w:tc>
        <w:tc>
          <w:tcPr>
            <w:tcW w:w="818" w:type="pct"/>
            <w:vMerge w:val="restart"/>
            <w:tcBorders>
              <w:top w:val="single" w:color="auto" w:sz="8" w:space="0"/>
            </w:tcBorders>
            <w:vAlign w:val="center"/>
          </w:tcPr>
          <w:p>
            <w:pPr>
              <w:pStyle w:val="540"/>
            </w:pPr>
            <w:r>
              <w:rPr>
                <w:rFonts w:hint="eastAsia"/>
              </w:rPr>
              <w:t>平面盖板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64" w:type="pct"/>
            <w:shd w:val="clear" w:color="auto" w:fill="auto"/>
            <w:vAlign w:val="center"/>
          </w:tcPr>
          <w:p>
            <w:pPr>
              <w:pStyle w:val="540"/>
            </w:pPr>
            <w:r>
              <w:rPr>
                <w:rFonts w:hint="eastAsia"/>
              </w:rPr>
              <w:t>2</w:t>
            </w:r>
          </w:p>
        </w:tc>
        <w:tc>
          <w:tcPr>
            <w:tcW w:w="637" w:type="pct"/>
            <w:vMerge w:val="continue"/>
          </w:tcPr>
          <w:p>
            <w:pPr>
              <w:pStyle w:val="540"/>
            </w:pPr>
          </w:p>
        </w:tc>
        <w:tc>
          <w:tcPr>
            <w:tcW w:w="545" w:type="pct"/>
          </w:tcPr>
          <w:p>
            <w:pPr>
              <w:pStyle w:val="540"/>
            </w:pPr>
            <w:r>
              <w:rPr>
                <w:rFonts w:hint="eastAsia"/>
              </w:rPr>
              <w:t>2600</w:t>
            </w:r>
          </w:p>
        </w:tc>
        <w:tc>
          <w:tcPr>
            <w:tcW w:w="546" w:type="pct"/>
            <w:vMerge w:val="continue"/>
          </w:tcPr>
          <w:p>
            <w:pPr>
              <w:pStyle w:val="540"/>
            </w:pPr>
          </w:p>
        </w:tc>
        <w:tc>
          <w:tcPr>
            <w:tcW w:w="727" w:type="pct"/>
          </w:tcPr>
          <w:p>
            <w:pPr>
              <w:pStyle w:val="540"/>
            </w:pPr>
            <w:r>
              <w:rPr>
                <w:rFonts w:hint="eastAsia"/>
              </w:rPr>
              <w:t>1200</w:t>
            </w:r>
          </w:p>
        </w:tc>
        <w:tc>
          <w:tcPr>
            <w:tcW w:w="636" w:type="pct"/>
          </w:tcPr>
          <w:p>
            <w:pPr>
              <w:pStyle w:val="540"/>
            </w:pPr>
            <w:r>
              <w:rPr>
                <w:rFonts w:hint="eastAsia"/>
              </w:rPr>
              <w:t>200</w:t>
            </w:r>
          </w:p>
        </w:tc>
        <w:tc>
          <w:tcPr>
            <w:tcW w:w="727" w:type="pct"/>
            <w:shd w:val="clear" w:color="auto" w:fill="auto"/>
            <w:vAlign w:val="center"/>
          </w:tcPr>
          <w:p>
            <w:pPr>
              <w:pStyle w:val="540"/>
            </w:pPr>
            <w:r>
              <w:rPr>
                <w:rFonts w:hint="eastAsia"/>
              </w:rPr>
              <w:t>0</w:t>
            </w:r>
          </w:p>
        </w:tc>
        <w:tc>
          <w:tcPr>
            <w:tcW w:w="818" w:type="pct"/>
            <w:vMerge w:val="continue"/>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64" w:type="pct"/>
            <w:shd w:val="clear" w:color="auto" w:fill="auto"/>
            <w:vAlign w:val="center"/>
          </w:tcPr>
          <w:p>
            <w:pPr>
              <w:pStyle w:val="540"/>
            </w:pPr>
            <w:r>
              <w:rPr>
                <w:rFonts w:hint="eastAsia"/>
              </w:rPr>
              <w:t>3</w:t>
            </w:r>
          </w:p>
        </w:tc>
        <w:tc>
          <w:tcPr>
            <w:tcW w:w="637" w:type="pct"/>
            <w:vMerge w:val="continue"/>
          </w:tcPr>
          <w:p>
            <w:pPr>
              <w:pStyle w:val="540"/>
            </w:pPr>
          </w:p>
        </w:tc>
        <w:tc>
          <w:tcPr>
            <w:tcW w:w="545" w:type="pct"/>
          </w:tcPr>
          <w:p>
            <w:pPr>
              <w:pStyle w:val="540"/>
            </w:pPr>
            <w:r>
              <w:rPr>
                <w:rFonts w:hint="eastAsia"/>
              </w:rPr>
              <w:t>2900</w:t>
            </w:r>
          </w:p>
        </w:tc>
        <w:tc>
          <w:tcPr>
            <w:tcW w:w="546" w:type="pct"/>
            <w:vMerge w:val="continue"/>
          </w:tcPr>
          <w:p>
            <w:pPr>
              <w:pStyle w:val="540"/>
            </w:pPr>
          </w:p>
        </w:tc>
        <w:tc>
          <w:tcPr>
            <w:tcW w:w="727" w:type="pct"/>
          </w:tcPr>
          <w:p>
            <w:pPr>
              <w:pStyle w:val="540"/>
            </w:pPr>
            <w:r>
              <w:rPr>
                <w:rFonts w:hint="eastAsia"/>
              </w:rPr>
              <w:t>1200</w:t>
            </w:r>
          </w:p>
        </w:tc>
        <w:tc>
          <w:tcPr>
            <w:tcW w:w="636" w:type="pct"/>
          </w:tcPr>
          <w:p>
            <w:pPr>
              <w:pStyle w:val="540"/>
            </w:pPr>
            <w:r>
              <w:rPr>
                <w:rFonts w:hint="eastAsia"/>
              </w:rPr>
              <w:t>200</w:t>
            </w:r>
          </w:p>
        </w:tc>
        <w:tc>
          <w:tcPr>
            <w:tcW w:w="727" w:type="pct"/>
            <w:shd w:val="clear" w:color="auto" w:fill="auto"/>
            <w:vAlign w:val="center"/>
          </w:tcPr>
          <w:p>
            <w:pPr>
              <w:pStyle w:val="540"/>
            </w:pPr>
            <w:r>
              <w:rPr>
                <w:rFonts w:hint="eastAsia"/>
              </w:rPr>
              <w:t>0</w:t>
            </w:r>
          </w:p>
        </w:tc>
        <w:tc>
          <w:tcPr>
            <w:tcW w:w="818" w:type="pct"/>
            <w:vMerge w:val="continue"/>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64" w:type="pct"/>
            <w:shd w:val="clear" w:color="auto" w:fill="auto"/>
            <w:vAlign w:val="center"/>
          </w:tcPr>
          <w:p>
            <w:pPr>
              <w:pStyle w:val="540"/>
            </w:pPr>
            <w:r>
              <w:rPr>
                <w:rFonts w:hint="eastAsia"/>
              </w:rPr>
              <w:t>4</w:t>
            </w:r>
          </w:p>
        </w:tc>
        <w:tc>
          <w:tcPr>
            <w:tcW w:w="637" w:type="pct"/>
            <w:vMerge w:val="continue"/>
            <w:vAlign w:val="center"/>
          </w:tcPr>
          <w:p>
            <w:pPr>
              <w:pStyle w:val="540"/>
            </w:pPr>
          </w:p>
        </w:tc>
        <w:tc>
          <w:tcPr>
            <w:tcW w:w="545" w:type="pct"/>
            <w:vAlign w:val="center"/>
          </w:tcPr>
          <w:p>
            <w:pPr>
              <w:pStyle w:val="540"/>
            </w:pPr>
            <w:r>
              <w:rPr>
                <w:rFonts w:hint="eastAsia"/>
              </w:rPr>
              <w:t>2400</w:t>
            </w:r>
          </w:p>
        </w:tc>
        <w:tc>
          <w:tcPr>
            <w:tcW w:w="546" w:type="pct"/>
            <w:vMerge w:val="restart"/>
            <w:vAlign w:val="center"/>
          </w:tcPr>
          <w:p>
            <w:pPr>
              <w:pStyle w:val="540"/>
            </w:pPr>
            <w:r>
              <w:rPr>
                <w:rFonts w:hint="eastAsia"/>
              </w:rPr>
              <w:t>大于1900</w:t>
            </w:r>
          </w:p>
        </w:tc>
        <w:tc>
          <w:tcPr>
            <w:tcW w:w="727" w:type="pct"/>
          </w:tcPr>
          <w:p>
            <w:pPr>
              <w:pStyle w:val="540"/>
            </w:pPr>
            <w:r>
              <w:rPr>
                <w:rFonts w:hint="eastAsia"/>
              </w:rPr>
              <w:t>1200</w:t>
            </w:r>
          </w:p>
        </w:tc>
        <w:tc>
          <w:tcPr>
            <w:tcW w:w="636" w:type="pct"/>
          </w:tcPr>
          <w:p>
            <w:pPr>
              <w:pStyle w:val="540"/>
            </w:pPr>
            <w:r>
              <w:rPr>
                <w:rFonts w:hint="eastAsia"/>
              </w:rPr>
              <w:t>200</w:t>
            </w:r>
          </w:p>
        </w:tc>
        <w:tc>
          <w:tcPr>
            <w:tcW w:w="727" w:type="pct"/>
            <w:shd w:val="clear" w:color="auto" w:fill="auto"/>
            <w:vAlign w:val="center"/>
          </w:tcPr>
          <w:p>
            <w:pPr>
              <w:pStyle w:val="540"/>
            </w:pPr>
            <w:r>
              <w:rPr>
                <w:rFonts w:hint="eastAsia"/>
              </w:rPr>
              <w:t>300</w:t>
            </w:r>
          </w:p>
        </w:tc>
        <w:tc>
          <w:tcPr>
            <w:tcW w:w="818" w:type="pct"/>
            <w:vMerge w:val="restart"/>
            <w:vAlign w:val="center"/>
          </w:tcPr>
          <w:p>
            <w:pPr>
              <w:pStyle w:val="540"/>
            </w:pPr>
            <w:r>
              <w:rPr>
                <w:rFonts w:hint="eastAsia"/>
              </w:rPr>
              <w:t>平面盖板及带上人孔盖板组合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64" w:type="pct"/>
            <w:shd w:val="clear" w:color="auto" w:fill="auto"/>
            <w:vAlign w:val="center"/>
          </w:tcPr>
          <w:p>
            <w:pPr>
              <w:pStyle w:val="540"/>
            </w:pPr>
            <w:r>
              <w:rPr>
                <w:rFonts w:hint="eastAsia"/>
              </w:rPr>
              <w:t>5</w:t>
            </w:r>
          </w:p>
        </w:tc>
        <w:tc>
          <w:tcPr>
            <w:tcW w:w="637" w:type="pct"/>
            <w:vMerge w:val="continue"/>
          </w:tcPr>
          <w:p>
            <w:pPr>
              <w:pStyle w:val="540"/>
            </w:pPr>
          </w:p>
        </w:tc>
        <w:tc>
          <w:tcPr>
            <w:tcW w:w="545" w:type="pct"/>
          </w:tcPr>
          <w:p>
            <w:pPr>
              <w:pStyle w:val="540"/>
            </w:pPr>
            <w:r>
              <w:rPr>
                <w:rFonts w:hint="eastAsia"/>
              </w:rPr>
              <w:t>2600</w:t>
            </w:r>
          </w:p>
        </w:tc>
        <w:tc>
          <w:tcPr>
            <w:tcW w:w="546" w:type="pct"/>
            <w:vMerge w:val="continue"/>
          </w:tcPr>
          <w:p>
            <w:pPr>
              <w:pStyle w:val="540"/>
            </w:pPr>
          </w:p>
        </w:tc>
        <w:tc>
          <w:tcPr>
            <w:tcW w:w="727" w:type="pct"/>
          </w:tcPr>
          <w:p>
            <w:pPr>
              <w:pStyle w:val="540"/>
            </w:pPr>
            <w:r>
              <w:rPr>
                <w:rFonts w:hint="eastAsia"/>
              </w:rPr>
              <w:t>1200</w:t>
            </w:r>
          </w:p>
        </w:tc>
        <w:tc>
          <w:tcPr>
            <w:tcW w:w="636" w:type="pct"/>
          </w:tcPr>
          <w:p>
            <w:pPr>
              <w:pStyle w:val="540"/>
            </w:pPr>
            <w:r>
              <w:rPr>
                <w:rFonts w:hint="eastAsia"/>
              </w:rPr>
              <w:t>200</w:t>
            </w:r>
          </w:p>
        </w:tc>
        <w:tc>
          <w:tcPr>
            <w:tcW w:w="727" w:type="pct"/>
            <w:shd w:val="clear" w:color="auto" w:fill="auto"/>
            <w:vAlign w:val="center"/>
          </w:tcPr>
          <w:p>
            <w:pPr>
              <w:pStyle w:val="540"/>
            </w:pPr>
            <w:r>
              <w:rPr>
                <w:rFonts w:hint="eastAsia"/>
              </w:rPr>
              <w:t>300</w:t>
            </w:r>
          </w:p>
        </w:tc>
        <w:tc>
          <w:tcPr>
            <w:tcW w:w="818" w:type="pct"/>
            <w:vMerge w:val="continue"/>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64" w:type="pct"/>
            <w:shd w:val="clear" w:color="auto" w:fill="auto"/>
            <w:vAlign w:val="center"/>
          </w:tcPr>
          <w:p>
            <w:pPr>
              <w:pStyle w:val="540"/>
            </w:pPr>
            <w:r>
              <w:rPr>
                <w:rFonts w:hint="eastAsia"/>
              </w:rPr>
              <w:t>6</w:t>
            </w:r>
          </w:p>
        </w:tc>
        <w:tc>
          <w:tcPr>
            <w:tcW w:w="637" w:type="pct"/>
            <w:vMerge w:val="continue"/>
          </w:tcPr>
          <w:p>
            <w:pPr>
              <w:pStyle w:val="540"/>
            </w:pPr>
          </w:p>
        </w:tc>
        <w:tc>
          <w:tcPr>
            <w:tcW w:w="545" w:type="pct"/>
          </w:tcPr>
          <w:p>
            <w:pPr>
              <w:pStyle w:val="540"/>
            </w:pPr>
            <w:r>
              <w:rPr>
                <w:rFonts w:hint="eastAsia"/>
              </w:rPr>
              <w:t>2900</w:t>
            </w:r>
          </w:p>
        </w:tc>
        <w:tc>
          <w:tcPr>
            <w:tcW w:w="546" w:type="pct"/>
            <w:vMerge w:val="continue"/>
          </w:tcPr>
          <w:p>
            <w:pPr>
              <w:pStyle w:val="540"/>
            </w:pPr>
          </w:p>
        </w:tc>
        <w:tc>
          <w:tcPr>
            <w:tcW w:w="727" w:type="pct"/>
          </w:tcPr>
          <w:p>
            <w:pPr>
              <w:pStyle w:val="540"/>
            </w:pPr>
            <w:r>
              <w:rPr>
                <w:rFonts w:hint="eastAsia"/>
              </w:rPr>
              <w:t>1200</w:t>
            </w:r>
          </w:p>
        </w:tc>
        <w:tc>
          <w:tcPr>
            <w:tcW w:w="636" w:type="pct"/>
          </w:tcPr>
          <w:p>
            <w:pPr>
              <w:pStyle w:val="540"/>
            </w:pPr>
            <w:r>
              <w:rPr>
                <w:rFonts w:hint="eastAsia"/>
              </w:rPr>
              <w:t>200</w:t>
            </w:r>
          </w:p>
        </w:tc>
        <w:tc>
          <w:tcPr>
            <w:tcW w:w="727" w:type="pct"/>
            <w:shd w:val="clear" w:color="auto" w:fill="auto"/>
            <w:vAlign w:val="center"/>
          </w:tcPr>
          <w:p>
            <w:pPr>
              <w:pStyle w:val="540"/>
            </w:pPr>
            <w:r>
              <w:rPr>
                <w:rFonts w:hint="eastAsia"/>
              </w:rPr>
              <w:t>300</w:t>
            </w:r>
          </w:p>
        </w:tc>
        <w:tc>
          <w:tcPr>
            <w:tcW w:w="818" w:type="pct"/>
            <w:vMerge w:val="continue"/>
          </w:tcPr>
          <w:p>
            <w:pPr>
              <w:pStyle w:val="540"/>
            </w:pPr>
          </w:p>
        </w:tc>
      </w:tr>
    </w:tbl>
    <w:p>
      <w:pPr>
        <w:pStyle w:val="301"/>
        <w:bidi w:val="0"/>
      </w:pPr>
      <w:r>
        <w:rPr>
          <w:rFonts w:hint="eastAsia"/>
        </w:rPr>
        <w:t>预制箱变基础主要尺寸和分节长度表</w:t>
      </w:r>
    </w:p>
    <w:tbl>
      <w:tblPr>
        <w:tblStyle w:val="8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64"/>
        <w:gridCol w:w="1340"/>
        <w:gridCol w:w="1148"/>
        <w:gridCol w:w="1095"/>
        <w:gridCol w:w="1448"/>
        <w:gridCol w:w="1088"/>
        <w:gridCol w:w="962"/>
        <w:gridCol w:w="153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2" w:hRule="atLeast"/>
          <w:tblHeader/>
          <w:jc w:val="center"/>
        </w:trPr>
        <w:tc>
          <w:tcPr>
            <w:tcW w:w="408" w:type="pct"/>
            <w:vMerge w:val="restart"/>
            <w:tcBorders>
              <w:top w:val="single" w:color="auto" w:sz="8" w:space="0"/>
            </w:tcBorders>
            <w:shd w:val="clear" w:color="auto" w:fill="auto"/>
            <w:vAlign w:val="center"/>
          </w:tcPr>
          <w:p>
            <w:pPr>
              <w:pStyle w:val="540"/>
            </w:pPr>
            <w:r>
              <w:rPr>
                <w:rFonts w:hint="eastAsia"/>
              </w:rPr>
              <w:t>序号</w:t>
            </w:r>
          </w:p>
        </w:tc>
        <w:tc>
          <w:tcPr>
            <w:tcW w:w="1910" w:type="pct"/>
            <w:gridSpan w:val="3"/>
            <w:tcBorders>
              <w:top w:val="single" w:color="auto" w:sz="8" w:space="0"/>
            </w:tcBorders>
          </w:tcPr>
          <w:p>
            <w:pPr>
              <w:pStyle w:val="540"/>
            </w:pPr>
            <w:r>
              <w:rPr>
                <w:rFonts w:hint="eastAsia"/>
              </w:rPr>
              <w:t>预制箱变基础</w:t>
            </w:r>
          </w:p>
        </w:tc>
        <w:tc>
          <w:tcPr>
            <w:tcW w:w="772" w:type="pct"/>
            <w:vMerge w:val="restart"/>
            <w:tcBorders>
              <w:top w:val="single" w:color="auto" w:sz="8" w:space="0"/>
            </w:tcBorders>
            <w:vAlign w:val="center"/>
          </w:tcPr>
          <w:p>
            <w:pPr>
              <w:pStyle w:val="540"/>
            </w:pPr>
            <w:r>
              <w:rPr>
                <w:rFonts w:hint="eastAsia"/>
              </w:rPr>
              <w:t>最大单节长度</w:t>
            </w:r>
          </w:p>
          <w:p>
            <w:pPr>
              <w:pStyle w:val="540"/>
            </w:pPr>
            <w:r>
              <w:rPr>
                <w:rFonts w:hint="eastAsia"/>
              </w:rPr>
              <w:t>mm</w:t>
            </w:r>
          </w:p>
        </w:tc>
        <w:tc>
          <w:tcPr>
            <w:tcW w:w="580" w:type="pct"/>
            <w:vMerge w:val="restart"/>
            <w:tcBorders>
              <w:top w:val="single" w:color="auto" w:sz="8" w:space="0"/>
            </w:tcBorders>
            <w:vAlign w:val="center"/>
          </w:tcPr>
          <w:p>
            <w:pPr>
              <w:pStyle w:val="540"/>
            </w:pPr>
            <w:r>
              <w:rPr>
                <w:rFonts w:hint="eastAsia"/>
              </w:rPr>
              <w:t>最小壁厚</w:t>
            </w:r>
          </w:p>
          <w:p>
            <w:pPr>
              <w:pStyle w:val="540"/>
            </w:pPr>
            <w:r>
              <w:rPr>
                <w:rFonts w:hint="eastAsia"/>
              </w:rPr>
              <w:t>mm</w:t>
            </w:r>
          </w:p>
        </w:tc>
        <w:tc>
          <w:tcPr>
            <w:tcW w:w="513" w:type="pct"/>
            <w:vMerge w:val="restart"/>
            <w:tcBorders>
              <w:top w:val="single" w:color="auto" w:sz="8" w:space="0"/>
            </w:tcBorders>
            <w:vAlign w:val="center"/>
          </w:tcPr>
          <w:p>
            <w:pPr>
              <w:pStyle w:val="540"/>
            </w:pPr>
            <w:r>
              <w:rPr>
                <w:rFonts w:hint="eastAsia"/>
              </w:rPr>
              <w:t>检修平台宽度</w:t>
            </w:r>
          </w:p>
        </w:tc>
        <w:tc>
          <w:tcPr>
            <w:tcW w:w="816" w:type="pct"/>
            <w:vMerge w:val="restart"/>
            <w:tcBorders>
              <w:top w:val="single" w:color="auto" w:sz="8" w:space="0"/>
            </w:tcBorders>
            <w:shd w:val="clear" w:color="auto" w:fill="auto"/>
            <w:vAlign w:val="center"/>
          </w:tcPr>
          <w:p>
            <w:pPr>
              <w:pStyle w:val="540"/>
            </w:pPr>
            <w:r>
              <w:rPr>
                <w:rFonts w:hint="eastAsia"/>
              </w:rPr>
              <w:t>出地面高度</w:t>
            </w:r>
          </w:p>
          <w:p>
            <w:pPr>
              <w:pStyle w:val="540"/>
            </w:pPr>
            <w:r>
              <w:rPr>
                <w:rFonts w:hint="eastAsia"/>
              </w:rPr>
              <w:t>mm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blHeader/>
          <w:jc w:val="center"/>
        </w:trPr>
        <w:tc>
          <w:tcPr>
            <w:tcW w:w="408" w:type="pct"/>
            <w:vMerge w:val="continue"/>
            <w:tcBorders>
              <w:bottom w:val="single" w:color="auto" w:sz="8" w:space="0"/>
            </w:tcBorders>
            <w:shd w:val="clear" w:color="auto" w:fill="auto"/>
            <w:vAlign w:val="center"/>
          </w:tcPr>
          <w:p>
            <w:pPr>
              <w:pStyle w:val="540"/>
            </w:pPr>
          </w:p>
        </w:tc>
        <w:tc>
          <w:tcPr>
            <w:tcW w:w="715" w:type="pct"/>
            <w:tcBorders>
              <w:bottom w:val="single" w:color="auto" w:sz="8" w:space="0"/>
            </w:tcBorders>
          </w:tcPr>
          <w:p>
            <w:pPr>
              <w:pStyle w:val="540"/>
            </w:pPr>
            <w:r>
              <w:rPr>
                <w:rFonts w:hint="eastAsia"/>
              </w:rPr>
              <w:t>长度范围</w:t>
            </w:r>
          </w:p>
          <w:p>
            <w:pPr>
              <w:pStyle w:val="540"/>
            </w:pPr>
            <w:r>
              <w:rPr>
                <w:rFonts w:hint="eastAsia"/>
              </w:rPr>
              <w:t>mm</w:t>
            </w:r>
          </w:p>
        </w:tc>
        <w:tc>
          <w:tcPr>
            <w:tcW w:w="612" w:type="pct"/>
            <w:tcBorders>
              <w:bottom w:val="single" w:color="auto" w:sz="8" w:space="0"/>
            </w:tcBorders>
          </w:tcPr>
          <w:p>
            <w:pPr>
              <w:pStyle w:val="540"/>
            </w:pPr>
            <w:r>
              <w:rPr>
                <w:rFonts w:hint="eastAsia"/>
              </w:rPr>
              <w:t>宽度范围</w:t>
            </w:r>
          </w:p>
          <w:p>
            <w:pPr>
              <w:pStyle w:val="540"/>
            </w:pPr>
            <w:r>
              <w:rPr>
                <w:rFonts w:hint="eastAsia"/>
              </w:rPr>
              <w:t>mm</w:t>
            </w:r>
          </w:p>
        </w:tc>
        <w:tc>
          <w:tcPr>
            <w:tcW w:w="584" w:type="pct"/>
            <w:tcBorders>
              <w:bottom w:val="single" w:color="auto" w:sz="8" w:space="0"/>
            </w:tcBorders>
          </w:tcPr>
          <w:p>
            <w:pPr>
              <w:pStyle w:val="540"/>
            </w:pPr>
            <w:r>
              <w:rPr>
                <w:rFonts w:hint="eastAsia"/>
              </w:rPr>
              <w:t>深度范围</w:t>
            </w:r>
          </w:p>
          <w:p>
            <w:pPr>
              <w:pStyle w:val="540"/>
            </w:pPr>
            <w:r>
              <w:rPr>
                <w:rFonts w:hint="eastAsia"/>
              </w:rPr>
              <w:t>mm</w:t>
            </w:r>
          </w:p>
        </w:tc>
        <w:tc>
          <w:tcPr>
            <w:tcW w:w="772" w:type="pct"/>
            <w:vMerge w:val="continue"/>
            <w:tcBorders>
              <w:bottom w:val="single" w:color="auto" w:sz="8" w:space="0"/>
            </w:tcBorders>
          </w:tcPr>
          <w:p>
            <w:pPr>
              <w:pStyle w:val="540"/>
            </w:pPr>
          </w:p>
        </w:tc>
        <w:tc>
          <w:tcPr>
            <w:tcW w:w="580" w:type="pct"/>
            <w:vMerge w:val="continue"/>
            <w:tcBorders>
              <w:bottom w:val="single" w:color="auto" w:sz="8" w:space="0"/>
            </w:tcBorders>
          </w:tcPr>
          <w:p>
            <w:pPr>
              <w:pStyle w:val="540"/>
            </w:pPr>
          </w:p>
        </w:tc>
        <w:tc>
          <w:tcPr>
            <w:tcW w:w="513" w:type="pct"/>
            <w:vMerge w:val="continue"/>
            <w:tcBorders>
              <w:bottom w:val="single" w:color="auto" w:sz="8" w:space="0"/>
            </w:tcBorders>
          </w:tcPr>
          <w:p>
            <w:pPr>
              <w:pStyle w:val="540"/>
            </w:pPr>
          </w:p>
        </w:tc>
        <w:tc>
          <w:tcPr>
            <w:tcW w:w="816" w:type="pct"/>
            <w:vMerge w:val="continue"/>
            <w:tcBorders>
              <w:bottom w:val="single" w:color="auto" w:sz="8" w:space="0"/>
            </w:tcBorders>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8" w:type="pct"/>
            <w:tcBorders>
              <w:top w:val="single" w:color="auto" w:sz="8" w:space="0"/>
            </w:tcBorders>
            <w:shd w:val="clear" w:color="auto" w:fill="auto"/>
            <w:vAlign w:val="center"/>
          </w:tcPr>
          <w:p>
            <w:pPr>
              <w:pStyle w:val="540"/>
            </w:pPr>
            <w:r>
              <w:rPr>
                <w:rFonts w:hint="eastAsia"/>
              </w:rPr>
              <w:t>1</w:t>
            </w:r>
          </w:p>
        </w:tc>
        <w:tc>
          <w:tcPr>
            <w:tcW w:w="715" w:type="pct"/>
            <w:vMerge w:val="restart"/>
            <w:tcBorders>
              <w:top w:val="single" w:color="auto" w:sz="8" w:space="0"/>
            </w:tcBorders>
            <w:vAlign w:val="center"/>
          </w:tcPr>
          <w:p>
            <w:pPr>
              <w:pStyle w:val="540"/>
            </w:pPr>
            <w:r>
              <w:rPr>
                <w:rFonts w:hint="eastAsia"/>
              </w:rPr>
              <w:t>3000</w:t>
            </w:r>
            <w:r>
              <w:rPr>
                <w:rFonts w:hint="eastAsia" w:hAnsi="宋体"/>
              </w:rPr>
              <w:t>～</w:t>
            </w:r>
            <w:r>
              <w:rPr>
                <w:rFonts w:hint="eastAsia"/>
              </w:rPr>
              <w:t>9000</w:t>
            </w:r>
          </w:p>
        </w:tc>
        <w:tc>
          <w:tcPr>
            <w:tcW w:w="612" w:type="pct"/>
            <w:tcBorders>
              <w:top w:val="single" w:color="auto" w:sz="8" w:space="0"/>
            </w:tcBorders>
            <w:vAlign w:val="center"/>
          </w:tcPr>
          <w:p>
            <w:pPr>
              <w:pStyle w:val="540"/>
            </w:pPr>
            <w:r>
              <w:rPr>
                <w:rFonts w:hint="eastAsia"/>
              </w:rPr>
              <w:t>2400</w:t>
            </w:r>
          </w:p>
        </w:tc>
        <w:tc>
          <w:tcPr>
            <w:tcW w:w="584" w:type="pct"/>
            <w:vMerge w:val="restart"/>
            <w:tcBorders>
              <w:top w:val="single" w:color="auto" w:sz="8" w:space="0"/>
            </w:tcBorders>
            <w:vAlign w:val="center"/>
          </w:tcPr>
          <w:p>
            <w:pPr>
              <w:pStyle w:val="540"/>
            </w:pPr>
            <w:r>
              <w:rPr>
                <w:rFonts w:hint="eastAsia"/>
              </w:rPr>
              <w:t>1900</w:t>
            </w:r>
            <w:r>
              <w:rPr>
                <w:rFonts w:hint="eastAsia" w:hAnsi="宋体"/>
              </w:rPr>
              <w:t>～</w:t>
            </w:r>
            <w:r>
              <w:rPr>
                <w:rFonts w:hint="eastAsia"/>
              </w:rPr>
              <w:t>2400</w:t>
            </w:r>
          </w:p>
        </w:tc>
        <w:tc>
          <w:tcPr>
            <w:tcW w:w="772" w:type="pct"/>
            <w:tcBorders>
              <w:top w:val="single" w:color="auto" w:sz="8" w:space="0"/>
            </w:tcBorders>
          </w:tcPr>
          <w:p>
            <w:pPr>
              <w:pStyle w:val="540"/>
            </w:pPr>
            <w:r>
              <w:rPr>
                <w:rFonts w:hint="eastAsia"/>
              </w:rPr>
              <w:t>1200</w:t>
            </w:r>
          </w:p>
        </w:tc>
        <w:tc>
          <w:tcPr>
            <w:tcW w:w="580" w:type="pct"/>
            <w:tcBorders>
              <w:top w:val="single" w:color="auto" w:sz="8" w:space="0"/>
            </w:tcBorders>
          </w:tcPr>
          <w:p>
            <w:pPr>
              <w:pStyle w:val="540"/>
            </w:pPr>
            <w:r>
              <w:rPr>
                <w:rFonts w:hint="eastAsia"/>
              </w:rPr>
              <w:t>200</w:t>
            </w:r>
          </w:p>
        </w:tc>
        <w:tc>
          <w:tcPr>
            <w:tcW w:w="513" w:type="pct"/>
            <w:tcBorders>
              <w:top w:val="single" w:color="auto" w:sz="8" w:space="0"/>
            </w:tcBorders>
          </w:tcPr>
          <w:p>
            <w:pPr>
              <w:pStyle w:val="540"/>
            </w:pPr>
            <w:r>
              <w:rPr>
                <w:rFonts w:hint="eastAsia"/>
              </w:rPr>
              <w:t>600</w:t>
            </w:r>
          </w:p>
        </w:tc>
        <w:tc>
          <w:tcPr>
            <w:tcW w:w="816" w:type="pct"/>
            <w:tcBorders>
              <w:top w:val="single" w:color="auto" w:sz="8" w:space="0"/>
            </w:tcBorders>
            <w:shd w:val="clear" w:color="auto" w:fill="auto"/>
            <w:vAlign w:val="center"/>
          </w:tcPr>
          <w:p>
            <w:pPr>
              <w:pStyle w:val="540"/>
            </w:pPr>
            <w:r>
              <w:rPr>
                <w:rFonts w:hint="eastAsia"/>
              </w:rPr>
              <w:t>500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8" w:type="pct"/>
            <w:shd w:val="clear" w:color="auto" w:fill="auto"/>
            <w:vAlign w:val="center"/>
          </w:tcPr>
          <w:p>
            <w:pPr>
              <w:pStyle w:val="540"/>
            </w:pPr>
            <w:r>
              <w:rPr>
                <w:rFonts w:hint="eastAsia"/>
              </w:rPr>
              <w:t>2</w:t>
            </w:r>
          </w:p>
        </w:tc>
        <w:tc>
          <w:tcPr>
            <w:tcW w:w="715" w:type="pct"/>
            <w:vMerge w:val="continue"/>
          </w:tcPr>
          <w:p>
            <w:pPr>
              <w:pStyle w:val="540"/>
            </w:pPr>
          </w:p>
        </w:tc>
        <w:tc>
          <w:tcPr>
            <w:tcW w:w="612" w:type="pct"/>
          </w:tcPr>
          <w:p>
            <w:pPr>
              <w:pStyle w:val="540"/>
            </w:pPr>
            <w:r>
              <w:rPr>
                <w:rFonts w:hint="eastAsia"/>
              </w:rPr>
              <w:t>2600</w:t>
            </w:r>
          </w:p>
        </w:tc>
        <w:tc>
          <w:tcPr>
            <w:tcW w:w="584" w:type="pct"/>
            <w:vMerge w:val="continue"/>
          </w:tcPr>
          <w:p>
            <w:pPr>
              <w:pStyle w:val="540"/>
            </w:pPr>
          </w:p>
        </w:tc>
        <w:tc>
          <w:tcPr>
            <w:tcW w:w="772" w:type="pct"/>
          </w:tcPr>
          <w:p>
            <w:pPr>
              <w:pStyle w:val="540"/>
            </w:pPr>
            <w:r>
              <w:rPr>
                <w:rFonts w:hint="eastAsia"/>
              </w:rPr>
              <w:t>1200</w:t>
            </w:r>
          </w:p>
        </w:tc>
        <w:tc>
          <w:tcPr>
            <w:tcW w:w="580" w:type="pct"/>
          </w:tcPr>
          <w:p>
            <w:pPr>
              <w:pStyle w:val="540"/>
            </w:pPr>
            <w:r>
              <w:rPr>
                <w:rFonts w:hint="eastAsia"/>
              </w:rPr>
              <w:t>200</w:t>
            </w:r>
          </w:p>
        </w:tc>
        <w:tc>
          <w:tcPr>
            <w:tcW w:w="513" w:type="pct"/>
          </w:tcPr>
          <w:p>
            <w:pPr>
              <w:pStyle w:val="540"/>
            </w:pPr>
            <w:r>
              <w:rPr>
                <w:rFonts w:hint="eastAsia"/>
              </w:rPr>
              <w:t>600</w:t>
            </w:r>
          </w:p>
        </w:tc>
        <w:tc>
          <w:tcPr>
            <w:tcW w:w="816" w:type="pct"/>
            <w:shd w:val="clear" w:color="auto" w:fill="auto"/>
            <w:vAlign w:val="center"/>
          </w:tcPr>
          <w:p>
            <w:pPr>
              <w:pStyle w:val="540"/>
            </w:pPr>
            <w:r>
              <w:rPr>
                <w:rFonts w:hint="eastAsia"/>
              </w:rPr>
              <w:t>500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08" w:type="pct"/>
            <w:shd w:val="clear" w:color="auto" w:fill="auto"/>
            <w:vAlign w:val="center"/>
          </w:tcPr>
          <w:p>
            <w:pPr>
              <w:pStyle w:val="540"/>
            </w:pPr>
            <w:r>
              <w:rPr>
                <w:rFonts w:hint="eastAsia"/>
              </w:rPr>
              <w:t>3</w:t>
            </w:r>
          </w:p>
        </w:tc>
        <w:tc>
          <w:tcPr>
            <w:tcW w:w="715" w:type="pct"/>
            <w:vMerge w:val="continue"/>
          </w:tcPr>
          <w:p>
            <w:pPr>
              <w:pStyle w:val="540"/>
            </w:pPr>
          </w:p>
        </w:tc>
        <w:tc>
          <w:tcPr>
            <w:tcW w:w="612" w:type="pct"/>
          </w:tcPr>
          <w:p>
            <w:pPr>
              <w:pStyle w:val="540"/>
            </w:pPr>
            <w:r>
              <w:rPr>
                <w:rFonts w:hint="eastAsia"/>
              </w:rPr>
              <w:t>2900</w:t>
            </w:r>
          </w:p>
        </w:tc>
        <w:tc>
          <w:tcPr>
            <w:tcW w:w="584" w:type="pct"/>
            <w:vMerge w:val="continue"/>
          </w:tcPr>
          <w:p>
            <w:pPr>
              <w:pStyle w:val="540"/>
            </w:pPr>
          </w:p>
        </w:tc>
        <w:tc>
          <w:tcPr>
            <w:tcW w:w="772" w:type="pct"/>
          </w:tcPr>
          <w:p>
            <w:pPr>
              <w:pStyle w:val="540"/>
            </w:pPr>
            <w:r>
              <w:rPr>
                <w:rFonts w:hint="eastAsia"/>
              </w:rPr>
              <w:t>1200</w:t>
            </w:r>
          </w:p>
        </w:tc>
        <w:tc>
          <w:tcPr>
            <w:tcW w:w="580" w:type="pct"/>
          </w:tcPr>
          <w:p>
            <w:pPr>
              <w:pStyle w:val="540"/>
            </w:pPr>
            <w:r>
              <w:rPr>
                <w:rFonts w:hint="eastAsia"/>
              </w:rPr>
              <w:t>200</w:t>
            </w:r>
          </w:p>
        </w:tc>
        <w:tc>
          <w:tcPr>
            <w:tcW w:w="513" w:type="pct"/>
          </w:tcPr>
          <w:p>
            <w:pPr>
              <w:pStyle w:val="540"/>
            </w:pPr>
            <w:r>
              <w:rPr>
                <w:rFonts w:hint="eastAsia"/>
              </w:rPr>
              <w:t>600</w:t>
            </w:r>
          </w:p>
        </w:tc>
        <w:tc>
          <w:tcPr>
            <w:tcW w:w="816" w:type="pct"/>
            <w:shd w:val="clear" w:color="auto" w:fill="auto"/>
            <w:vAlign w:val="center"/>
          </w:tcPr>
          <w:p>
            <w:pPr>
              <w:pStyle w:val="540"/>
            </w:pPr>
            <w:r>
              <w:rPr>
                <w:rFonts w:hint="eastAsia"/>
              </w:rPr>
              <w:t>500</w:t>
            </w:r>
          </w:p>
        </w:tc>
      </w:tr>
    </w:tbl>
    <w:p>
      <w:pPr>
        <w:pStyle w:val="305"/>
        <w:numPr>
          <w:ilvl w:val="0"/>
          <w:numId w:val="38"/>
        </w:numPr>
        <w:bidi w:val="0"/>
        <w:ind w:left="839" w:leftChars="0" w:hanging="419" w:firstLineChars="0"/>
      </w:pPr>
      <w:r>
        <w:rPr>
          <w:rFonts w:hint="eastAsia"/>
        </w:rPr>
        <w:t>对预制电缆工作井中较复杂的预制三通电缆工作井、预制四通电缆工作井，预制设备基础中的预制环网柜基础（带侧舱）；预制环网柜基础（带前舱）等异形预制构件及其他形状严重不规则的预制构件，可采用分节预制与板式拼装预制相结合的方式预制，也可采用整体预制。</w:t>
      </w:r>
    </w:p>
    <w:p>
      <w:pPr>
        <w:pStyle w:val="305"/>
        <w:numPr>
          <w:ilvl w:val="0"/>
          <w:numId w:val="38"/>
        </w:numPr>
        <w:bidi w:val="0"/>
        <w:ind w:left="839" w:leftChars="0" w:hanging="419" w:firstLineChars="0"/>
      </w:pPr>
      <w:r>
        <w:rPr>
          <w:rFonts w:hint="eastAsia"/>
        </w:rPr>
        <w:t>实施时应结合实际情况采用经济合理的结构形式，预制电缆排管结构设计可采用预制钢筋混凝土电缆排管和集成钢筋免模预制电缆排管两种形式，其设计可参照图3和图4，预制直通电缆工作井结构设计可采用预制钢筋混凝土电缆工作井和集成钢筋免模预制电缆工作井两种形式，其设计可参照图5和图6。</w:t>
      </w:r>
    </w:p>
    <w:p>
      <w:pPr>
        <w:pStyle w:val="534"/>
        <w:numPr>
          <w:ilvl w:val="0"/>
          <w:numId w:val="0"/>
        </w:numPr>
        <w:ind w:left="851" w:hanging="426"/>
      </w:pPr>
    </w:p>
    <w:p>
      <w:pPr>
        <w:pStyle w:val="534"/>
        <w:numPr>
          <w:ilvl w:val="0"/>
          <w:numId w:val="0"/>
        </w:numPr>
        <w:ind w:left="420"/>
        <w:jc w:val="left"/>
      </w:pPr>
      <w:bookmarkStart w:id="38" w:name="_Hlk151050388"/>
      <w:r>
        <mc:AlternateContent>
          <mc:Choice Requires="wpg">
            <w:drawing>
              <wp:anchor distT="0" distB="0" distL="114300" distR="114300" simplePos="0" relativeHeight="251677696" behindDoc="0" locked="0" layoutInCell="1" allowOverlap="1">
                <wp:simplePos x="0" y="0"/>
                <wp:positionH relativeFrom="column">
                  <wp:posOffset>3763010</wp:posOffset>
                </wp:positionH>
                <wp:positionV relativeFrom="paragraph">
                  <wp:posOffset>582930</wp:posOffset>
                </wp:positionV>
                <wp:extent cx="426720" cy="449580"/>
                <wp:effectExtent l="0" t="0" r="5080" b="5080"/>
                <wp:wrapNone/>
                <wp:docPr id="61" name="组合 61"/>
                <wp:cNvGraphicFramePr/>
                <a:graphic xmlns:a="http://schemas.openxmlformats.org/drawingml/2006/main">
                  <a:graphicData uri="http://schemas.microsoft.com/office/word/2010/wordprocessingGroup">
                    <wpg:wgp>
                      <wpg:cNvGrpSpPr/>
                      <wpg:grpSpPr>
                        <a:xfrm>
                          <a:off x="0" y="0"/>
                          <a:ext cx="426720" cy="449580"/>
                          <a:chOff x="-426720" y="22860"/>
                          <a:chExt cx="426720" cy="449580"/>
                        </a:xfrm>
                      </wpg:grpSpPr>
                      <wps:wsp>
                        <wps:cNvPr id="62" name="文本框 62"/>
                        <wps:cNvSpPr txBox="1"/>
                        <wps:spPr>
                          <a:xfrm>
                            <a:off x="-426720" y="22860"/>
                            <a:ext cx="381000" cy="266700"/>
                          </a:xfrm>
                          <a:prstGeom prst="rect">
                            <a:avLst/>
                          </a:prstGeom>
                          <a:noFill/>
                          <a:ln w="6350">
                            <a:noFill/>
                          </a:ln>
                        </wps:spPr>
                        <wps:txbx>
                          <w:txbxContent>
                            <w:p>
                              <w:pPr>
                                <w:rPr>
                                  <w:sz w:val="24"/>
                                  <w:szCs w:val="24"/>
                                </w:rPr>
                              </w:pPr>
                              <w:r>
                                <w:rPr>
                                  <w:rFonts w:hint="eastAsia"/>
                                  <w:sz w:val="24"/>
                                  <w:szCs w:val="24"/>
                                </w:rPr>
                                <w:t>1</w:t>
                              </w:r>
                              <w:r>
                                <w:rPr>
                                  <w:sz w:val="24"/>
                                  <w:szCs w:val="24"/>
                                </w:rPr>
                                <w:t>0</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任意多边形: 形状 63"/>
                        <wps:cNvSpPr/>
                        <wps:spPr>
                          <a:xfrm flipH="1">
                            <a:off x="-381000" y="274320"/>
                            <a:ext cx="381000" cy="19812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96.3pt;margin-top:45.9pt;height:35.4pt;width:33.6pt;z-index:251677696;mso-width-relative:page;mso-height-relative:page;" coordorigin="-426720,22860" coordsize="426720,449580" o:gfxdata="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">
                <o:lock v:ext="edit" aspectratio="f"/>
                <v:shape id="_x0000_s1026" o:spid="_x0000_s1026" o:spt="202" type="#_x0000_t202" style="position:absolute;left:-426720;top:22860;height:266700;width:381000;" filled="f" stroked="f" coordsize="21600,21600" o:gfxdata="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vAER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sz w:val="24"/>
                            <w:szCs w:val="24"/>
                          </w:rPr>
                        </w:pPr>
                        <w:r>
                          <w:rPr>
                            <w:rFonts w:hint="eastAsia"/>
                            <w:sz w:val="24"/>
                            <w:szCs w:val="24"/>
                          </w:rPr>
                          <w:t>1</w:t>
                        </w:r>
                        <w:r>
                          <w:rPr>
                            <w:sz w:val="24"/>
                            <w:szCs w:val="24"/>
                          </w:rPr>
                          <w:t>0</w:t>
                        </w:r>
                      </w:p>
                    </w:txbxContent>
                  </v:textbox>
                </v:shape>
                <v:shape id="任意多边形: 形状 63" o:spid="_x0000_s1026" o:spt="100" style="position:absolute;left:-381000;top:274320;flip:x;height:198120;width:381000;v-text-anchor:middle;" filled="f" stroked="t" coordsize="426720,213360" o:gfxdata="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7mvIS8AAAA&#10;2wAAAA8AAAAAAAAAAQAgAAAAIgAAAGRycy9kb3ducmV2LnhtbFBLAQIUABQAAAAIAIdO4kAzLwWe&#10;OwAAADkAAAAQAAAAAAAAAAEAIAAAAAsBAABkcnMvc2hhcGV4bWwueG1sUEsFBgAAAAAGAAYAWwEA&#10;ALUDAAAAAA==&#10;" path="m0,213360l137160,0,426720,0e">
                  <v:path o:connectlocs="0,198120;122464,0;38100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81792" behindDoc="0" locked="0" layoutInCell="1" allowOverlap="1">
                <wp:simplePos x="0" y="0"/>
                <wp:positionH relativeFrom="column">
                  <wp:posOffset>5483860</wp:posOffset>
                </wp:positionH>
                <wp:positionV relativeFrom="paragraph">
                  <wp:posOffset>926465</wp:posOffset>
                </wp:positionV>
                <wp:extent cx="457200" cy="472440"/>
                <wp:effectExtent l="3810" t="0" r="8890" b="12700"/>
                <wp:wrapNone/>
                <wp:docPr id="74" name="组合 74"/>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75" name="文本框 75"/>
                        <wps:cNvSpPr txBox="1"/>
                        <wps:spPr>
                          <a:xfrm>
                            <a:off x="137160" y="0"/>
                            <a:ext cx="320040" cy="266700"/>
                          </a:xfrm>
                          <a:prstGeom prst="rect">
                            <a:avLst/>
                          </a:prstGeom>
                          <a:noFill/>
                          <a:ln w="6350">
                            <a:noFill/>
                          </a:ln>
                        </wps:spPr>
                        <wps:txbx>
                          <w:txbxContent>
                            <w:p>
                              <w:pPr>
                                <w:rPr>
                                  <w:sz w:val="24"/>
                                  <w:szCs w:val="24"/>
                                </w:rPr>
                              </w:pPr>
                              <w:r>
                                <w:rPr>
                                  <w:sz w:val="24"/>
                                  <w:szCs w:val="24"/>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6" name="任意多边形: 形状 76"/>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431.8pt;margin-top:72.95pt;height:37.2pt;width:36pt;z-index:251681792;mso-width-relative:page;mso-height-relative:page;" coordsize="457200,472440" o:gfxdata="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">
                <o:lock v:ext="edit" aspectratio="f"/>
                <v:shape id="_x0000_s1026" o:spid="_x0000_s1026" o:spt="202" type="#_x0000_t202" style="position:absolute;left:137160;top:0;height:266700;width:320040;" filled="f" stroked="f" coordsize="21600,21600" o:gfxdata="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jA+4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sz w:val="24"/>
                            <w:szCs w:val="24"/>
                          </w:rPr>
                        </w:pPr>
                        <w:r>
                          <w:rPr>
                            <w:sz w:val="24"/>
                            <w:szCs w:val="24"/>
                          </w:rPr>
                          <w:t>4</w:t>
                        </w:r>
                      </w:p>
                    </w:txbxContent>
                  </v:textbox>
                </v:shape>
                <v:shape id="任意多边形: 形状 76" o:spid="_x0000_s1026" o:spt="100" style="position:absolute;left:0;top:259080;height:213360;width:426720;v-text-anchor:middle;" filled="f" stroked="t" coordsize="426720,213360" o:gfxdata="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PiO+vQAA&#10;ANsAAAAPAAAAAAAAAAEAIAAAACIAAABkcnMvZG93bnJldi54bWxQSwECFAAUAAAACACHTuJAMy8F&#10;njsAAAA5AAAAEAAAAAAAAAABACAAAAAMAQAAZHJzL3NoYXBleG1sLnhtbFBLBQYAAAAABgAGAFsB&#10;AAC2Aw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79744" behindDoc="0" locked="0" layoutInCell="1" allowOverlap="1">
                <wp:simplePos x="0" y="0"/>
                <wp:positionH relativeFrom="margin">
                  <wp:posOffset>3671570</wp:posOffset>
                </wp:positionH>
                <wp:positionV relativeFrom="paragraph">
                  <wp:posOffset>1236980</wp:posOffset>
                </wp:positionV>
                <wp:extent cx="419100" cy="472440"/>
                <wp:effectExtent l="0" t="0" r="12700" b="12700"/>
                <wp:wrapNone/>
                <wp:docPr id="67" name="组合 67"/>
                <wp:cNvGraphicFramePr/>
                <a:graphic xmlns:a="http://schemas.openxmlformats.org/drawingml/2006/main">
                  <a:graphicData uri="http://schemas.microsoft.com/office/word/2010/wordprocessingGroup">
                    <wpg:wgp>
                      <wpg:cNvGrpSpPr/>
                      <wpg:grpSpPr>
                        <a:xfrm flipH="1">
                          <a:off x="0" y="0"/>
                          <a:ext cx="419100" cy="472440"/>
                          <a:chOff x="0" y="0"/>
                          <a:chExt cx="457200" cy="472440"/>
                        </a:xfrm>
                      </wpg:grpSpPr>
                      <wps:wsp>
                        <wps:cNvPr id="68" name="文本框 68"/>
                        <wps:cNvSpPr txBox="1"/>
                        <wps:spPr>
                          <a:xfrm>
                            <a:off x="137160" y="0"/>
                            <a:ext cx="320040" cy="266700"/>
                          </a:xfrm>
                          <a:prstGeom prst="rect">
                            <a:avLst/>
                          </a:prstGeom>
                          <a:noFill/>
                          <a:ln w="6350">
                            <a:noFill/>
                          </a:ln>
                        </wps:spPr>
                        <wps:txbx>
                          <w:txbxContent>
                            <w:p>
                              <w:pPr>
                                <w:rPr>
                                  <w:sz w:val="24"/>
                                  <w:szCs w:val="24"/>
                                </w:rPr>
                              </w:pPr>
                              <w:r>
                                <w:rPr>
                                  <w:rFonts w:hint="eastAsia"/>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9" name="任意多边形: 形状 69"/>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flip:x;margin-left:289.1pt;margin-top:97.4pt;height:37.2pt;width:33pt;mso-position-horizontal-relative:margin;z-index:251679744;mso-width-relative:page;mso-height-relative:page;" coordsize="457200,472440" o:gfxdata="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">
                <o:lock v:ext="edit" aspectratio="f"/>
                <v:shape id="_x0000_s1026" o:spid="_x0000_s1026" o:spt="202" type="#_x0000_t202" style="position:absolute;left:137160;top:0;height:266700;width:320040;" filled="f" stroked="f" coordsize="21600,21600" o:gfxdata="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bVQ2+7gAAADbAAAA&#10;DwAAAAAAAAABACAAAAAiAAAAZHJzL2Rvd25yZXYueG1sUEsBAhQAFAAAAAgAh07iQDMvBZ47AAAA&#10;OQAAABAAAAAAAAAAAQAgAAAABwEAAGRycy9zaGFwZXhtbC54bWxQSwUGAAAAAAYABgBbAQAAsQMA&#10;AAAA&#10;">
                  <v:fill on="f" focussize="0,0"/>
                  <v:stroke on="f" weight="0.5pt"/>
                  <v:imagedata o:title=""/>
                  <o:lock v:ext="edit" aspectratio="f"/>
                  <v:textbox>
                    <w:txbxContent>
                      <w:p>
                        <w:pPr>
                          <w:rPr>
                            <w:sz w:val="24"/>
                            <w:szCs w:val="24"/>
                          </w:rPr>
                        </w:pPr>
                        <w:r>
                          <w:rPr>
                            <w:rFonts w:hint="eastAsia"/>
                            <w:sz w:val="24"/>
                            <w:szCs w:val="24"/>
                          </w:rPr>
                          <w:t>1</w:t>
                        </w:r>
                      </w:p>
                    </w:txbxContent>
                  </v:textbox>
                </v:shape>
                <v:shape id="任意多边形: 形状 69" o:spid="_x0000_s1026" o:spt="100" style="position:absolute;left:0;top:259080;height:213360;width:426720;v-text-anchor:middle;" filled="f" stroked="t" coordsize="426720,213360" o:gfxdata="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eCERvQAA&#10;ANsAAAAPAAAAAAAAAAEAIAAAACIAAABkcnMvZG93bnJldi54bWxQSwECFAAUAAAACACHTuJAMy8F&#10;njsAAAA5AAAAEAAAAAAAAAABACAAAAAMAQAAZHJzL3NoYXBleG1sLnhtbFBLBQYAAAAABgAGAFsB&#10;AAC2Aw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80768" behindDoc="0" locked="0" layoutInCell="1" allowOverlap="1">
                <wp:simplePos x="0" y="0"/>
                <wp:positionH relativeFrom="column">
                  <wp:posOffset>4921250</wp:posOffset>
                </wp:positionH>
                <wp:positionV relativeFrom="paragraph">
                  <wp:posOffset>-110490</wp:posOffset>
                </wp:positionV>
                <wp:extent cx="449580" cy="472440"/>
                <wp:effectExtent l="3810" t="0" r="3810" b="12700"/>
                <wp:wrapNone/>
                <wp:docPr id="70" name="组合 70"/>
                <wp:cNvGraphicFramePr/>
                <a:graphic xmlns:a="http://schemas.openxmlformats.org/drawingml/2006/main">
                  <a:graphicData uri="http://schemas.microsoft.com/office/word/2010/wordprocessingGroup">
                    <wpg:wgp>
                      <wpg:cNvGrpSpPr/>
                      <wpg:grpSpPr>
                        <a:xfrm>
                          <a:off x="0" y="0"/>
                          <a:ext cx="449580" cy="472440"/>
                          <a:chOff x="7620" y="27388"/>
                          <a:chExt cx="449580" cy="424512"/>
                        </a:xfrm>
                      </wpg:grpSpPr>
                      <wps:wsp>
                        <wps:cNvPr id="71" name="文本框 71"/>
                        <wps:cNvSpPr txBox="1"/>
                        <wps:spPr>
                          <a:xfrm>
                            <a:off x="137160" y="27388"/>
                            <a:ext cx="320040" cy="239312"/>
                          </a:xfrm>
                          <a:prstGeom prst="rect">
                            <a:avLst/>
                          </a:prstGeom>
                          <a:noFill/>
                          <a:ln w="6350">
                            <a:noFill/>
                          </a:ln>
                        </wps:spPr>
                        <wps:txbx>
                          <w:txbxContent>
                            <w:p>
                              <w:pPr>
                                <w:rPr>
                                  <w:sz w:val="24"/>
                                  <w:szCs w:val="24"/>
                                </w:rPr>
                              </w:pPr>
                              <w:r>
                                <w:rPr>
                                  <w:sz w:val="24"/>
                                  <w:szCs w:val="24"/>
                                </w:rPr>
                                <w:t>6</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2" name="任意多边形: 形状 72"/>
                        <wps:cNvSpPr/>
                        <wps:spPr>
                          <a:xfrm>
                            <a:off x="7620" y="23854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87.5pt;margin-top:-8.7pt;height:37.2pt;width:35.4pt;z-index:251680768;mso-width-relative:page;mso-height-relative:page;" coordorigin="7620,27388" coordsize="449580,424512" o:gfxdata="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">
                <o:lock v:ext="edit" aspectratio="f"/>
                <v:shape id="_x0000_s1026" o:spid="_x0000_s1026" o:spt="202" type="#_x0000_t202" style="position:absolute;left:137160;top:27388;height:239312;width:320040;" filled="f" stroked="f" coordsize="21600,21600" o:gfxdata="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bcJu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6</w:t>
                        </w:r>
                      </w:p>
                    </w:txbxContent>
                  </v:textbox>
                </v:shape>
                <v:shape id="任意多边形: 形状 72" o:spid="_x0000_s1026" o:spt="100" style="position:absolute;left:7620;top:238540;height:213360;width:426720;v-text-anchor:middle;" filled="f" stroked="t" coordsize="426720,213360" o:gfxdata="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BSW9vQAA&#10;ANsAAAAPAAAAAAAAAAEAIAAAACIAAABkcnMvZG93bnJldi54bWxQSwECFAAUAAAACACHTuJAMy8F&#10;njsAAAA5AAAAEAAAAAAAAAABACAAAAAMAQAAZHJzL3NoYXBleG1sLnhtbFBLBQYAAAAABgAGAFsB&#10;AAC2Aw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82816" behindDoc="0" locked="0" layoutInCell="1" allowOverlap="1">
                <wp:simplePos x="0" y="0"/>
                <wp:positionH relativeFrom="column">
                  <wp:posOffset>4456430</wp:posOffset>
                </wp:positionH>
                <wp:positionV relativeFrom="paragraph">
                  <wp:posOffset>551180</wp:posOffset>
                </wp:positionV>
                <wp:extent cx="541020" cy="472440"/>
                <wp:effectExtent l="0" t="0" r="5080" b="12700"/>
                <wp:wrapNone/>
                <wp:docPr id="77" name="组合 77"/>
                <wp:cNvGraphicFramePr/>
                <a:graphic xmlns:a="http://schemas.openxmlformats.org/drawingml/2006/main">
                  <a:graphicData uri="http://schemas.microsoft.com/office/word/2010/wordprocessingGroup">
                    <wpg:wgp>
                      <wpg:cNvGrpSpPr/>
                      <wpg:grpSpPr>
                        <a:xfrm>
                          <a:off x="0" y="0"/>
                          <a:ext cx="541020" cy="472440"/>
                          <a:chOff x="-541020" y="0"/>
                          <a:chExt cx="541020" cy="472440"/>
                        </a:xfrm>
                      </wpg:grpSpPr>
                      <wps:wsp>
                        <wps:cNvPr id="78" name="文本框 78"/>
                        <wps:cNvSpPr txBox="1"/>
                        <wps:spPr>
                          <a:xfrm>
                            <a:off x="-510540" y="0"/>
                            <a:ext cx="304800" cy="266700"/>
                          </a:xfrm>
                          <a:prstGeom prst="rect">
                            <a:avLst/>
                          </a:prstGeom>
                          <a:noFill/>
                          <a:ln w="6350">
                            <a:noFill/>
                          </a:ln>
                        </wps:spPr>
                        <wps:txbx>
                          <w:txbxContent>
                            <w:p>
                              <w:pPr>
                                <w:rPr>
                                  <w:sz w:val="24"/>
                                  <w:szCs w:val="24"/>
                                </w:rPr>
                              </w:pPr>
                              <w:r>
                                <w:rPr>
                                  <w:sz w:val="24"/>
                                  <w:szCs w:val="24"/>
                                </w:rPr>
                                <w:t>9</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9" name="任意多边形: 形状 79"/>
                        <wps:cNvSpPr/>
                        <wps:spPr>
                          <a:xfrm flipH="1">
                            <a:off x="-541020" y="243840"/>
                            <a:ext cx="541020" cy="2286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50.9pt;margin-top:43.4pt;height:37.2pt;width:42.6pt;z-index:251682816;mso-width-relative:page;mso-height-relative:page;" coordorigin="-541020,0" coordsize="541020,472440" o:gfxdata="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">
                <o:lock v:ext="edit" aspectratio="f"/>
                <v:shape id="_x0000_s1026" o:spid="_x0000_s1026" o:spt="202" type="#_x0000_t202" style="position:absolute;left:-510540;top:0;height:266700;width:304800;" filled="f" stroked="f" coordsize="21600,21600" o:gfxdata="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I2gJrsAAADb&#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pPr>
                          <w:rPr>
                            <w:sz w:val="24"/>
                            <w:szCs w:val="24"/>
                          </w:rPr>
                        </w:pPr>
                        <w:r>
                          <w:rPr>
                            <w:sz w:val="24"/>
                            <w:szCs w:val="24"/>
                          </w:rPr>
                          <w:t>9</w:t>
                        </w:r>
                      </w:p>
                    </w:txbxContent>
                  </v:textbox>
                </v:shape>
                <v:shape id="任意多边形: 形状 79" o:spid="_x0000_s1026" o:spt="100" style="position:absolute;left:-541020;top:243840;flip:x;height:228600;width:541020;v-text-anchor:middle;" filled="f" stroked="t" coordsize="426720,213360" o:gfxdata="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1x2zvQAA&#10;ANsAAAAPAAAAAAAAAAEAIAAAACIAAABkcnMvZG93bnJldi54bWxQSwECFAAUAAAACACHTuJAMy8F&#10;njsAAAA5AAAAEAAAAAAAAAABACAAAAAMAQAAZHJzL3NoYXBleG1sLnhtbFBLBQYAAAAABgAGAFsB&#10;AAC2AwAAAAA=&#10;" path="m0,213360l137160,0,426720,0e">
                  <v:path o:connectlocs="0,228600;173899,0;5410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73600" behindDoc="0" locked="0" layoutInCell="1" allowOverlap="1">
                <wp:simplePos x="0" y="0"/>
                <wp:positionH relativeFrom="column">
                  <wp:posOffset>2924810</wp:posOffset>
                </wp:positionH>
                <wp:positionV relativeFrom="paragraph">
                  <wp:posOffset>262890</wp:posOffset>
                </wp:positionV>
                <wp:extent cx="320040" cy="274320"/>
                <wp:effectExtent l="0" t="0" r="10160" b="5080"/>
                <wp:wrapNone/>
                <wp:docPr id="49" name="组合 49"/>
                <wp:cNvGraphicFramePr/>
                <a:graphic xmlns:a="http://schemas.openxmlformats.org/drawingml/2006/main">
                  <a:graphicData uri="http://schemas.microsoft.com/office/word/2010/wordprocessingGroup">
                    <wpg:wgp>
                      <wpg:cNvGrpSpPr/>
                      <wpg:grpSpPr>
                        <a:xfrm>
                          <a:off x="0" y="0"/>
                          <a:ext cx="320040" cy="274320"/>
                          <a:chOff x="-190500" y="53340"/>
                          <a:chExt cx="320040" cy="274320"/>
                        </a:xfrm>
                      </wpg:grpSpPr>
                      <wps:wsp>
                        <wps:cNvPr id="50" name="文本框 50"/>
                        <wps:cNvSpPr txBox="1"/>
                        <wps:spPr>
                          <a:xfrm>
                            <a:off x="-190500" y="53340"/>
                            <a:ext cx="320040" cy="266700"/>
                          </a:xfrm>
                          <a:prstGeom prst="rect">
                            <a:avLst/>
                          </a:prstGeom>
                          <a:noFill/>
                          <a:ln w="6350">
                            <a:noFill/>
                          </a:ln>
                        </wps:spPr>
                        <wps:txbx>
                          <w:txbxContent>
                            <w:p>
                              <w:pPr>
                                <w:rPr>
                                  <w:sz w:val="24"/>
                                  <w:szCs w:val="24"/>
                                </w:rPr>
                              </w:pPr>
                              <w:r>
                                <w:rPr>
                                  <w:sz w:val="24"/>
                                  <w:szCs w:val="24"/>
                                </w:rPr>
                                <w:t>7</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1" name="任意多边形: 形状 51"/>
                        <wps:cNvSpPr/>
                        <wps:spPr>
                          <a:xfrm flipH="1" flipV="1">
                            <a:off x="-144780" y="91440"/>
                            <a:ext cx="251460" cy="23622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30.3pt;margin-top:20.7pt;height:21.6pt;width:25.2pt;z-index:251673600;mso-width-relative:page;mso-height-relative:page;" coordorigin="-190500,53340" coordsize="320040,274320" o:gfxdata="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">
                <o:lock v:ext="edit" aspectratio="f"/>
                <v:shape id="_x0000_s1026" o:spid="_x0000_s1026" o:spt="202" type="#_x0000_t202" style="position:absolute;left:-190500;top:53340;height:266700;width:320040;" filled="f" stroked="f" coordsize="21600,21600" o:gfxdata="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U7wQLgAAADbAAAA&#10;DwAAAAAAAAABACAAAAAiAAAAZHJzL2Rvd25yZXYueG1sUEsBAhQAFAAAAAgAh07iQDMvBZ47AAAA&#10;OQAAABAAAAAAAAAAAQAgAAAABwEAAGRycy9zaGFwZXhtbC54bWxQSwUGAAAAAAYABgBbAQAAsQMA&#10;AAAA&#10;">
                  <v:fill on="f" focussize="0,0"/>
                  <v:stroke on="f" weight="0.5pt"/>
                  <v:imagedata o:title=""/>
                  <o:lock v:ext="edit" aspectratio="f"/>
                  <v:textbox>
                    <w:txbxContent>
                      <w:p>
                        <w:pPr>
                          <w:rPr>
                            <w:sz w:val="24"/>
                            <w:szCs w:val="24"/>
                          </w:rPr>
                        </w:pPr>
                        <w:r>
                          <w:rPr>
                            <w:sz w:val="24"/>
                            <w:szCs w:val="24"/>
                          </w:rPr>
                          <w:t>7</w:t>
                        </w:r>
                      </w:p>
                    </w:txbxContent>
                  </v:textbox>
                </v:shape>
                <v:shape id="任意多边形: 形状 51" o:spid="_x0000_s1026" o:spt="100" style="position:absolute;left:-144780;top:91440;flip:x y;height:236220;width:251460;v-text-anchor:middle;" filled="f" stroked="t" coordsize="426720,213360" o:gfxdata="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E4+vL4A&#10;AADbAAAADwAAAAAAAAABACAAAAAiAAAAZHJzL2Rvd25yZXYueG1sUEsBAhQAFAAAAAgAh07iQDMv&#10;BZ47AAAAOQAAABAAAAAAAAAAAQAgAAAADQEAAGRycy9zaGFwZXhtbC54bWxQSwUGAAAAAAYABgBb&#10;AQAAtwMAAAAA&#10;" path="m0,213360l137160,0,426720,0e">
                  <v:path o:connectlocs="0,23622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70528" behindDoc="0" locked="0" layoutInCell="1" allowOverlap="1">
                <wp:simplePos x="0" y="0"/>
                <wp:positionH relativeFrom="column">
                  <wp:posOffset>2193290</wp:posOffset>
                </wp:positionH>
                <wp:positionV relativeFrom="paragraph">
                  <wp:posOffset>681990</wp:posOffset>
                </wp:positionV>
                <wp:extent cx="457200" cy="472440"/>
                <wp:effectExtent l="3810" t="0" r="8890" b="12700"/>
                <wp:wrapNone/>
                <wp:docPr id="42" name="组合 42"/>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39" name="文本框 39"/>
                        <wps:cNvSpPr txBox="1"/>
                        <wps:spPr>
                          <a:xfrm>
                            <a:off x="137160" y="0"/>
                            <a:ext cx="320040" cy="266700"/>
                          </a:xfrm>
                          <a:prstGeom prst="rect">
                            <a:avLst/>
                          </a:prstGeom>
                          <a:noFill/>
                          <a:ln w="6350">
                            <a:noFill/>
                          </a:ln>
                        </wps:spPr>
                        <wps:txbx>
                          <w:txbxContent>
                            <w:p>
                              <w:pPr>
                                <w:rPr>
                                  <w:sz w:val="24"/>
                                  <w:szCs w:val="24"/>
                                </w:rPr>
                              </w:pPr>
                              <w:r>
                                <w:rPr>
                                  <w:rFonts w:hint="eastAsia"/>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任意多边形: 形状 41"/>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72.7pt;margin-top:53.7pt;height:37.2pt;width:36pt;z-index:251670528;mso-width-relative:page;mso-height-relative:page;" coordsize="457200,472440" o:gfxdata="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">
                <o:lock v:ext="edit" aspectratio="f"/>
                <v:shape id="_x0000_s1026" o:spid="_x0000_s1026" o:spt="202" type="#_x0000_t202" style="position:absolute;left:137160;top:0;height:266700;width:320040;" filled="f" stroked="f" coordsize="21600,21600" o:gfxdata="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au8f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rFonts w:hint="eastAsia"/>
                            <w:sz w:val="24"/>
                            <w:szCs w:val="24"/>
                          </w:rPr>
                          <w:t>1</w:t>
                        </w:r>
                      </w:p>
                    </w:txbxContent>
                  </v:textbox>
                </v:shape>
                <v:shape id="任意多边形: 形状 41" o:spid="_x0000_s1026" o:spt="100" style="position:absolute;left:0;top:259080;height:213360;width:426720;v-text-anchor:middle;" filled="f" stroked="t" coordsize="426720,213360" o:gfxdata="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u3F3vQAA&#10;ANsAAAAPAAAAAAAAAAEAIAAAACIAAABkcnMvZG93bnJldi54bWxQSwECFAAUAAAACACHTuJAMy8F&#10;njsAAAA5AAAAEAAAAAAAAAABACAAAAAMAQAAZHJzL3NoYXBleG1sLnhtbFBLBQYAAAAABgAGAFsB&#10;AAC2Aw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72576" behindDoc="0" locked="0" layoutInCell="1" allowOverlap="1">
                <wp:simplePos x="0" y="0"/>
                <wp:positionH relativeFrom="margin">
                  <wp:posOffset>2175510</wp:posOffset>
                </wp:positionH>
                <wp:positionV relativeFrom="paragraph">
                  <wp:posOffset>193040</wp:posOffset>
                </wp:positionV>
                <wp:extent cx="398145" cy="266700"/>
                <wp:effectExtent l="0" t="0" r="8255" b="0"/>
                <wp:wrapNone/>
                <wp:docPr id="46" name="组合 46"/>
                <wp:cNvGraphicFramePr/>
                <a:graphic xmlns:a="http://schemas.openxmlformats.org/drawingml/2006/main">
                  <a:graphicData uri="http://schemas.microsoft.com/office/word/2010/wordprocessingGroup">
                    <wpg:wgp>
                      <wpg:cNvGrpSpPr/>
                      <wpg:grpSpPr>
                        <a:xfrm flipH="1">
                          <a:off x="0" y="0"/>
                          <a:ext cx="398272" cy="266700"/>
                          <a:chOff x="0" y="289887"/>
                          <a:chExt cx="426720" cy="266700"/>
                        </a:xfrm>
                      </wpg:grpSpPr>
                      <wps:wsp>
                        <wps:cNvPr id="47" name="文本框 47"/>
                        <wps:cNvSpPr txBox="1"/>
                        <wps:spPr>
                          <a:xfrm>
                            <a:off x="106680" y="289887"/>
                            <a:ext cx="320040" cy="266700"/>
                          </a:xfrm>
                          <a:prstGeom prst="rect">
                            <a:avLst/>
                          </a:prstGeom>
                          <a:noFill/>
                          <a:ln w="6350">
                            <a:noFill/>
                          </a:ln>
                        </wps:spPr>
                        <wps:txbx>
                          <w:txbxContent>
                            <w:p>
                              <w:pPr>
                                <w:rPr>
                                  <w:sz w:val="24"/>
                                  <w:szCs w:val="24"/>
                                </w:rPr>
                              </w:pPr>
                              <w:r>
                                <w:rPr>
                                  <w:sz w:val="24"/>
                                  <w:szCs w:val="24"/>
                                </w:rPr>
                                <w:t>6</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任意多边形: 形状 48"/>
                        <wps:cNvSpPr/>
                        <wps:spPr>
                          <a:xfrm flipV="1">
                            <a:off x="0" y="335279"/>
                            <a:ext cx="426720" cy="182245"/>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flip:x;margin-left:171.3pt;margin-top:15.2pt;height:21pt;width:31.35pt;mso-position-horizontal-relative:margin;z-index:251672576;mso-width-relative:page;mso-height-relative:page;" coordorigin="0,289887" coordsize="426720,266700" o:gfxdata="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">
                <o:lock v:ext="edit" aspectratio="f"/>
                <v:shape id="_x0000_s1026" o:spid="_x0000_s1026" o:spt="202" type="#_x0000_t202" style="position:absolute;left:106680;top:289887;height:266700;width:320040;" filled="f" stroked="f" coordsize="21600,21600" o:gfxdata="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37+6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6</w:t>
                        </w:r>
                      </w:p>
                    </w:txbxContent>
                  </v:textbox>
                </v:shape>
                <v:shape id="任意多边形: 形状 48" o:spid="_x0000_s1026" o:spt="100" style="position:absolute;left:0;top:335279;flip:y;height:182245;width:426720;v-text-anchor:middle;" filled="f" stroked="t" coordsize="426720,213360" o:gfxdata="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v3cpW5AAAA2wAA&#10;AA8AAAAAAAAAAQAgAAAAIgAAAGRycy9kb3ducmV2LnhtbFBLAQIUABQAAAAIAIdO4kAzLwWeOwAA&#10;ADkAAAAQAAAAAAAAAAEAIAAAAAgBAABkcnMvc2hhcGV4bWwueG1sUEsFBgAAAAAGAAYAWwEAALID&#10;AAAAAA==&#10;" path="m0,213360l137160,0,426720,0e">
                  <v:path o:connectlocs="0,182245;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74624" behindDoc="0" locked="0" layoutInCell="1" allowOverlap="1">
                <wp:simplePos x="0" y="0"/>
                <wp:positionH relativeFrom="column">
                  <wp:posOffset>1553210</wp:posOffset>
                </wp:positionH>
                <wp:positionV relativeFrom="paragraph">
                  <wp:posOffset>415290</wp:posOffset>
                </wp:positionV>
                <wp:extent cx="457200" cy="472440"/>
                <wp:effectExtent l="3810" t="0" r="8890" b="12700"/>
                <wp:wrapNone/>
                <wp:docPr id="52" name="组合 52"/>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53" name="文本框 53"/>
                        <wps:cNvSpPr txBox="1"/>
                        <wps:spPr>
                          <a:xfrm>
                            <a:off x="137160" y="0"/>
                            <a:ext cx="320040" cy="266700"/>
                          </a:xfrm>
                          <a:prstGeom prst="rect">
                            <a:avLst/>
                          </a:prstGeom>
                          <a:noFill/>
                          <a:ln w="6350">
                            <a:noFill/>
                          </a:ln>
                        </wps:spPr>
                        <wps:txbx>
                          <w:txbxContent>
                            <w:p>
                              <w:pPr>
                                <w:rPr>
                                  <w:sz w:val="24"/>
                                  <w:szCs w:val="24"/>
                                </w:rPr>
                              </w:pPr>
                              <w:r>
                                <w:rPr>
                                  <w:sz w:val="24"/>
                                  <w:szCs w:val="24"/>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 name="任意多边形: 形状 54"/>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22.3pt;margin-top:32.7pt;height:37.2pt;width:36pt;z-index:251674624;mso-width-relative:page;mso-height-relative:page;" coordsize="457200,472440" o:gfxdata="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">
                <o:lock v:ext="edit" aspectratio="f"/>
                <v:shape id="_x0000_s1026" o:spid="_x0000_s1026" o:spt="202" type="#_x0000_t202" style="position:absolute;left:137160;top:0;height:266700;width:320040;" filled="f" stroked="f" coordsize="21600,21600" o:gfxdata="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2cbje/&#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5</w:t>
                        </w:r>
                      </w:p>
                    </w:txbxContent>
                  </v:textbox>
                </v:shape>
                <v:shape id="任意多边形: 形状 54" o:spid="_x0000_s1026" o:spt="100" style="position:absolute;left:0;top:259080;height:213360;width:426720;v-text-anchor:middle;" filled="f" stroked="t" coordsize="426720,213360" o:gfxdata="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UQyvQAA&#10;ANsAAAAPAAAAAAAAAAEAIAAAACIAAABkcnMvZG93bnJldi54bWxQSwECFAAUAAAACACHTuJAMy8F&#10;njsAAAA5AAAAEAAAAAAAAAABACAAAAAMAQAAZHJzL3NoYXBleG1sLnhtbFBLBQYAAAAABgAGAFsB&#10;AAC2Aw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75648" behindDoc="0" locked="0" layoutInCell="1" allowOverlap="1">
                <wp:simplePos x="0" y="0"/>
                <wp:positionH relativeFrom="column">
                  <wp:posOffset>1187450</wp:posOffset>
                </wp:positionH>
                <wp:positionV relativeFrom="paragraph">
                  <wp:posOffset>1329690</wp:posOffset>
                </wp:positionV>
                <wp:extent cx="457200" cy="472440"/>
                <wp:effectExtent l="3810" t="0" r="8890" b="12700"/>
                <wp:wrapNone/>
                <wp:docPr id="55" name="组合 55"/>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56" name="文本框 56"/>
                        <wps:cNvSpPr txBox="1"/>
                        <wps:spPr>
                          <a:xfrm>
                            <a:off x="137160" y="0"/>
                            <a:ext cx="320040" cy="266700"/>
                          </a:xfrm>
                          <a:prstGeom prst="rect">
                            <a:avLst/>
                          </a:prstGeom>
                          <a:noFill/>
                          <a:ln w="6350">
                            <a:noFill/>
                          </a:ln>
                        </wps:spPr>
                        <wps:txbx>
                          <w:txbxContent>
                            <w:p>
                              <w:pPr>
                                <w:rPr>
                                  <w:sz w:val="24"/>
                                  <w:szCs w:val="24"/>
                                </w:rPr>
                              </w:pPr>
                              <w:r>
                                <w:rPr>
                                  <w:sz w:val="24"/>
                                  <w:szCs w:val="24"/>
                                </w:rPr>
                                <w:t>8</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 name="任意多边形: 形状 57"/>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93.5pt;margin-top:104.7pt;height:37.2pt;width:36pt;z-index:251675648;mso-width-relative:page;mso-height-relative:page;" coordsize="457200,472440" o:gfxdata="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MdCYKjbAAAACwEAAA8AAAAAAAAAAQAgAAAAIgAAAGRycy9kb3ducmV2&#10;LnhtbFBLAQIUABQAAAAIAIdO4kDdzhzbMwQAAHwLAAAOAAAAAAAAAAEAIAAAACoBAABkcnMvZTJv&#10;RG9jLnhtbFBLBQYAAAAABgAGAFkBAADPBwAAAAA=&#10;">
                <o:lock v:ext="edit" aspectratio="f"/>
                <v:shape id="_x0000_s1026" o:spid="_x0000_s1026" o:spt="202" type="#_x0000_t202" style="position:absolute;left:137160;top:0;height:266700;width:320040;" filled="f" stroked="f" coordsize="21600,21600" o:gfxdata="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evNr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8</w:t>
                        </w:r>
                      </w:p>
                    </w:txbxContent>
                  </v:textbox>
                </v:shape>
                <v:shape id="任意多边形: 形状 57" o:spid="_x0000_s1026" o:spt="100" style="position:absolute;left:0;top:259080;height:213360;width:426720;v-text-anchor:middle;" filled="f" stroked="t" coordsize="426720,213360" o:gfxdata="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sfaRb4A&#10;AADbAAAADwAAAAAAAAABACAAAAAiAAAAZHJzL2Rvd25yZXYueG1sUEsBAhQAFAAAAAgAh07iQDMv&#10;BZ47AAAAOQAAABAAAAAAAAAAAQAgAAAADQEAAGRycy9zaGFwZXhtbC54bWxQSwUGAAAAAAYABgBb&#10;AQAAtw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78720" behindDoc="0" locked="0" layoutInCell="1" allowOverlap="1">
                <wp:simplePos x="0" y="0"/>
                <wp:positionH relativeFrom="column">
                  <wp:posOffset>-1270</wp:posOffset>
                </wp:positionH>
                <wp:positionV relativeFrom="paragraph">
                  <wp:posOffset>621030</wp:posOffset>
                </wp:positionV>
                <wp:extent cx="381000" cy="449580"/>
                <wp:effectExtent l="0" t="0" r="12700" b="5080"/>
                <wp:wrapNone/>
                <wp:docPr id="64" name="组合 64"/>
                <wp:cNvGraphicFramePr/>
                <a:graphic xmlns:a="http://schemas.openxmlformats.org/drawingml/2006/main">
                  <a:graphicData uri="http://schemas.microsoft.com/office/word/2010/wordprocessingGroup">
                    <wpg:wgp>
                      <wpg:cNvGrpSpPr/>
                      <wpg:grpSpPr>
                        <a:xfrm>
                          <a:off x="0" y="0"/>
                          <a:ext cx="381000" cy="449580"/>
                          <a:chOff x="-381000" y="22860"/>
                          <a:chExt cx="381000" cy="449580"/>
                        </a:xfrm>
                      </wpg:grpSpPr>
                      <wps:wsp>
                        <wps:cNvPr id="65" name="文本框 65"/>
                        <wps:cNvSpPr txBox="1"/>
                        <wps:spPr>
                          <a:xfrm>
                            <a:off x="-373380" y="22860"/>
                            <a:ext cx="320040" cy="266700"/>
                          </a:xfrm>
                          <a:prstGeom prst="rect">
                            <a:avLst/>
                          </a:prstGeom>
                          <a:noFill/>
                          <a:ln w="6350">
                            <a:noFill/>
                          </a:ln>
                        </wps:spPr>
                        <wps:txbx>
                          <w:txbxContent>
                            <w:p>
                              <w:pPr>
                                <w:rPr>
                                  <w:sz w:val="24"/>
                                  <w:szCs w:val="24"/>
                                </w:rPr>
                              </w:pPr>
                              <w:r>
                                <w:rPr>
                                  <w:sz w:val="24"/>
                                  <w:szCs w:val="24"/>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6" name="任意多边形: 形状 66"/>
                        <wps:cNvSpPr/>
                        <wps:spPr>
                          <a:xfrm flipH="1">
                            <a:off x="-381000" y="274320"/>
                            <a:ext cx="381000" cy="19812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0.1pt;margin-top:48.9pt;height:35.4pt;width:30pt;z-index:251678720;mso-width-relative:page;mso-height-relative:page;" coordorigin="-381000,22860" coordsize="381000,449580" o:gfxdata="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">
                <o:lock v:ext="edit" aspectratio="f"/>
                <v:shape id="_x0000_s1026" o:spid="_x0000_s1026" o:spt="202" type="#_x0000_t202" style="position:absolute;left:-373380;top:22860;height:266700;width:320040;" filled="f" stroked="f" coordsize="21600,21600" o:gfxdata="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WZZ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3</w:t>
                        </w:r>
                      </w:p>
                    </w:txbxContent>
                  </v:textbox>
                </v:shape>
                <v:shape id="任意多边形: 形状 66" o:spid="_x0000_s1026" o:spt="100" style="position:absolute;left:-381000;top:274320;flip:x;height:198120;width:381000;v-text-anchor:middle;" filled="f" stroked="t" coordsize="426720,213360" o:gfxdata="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6RHxy8AAAA&#10;2wAAAA8AAAAAAAAAAQAgAAAAIgAAAGRycy9kb3ducmV2LnhtbFBLAQIUABQAAAAIAIdO4kAzLwWe&#10;OwAAADkAAAAQAAAAAAAAAAEAIAAAAAsBAABkcnMvc2hhcGV4bWwueG1sUEsFBgAAAAAGAAYAWwEA&#10;ALUDAAAAAA==&#10;" path="m0,213360l137160,0,426720,0e">
                  <v:path o:connectlocs="0,198120;122464,0;38100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71552" behindDoc="0" locked="0" layoutInCell="1" allowOverlap="1">
                <wp:simplePos x="0" y="0"/>
                <wp:positionH relativeFrom="column">
                  <wp:posOffset>1080770</wp:posOffset>
                </wp:positionH>
                <wp:positionV relativeFrom="paragraph">
                  <wp:posOffset>1101090</wp:posOffset>
                </wp:positionV>
                <wp:extent cx="457200" cy="472440"/>
                <wp:effectExtent l="3810" t="0" r="8890" b="12700"/>
                <wp:wrapNone/>
                <wp:docPr id="43" name="组合 43"/>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44" name="文本框 44"/>
                        <wps:cNvSpPr txBox="1"/>
                        <wps:spPr>
                          <a:xfrm>
                            <a:off x="137160" y="0"/>
                            <a:ext cx="320040" cy="266700"/>
                          </a:xfrm>
                          <a:prstGeom prst="rect">
                            <a:avLst/>
                          </a:prstGeom>
                          <a:noFill/>
                          <a:ln w="6350">
                            <a:noFill/>
                          </a:ln>
                        </wps:spPr>
                        <wps:txbx>
                          <w:txbxContent>
                            <w:p>
                              <w:pPr>
                                <w:rPr>
                                  <w:sz w:val="24"/>
                                  <w:szCs w:val="24"/>
                                </w:rPr>
                              </w:pPr>
                              <w:r>
                                <w:rPr>
                                  <w:sz w:val="24"/>
                                  <w:szCs w:val="24"/>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任意多边形: 形状 45"/>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1pt;margin-top:86.7pt;height:37.2pt;width:36pt;z-index:251671552;mso-width-relative:page;mso-height-relative:page;" coordsize="457200,472440" o:gfxdata="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">
                <o:lock v:ext="edit" aspectratio="f"/>
                <v:shape id="_x0000_s1026" o:spid="_x0000_s1026" o:spt="202" type="#_x0000_t202" style="position:absolute;left:137160;top:0;height:266700;width:320040;" filled="f" stroked="f" coordsize="21600,21600" o:gfxdata="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rGCe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sz w:val="24"/>
                            <w:szCs w:val="24"/>
                          </w:rPr>
                        </w:pPr>
                        <w:r>
                          <w:rPr>
                            <w:sz w:val="24"/>
                            <w:szCs w:val="24"/>
                          </w:rPr>
                          <w:t>4</w:t>
                        </w:r>
                      </w:p>
                    </w:txbxContent>
                  </v:textbox>
                </v:shape>
                <v:shape id="任意多边形: 形状 45" o:spid="_x0000_s1026" o:spt="100" style="position:absolute;left:0;top:259080;height:213360;width:426720;v-text-anchor:middle;" filled="f" stroked="t" coordsize="426720,213360" o:gfxdata="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gHd0vQAA&#10;ANsAAAAPAAAAAAAAAAEAIAAAACIAAABkcnMvZG93bnJldi54bWxQSwECFAAUAAAACACHTuJAMy8F&#10;njsAAAA5AAAAEAAAAAAAAAABACAAAAAMAQAAZHJzL3NoYXBleG1sLnhtbFBLBQYAAAAABgAGAFsB&#10;AAC2Aw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76672" behindDoc="0" locked="0" layoutInCell="1" allowOverlap="1">
                <wp:simplePos x="0" y="0"/>
                <wp:positionH relativeFrom="column">
                  <wp:posOffset>867410</wp:posOffset>
                </wp:positionH>
                <wp:positionV relativeFrom="paragraph">
                  <wp:posOffset>596900</wp:posOffset>
                </wp:positionV>
                <wp:extent cx="457200" cy="472440"/>
                <wp:effectExtent l="3810" t="0" r="8890" b="12700"/>
                <wp:wrapNone/>
                <wp:docPr id="58" name="组合 58"/>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59" name="文本框 59"/>
                        <wps:cNvSpPr txBox="1"/>
                        <wps:spPr>
                          <a:xfrm>
                            <a:off x="137160" y="0"/>
                            <a:ext cx="320040" cy="266700"/>
                          </a:xfrm>
                          <a:prstGeom prst="rect">
                            <a:avLst/>
                          </a:prstGeom>
                          <a:noFill/>
                          <a:ln w="6350">
                            <a:noFill/>
                          </a:ln>
                        </wps:spPr>
                        <wps:txbx>
                          <w:txbxContent>
                            <w:p>
                              <w:pPr>
                                <w:rPr>
                                  <w:sz w:val="24"/>
                                  <w:szCs w:val="24"/>
                                </w:rPr>
                              </w:pPr>
                              <w:r>
                                <w:rPr>
                                  <w:sz w:val="24"/>
                                  <w:szCs w:val="24"/>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0" name="任意多边形: 形状 60"/>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68.3pt;margin-top:47pt;height:37.2pt;width:36pt;z-index:251676672;mso-width-relative:page;mso-height-relative:page;" coordsize="457200,472440" o:gfxdata="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">
                <o:lock v:ext="edit" aspectratio="f"/>
                <v:shape id="_x0000_s1026" o:spid="_x0000_s1026" o:spt="202" type="#_x0000_t202" style="position:absolute;left:137160;top:0;height:266700;width:320040;" filled="f" stroked="f" coordsize="21600,21600" o:gfxdata="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MdFnd&#10;wAAAANs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2</w:t>
                        </w:r>
                      </w:p>
                    </w:txbxContent>
                  </v:textbox>
                </v:shape>
                <v:shape id="任意多边形: 形状 60" o:spid="_x0000_s1026" o:spt="100" style="position:absolute;left:0;top:259080;height:213360;width:426720;v-text-anchor:middle;" filled="f" stroked="t" coordsize="426720,213360" o:gfxdata="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0KIjLsAAADb&#10;AAAADwAAAAAAAAABACAAAAAiAAAAZHJzL2Rvd25yZXYueG1sUEsBAhQAFAAAAAgAh07iQDMvBZ47&#10;AAAAOQAAABAAAAAAAAAAAQAgAAAACgEAAGRycy9zaGFwZXhtbC54bWxQSwUGAAAAAAYABgBbAQAA&#10;tA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w:drawing>
          <wp:inline distT="0" distB="0" distL="0" distR="0">
            <wp:extent cx="3333750" cy="1958340"/>
            <wp:effectExtent l="0" t="0" r="6350" b="1016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363934" cy="1975781"/>
                    </a:xfrm>
                    <a:prstGeom prst="rect">
                      <a:avLst/>
                    </a:prstGeom>
                    <a:noFill/>
                    <a:ln>
                      <a:noFill/>
                    </a:ln>
                  </pic:spPr>
                </pic:pic>
              </a:graphicData>
            </a:graphic>
          </wp:inline>
        </w:drawing>
      </w:r>
      <w:r>
        <w:t xml:space="preserve">       </w:t>
      </w:r>
      <w:r>
        <w:drawing>
          <wp:inline distT="0" distB="0" distL="0" distR="0">
            <wp:extent cx="1653540" cy="1649095"/>
            <wp:effectExtent l="0" t="0" r="10160" b="190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661025" cy="1657107"/>
                    </a:xfrm>
                    <a:prstGeom prst="rect">
                      <a:avLst/>
                    </a:prstGeom>
                    <a:noFill/>
                    <a:ln>
                      <a:noFill/>
                    </a:ln>
                  </pic:spPr>
                </pic:pic>
              </a:graphicData>
            </a:graphic>
          </wp:inline>
        </w:drawing>
      </w:r>
    </w:p>
    <w:p>
      <w:pPr>
        <w:pStyle w:val="533"/>
        <w:numPr>
          <w:ilvl w:val="0"/>
          <w:numId w:val="0"/>
        </w:numPr>
        <w:spacing w:before="156" w:after="156"/>
        <w:ind w:left="845"/>
        <w:rPr>
          <w:sz w:val="20"/>
          <w:szCs w:val="18"/>
        </w:rPr>
      </w:pPr>
      <w:r>
        <w:rPr>
          <w:sz w:val="20"/>
          <w:szCs w:val="18"/>
        </w:rPr>
        <w:t xml:space="preserve">  </w:t>
      </w:r>
      <w:r>
        <w:rPr>
          <w:rFonts w:hint="eastAsia"/>
          <w:sz w:val="20"/>
          <w:szCs w:val="18"/>
        </w:rPr>
        <w:t>a）</w:t>
      </w:r>
      <w:bookmarkStart w:id="39" w:name="_Hlk165382988"/>
      <w:r>
        <w:rPr>
          <w:rFonts w:hint="eastAsia"/>
          <w:sz w:val="20"/>
          <w:szCs w:val="18"/>
        </w:rPr>
        <w:t>预制钢筋混凝土电缆排管</w:t>
      </w:r>
      <w:bookmarkEnd w:id="39"/>
      <w:r>
        <w:rPr>
          <w:rFonts w:hint="eastAsia"/>
          <w:sz w:val="20"/>
          <w:szCs w:val="18"/>
        </w:rPr>
        <w:t xml:space="preserve">构造图 </w:t>
      </w:r>
      <w:r>
        <w:rPr>
          <w:sz w:val="20"/>
          <w:szCs w:val="18"/>
        </w:rPr>
        <w:t xml:space="preserve">                    </w:t>
      </w:r>
      <w:r>
        <w:rPr>
          <w:rFonts w:hint="eastAsia"/>
          <w:sz w:val="20"/>
          <w:szCs w:val="18"/>
        </w:rPr>
        <w:t>b）预制钢筋混凝土电缆排管剖面图</w:t>
      </w:r>
    </w:p>
    <w:p>
      <w:pPr>
        <w:pStyle w:val="534"/>
        <w:numPr>
          <w:ilvl w:val="0"/>
          <w:numId w:val="0"/>
        </w:numPr>
        <w:ind w:left="845"/>
        <w:jc w:val="center"/>
      </w:pPr>
    </w:p>
    <w:p>
      <w:pPr>
        <w:pStyle w:val="528"/>
        <w:ind w:firstLine="360"/>
        <w:rPr>
          <w:sz w:val="18"/>
          <w:szCs w:val="16"/>
        </w:rPr>
      </w:pPr>
      <w:r>
        <w:rPr>
          <w:rFonts w:hint="eastAsia"/>
          <w:sz w:val="18"/>
          <w:szCs w:val="16"/>
        </w:rPr>
        <w:t>标引序号说明：</w:t>
      </w:r>
    </w:p>
    <w:p>
      <w:pPr>
        <w:pStyle w:val="528"/>
        <w:ind w:firstLine="360"/>
        <w:rPr>
          <w:sz w:val="18"/>
          <w:szCs w:val="16"/>
        </w:rPr>
      </w:pPr>
      <w:r>
        <w:rPr>
          <w:rFonts w:hint="eastAsia"/>
          <w:sz w:val="18"/>
          <w:szCs w:val="16"/>
        </w:rPr>
        <w:t>1—预制电缆排管；</w:t>
      </w:r>
    </w:p>
    <w:p>
      <w:pPr>
        <w:pStyle w:val="528"/>
        <w:ind w:firstLine="360"/>
        <w:rPr>
          <w:sz w:val="18"/>
          <w:szCs w:val="16"/>
        </w:rPr>
      </w:pPr>
      <w:r>
        <w:rPr>
          <w:rFonts w:hint="eastAsia"/>
          <w:sz w:val="18"/>
          <w:szCs w:val="16"/>
        </w:rPr>
        <w:t>2—预埋钢板；</w:t>
      </w:r>
    </w:p>
    <w:p>
      <w:pPr>
        <w:pStyle w:val="528"/>
        <w:ind w:firstLine="360"/>
        <w:rPr>
          <w:sz w:val="18"/>
          <w:szCs w:val="16"/>
        </w:rPr>
      </w:pPr>
      <w:r>
        <w:rPr>
          <w:rFonts w:hint="eastAsia"/>
          <w:sz w:val="18"/>
          <w:szCs w:val="16"/>
        </w:rPr>
        <w:t>3—预埋套管；</w:t>
      </w:r>
    </w:p>
    <w:p>
      <w:pPr>
        <w:pStyle w:val="528"/>
        <w:ind w:firstLine="360"/>
        <w:rPr>
          <w:sz w:val="18"/>
          <w:szCs w:val="16"/>
        </w:rPr>
      </w:pPr>
      <w:r>
        <w:rPr>
          <w:rFonts w:hint="eastAsia"/>
          <w:sz w:val="18"/>
          <w:szCs w:val="16"/>
        </w:rPr>
        <w:t>4—电缆保护管；</w:t>
      </w:r>
    </w:p>
    <w:p>
      <w:pPr>
        <w:pStyle w:val="528"/>
        <w:ind w:firstLine="360"/>
        <w:rPr>
          <w:sz w:val="18"/>
          <w:szCs w:val="16"/>
        </w:rPr>
      </w:pPr>
      <w:r>
        <w:rPr>
          <w:rFonts w:hint="eastAsia"/>
          <w:sz w:val="18"/>
          <w:szCs w:val="16"/>
        </w:rPr>
        <w:t>5—连接螺杆安装槽；</w:t>
      </w:r>
    </w:p>
    <w:p>
      <w:pPr>
        <w:pStyle w:val="528"/>
        <w:ind w:firstLine="360"/>
        <w:rPr>
          <w:sz w:val="18"/>
          <w:szCs w:val="16"/>
        </w:rPr>
      </w:pPr>
      <w:r>
        <w:rPr>
          <w:rFonts w:hint="eastAsia"/>
          <w:sz w:val="18"/>
          <w:szCs w:val="16"/>
        </w:rPr>
        <w:t>6—预埋吊钉；</w:t>
      </w:r>
    </w:p>
    <w:p>
      <w:pPr>
        <w:pStyle w:val="528"/>
        <w:ind w:firstLine="360"/>
        <w:rPr>
          <w:sz w:val="18"/>
          <w:szCs w:val="16"/>
        </w:rPr>
      </w:pPr>
      <w:r>
        <w:rPr>
          <w:rFonts w:hint="eastAsia"/>
          <w:sz w:val="18"/>
          <w:szCs w:val="16"/>
        </w:rPr>
        <w:t>7—预埋螺杆紧固槽；</w:t>
      </w:r>
    </w:p>
    <w:p>
      <w:pPr>
        <w:pStyle w:val="528"/>
        <w:ind w:firstLine="360"/>
        <w:rPr>
          <w:sz w:val="18"/>
          <w:szCs w:val="16"/>
        </w:rPr>
      </w:pPr>
      <w:r>
        <w:rPr>
          <w:rFonts w:hint="eastAsia"/>
          <w:sz w:val="18"/>
          <w:szCs w:val="16"/>
        </w:rPr>
        <w:t>8—遇水膨胀止水带；</w:t>
      </w:r>
    </w:p>
    <w:p>
      <w:pPr>
        <w:pStyle w:val="528"/>
        <w:ind w:firstLine="360"/>
        <w:rPr>
          <w:sz w:val="18"/>
          <w:szCs w:val="16"/>
        </w:rPr>
      </w:pPr>
      <w:r>
        <w:rPr>
          <w:rFonts w:hint="eastAsia"/>
          <w:sz w:val="18"/>
          <w:szCs w:val="16"/>
        </w:rPr>
        <w:t>9—减重芯；</w:t>
      </w:r>
    </w:p>
    <w:p>
      <w:pPr>
        <w:pStyle w:val="528"/>
        <w:ind w:firstLine="360"/>
        <w:rPr>
          <w:sz w:val="18"/>
          <w:szCs w:val="16"/>
        </w:rPr>
      </w:pPr>
      <w:r>
        <w:rPr>
          <w:rFonts w:hint="eastAsia"/>
          <w:sz w:val="18"/>
          <w:szCs w:val="16"/>
        </w:rPr>
        <w:t>10—钢筋。</w:t>
      </w:r>
    </w:p>
    <w:p>
      <w:pPr>
        <w:pStyle w:val="302"/>
        <w:bidi w:val="0"/>
      </w:pPr>
      <w:r>
        <w:rPr>
          <w:rFonts w:hint="eastAsia"/>
        </w:rPr>
        <w:t>预制钢筋混凝土电缆排管结构示意图</w:t>
      </w:r>
    </w:p>
    <w:bookmarkEnd w:id="38"/>
    <w:p>
      <w:pPr>
        <w:pStyle w:val="528"/>
        <w:ind w:firstLine="420"/>
      </w:pPr>
    </w:p>
    <w:p>
      <w:pPr>
        <w:pStyle w:val="528"/>
        <w:ind w:firstLine="420"/>
      </w:pPr>
    </w:p>
    <w:p>
      <w:pPr>
        <w:pStyle w:val="528"/>
        <w:ind w:firstLine="0" w:firstLineChars="0"/>
      </w:pPr>
      <w:bookmarkStart w:id="40" w:name="_Hlk152320402"/>
      <w:r>
        <mc:AlternateContent>
          <mc:Choice Requires="wpg">
            <w:drawing>
              <wp:anchor distT="0" distB="0" distL="114300" distR="114300" simplePos="0" relativeHeight="251686912" behindDoc="0" locked="0" layoutInCell="1" allowOverlap="1">
                <wp:simplePos x="0" y="0"/>
                <wp:positionH relativeFrom="column">
                  <wp:posOffset>5271770</wp:posOffset>
                </wp:positionH>
                <wp:positionV relativeFrom="paragraph">
                  <wp:posOffset>1282700</wp:posOffset>
                </wp:positionV>
                <wp:extent cx="457200" cy="472440"/>
                <wp:effectExtent l="3810" t="0" r="8890" b="12700"/>
                <wp:wrapNone/>
                <wp:docPr id="92" name="组合 92"/>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93" name="文本框 93"/>
                        <wps:cNvSpPr txBox="1"/>
                        <wps:spPr>
                          <a:xfrm>
                            <a:off x="137160" y="0"/>
                            <a:ext cx="320040" cy="266700"/>
                          </a:xfrm>
                          <a:prstGeom prst="rect">
                            <a:avLst/>
                          </a:prstGeom>
                          <a:noFill/>
                          <a:ln w="6350">
                            <a:noFill/>
                          </a:ln>
                        </wps:spPr>
                        <wps:txbx>
                          <w:txbxContent>
                            <w:p>
                              <w:pPr>
                                <w:rPr>
                                  <w:sz w:val="24"/>
                                  <w:szCs w:val="24"/>
                                </w:rPr>
                              </w:pPr>
                              <w:r>
                                <w:rPr>
                                  <w:sz w:val="24"/>
                                  <w:szCs w:val="24"/>
                                </w:rPr>
                                <w:t>6</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4" name="任意多边形: 形状 94"/>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415.1pt;margin-top:101pt;height:37.2pt;width:36pt;z-index:251686912;mso-width-relative:page;mso-height-relative:page;" coordsize="457200,472440" o:gfxdata="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">
                <o:lock v:ext="edit" aspectratio="f"/>
                <v:shape id="_x0000_s1026" o:spid="_x0000_s1026" o:spt="202" type="#_x0000_t202" style="position:absolute;left:137160;top:0;height:266700;width:320040;" filled="f" stroked="f" coordsize="21600,21600" o:gfxdata="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iXUr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6</w:t>
                        </w:r>
                      </w:p>
                    </w:txbxContent>
                  </v:textbox>
                </v:shape>
                <v:shape id="任意多边形: 形状 94" o:spid="_x0000_s1026" o:spt="100" style="position:absolute;left:0;top:259080;height:213360;width:426720;v-text-anchor:middle;" filled="f" stroked="t" coordsize="426720,213360" o:gfxdata="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az+qL4A&#10;AADbAAAADwAAAAAAAAABACAAAAAiAAAAZHJzL2Rvd25yZXYueG1sUEsBAhQAFAAAAAgAh07iQDMv&#10;BZ47AAAAOQAAABAAAAAAAAAAAQAgAAAADQEAAGRycy9zaGFwZXhtbC54bWxQSwUGAAAAAAYABgBb&#10;AQAAtw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95104" behindDoc="0" locked="0" layoutInCell="1" allowOverlap="1">
                <wp:simplePos x="0" y="0"/>
                <wp:positionH relativeFrom="column">
                  <wp:posOffset>5323840</wp:posOffset>
                </wp:positionH>
                <wp:positionV relativeFrom="paragraph">
                  <wp:posOffset>957580</wp:posOffset>
                </wp:positionV>
                <wp:extent cx="457200" cy="472440"/>
                <wp:effectExtent l="3810" t="0" r="8890" b="12700"/>
                <wp:wrapNone/>
                <wp:docPr id="128" name="组合 128"/>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129" name="文本框 129"/>
                        <wps:cNvSpPr txBox="1"/>
                        <wps:spPr>
                          <a:xfrm>
                            <a:off x="137160" y="0"/>
                            <a:ext cx="320040" cy="266700"/>
                          </a:xfrm>
                          <a:prstGeom prst="rect">
                            <a:avLst/>
                          </a:prstGeom>
                          <a:noFill/>
                          <a:ln w="6350">
                            <a:noFill/>
                          </a:ln>
                        </wps:spPr>
                        <wps:txbx>
                          <w:txbxContent>
                            <w:p>
                              <w:pPr>
                                <w:rPr>
                                  <w:sz w:val="24"/>
                                  <w:szCs w:val="24"/>
                                </w:rPr>
                              </w:pPr>
                              <w:r>
                                <w:rPr>
                                  <w:sz w:val="24"/>
                                  <w:szCs w:val="24"/>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0" name="任意多边形: 形状 130"/>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419.2pt;margin-top:75.4pt;height:37.2pt;width:36pt;z-index:251695104;mso-width-relative:page;mso-height-relative:page;" coordsize="457200,472440" o:gfxdata="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">
                <o:lock v:ext="edit" aspectratio="f"/>
                <v:shape id="_x0000_s1026" o:spid="_x0000_s1026" o:spt="202" type="#_x0000_t202" style="position:absolute;left:137160;top:0;height:266700;width:320040;" filled="f" stroked="f" coordsize="21600,21600" o:gfxdata="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UX4c7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2</w:t>
                        </w:r>
                      </w:p>
                    </w:txbxContent>
                  </v:textbox>
                </v:shape>
                <v:shape id="任意多边形: 形状 130" o:spid="_x0000_s1026" o:spt="100" style="position:absolute;left:0;top:259080;height:213360;width:426720;v-text-anchor:middle;" filled="f" stroked="t" coordsize="426720,213360" o:gfxdata="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rTvL4A&#10;AADcAAAADwAAAAAAAAABACAAAAAiAAAAZHJzL2Rvd25yZXYueG1sUEsBAhQAFAAAAAgAh07iQDMv&#10;BZ47AAAAOQAAABAAAAAAAAAAAQAgAAAADQEAAGRycy9zaGFwZXhtbC54bWxQSwUGAAAAAAYABgBb&#10;AQAAtw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89984" behindDoc="0" locked="0" layoutInCell="1" allowOverlap="1">
                <wp:simplePos x="0" y="0"/>
                <wp:positionH relativeFrom="column">
                  <wp:posOffset>5255260</wp:posOffset>
                </wp:positionH>
                <wp:positionV relativeFrom="paragraph">
                  <wp:posOffset>378460</wp:posOffset>
                </wp:positionV>
                <wp:extent cx="457200" cy="472440"/>
                <wp:effectExtent l="3810" t="0" r="8890" b="12700"/>
                <wp:wrapNone/>
                <wp:docPr id="104" name="组合 104"/>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105" name="文本框 105"/>
                        <wps:cNvSpPr txBox="1"/>
                        <wps:spPr>
                          <a:xfrm>
                            <a:off x="137160" y="0"/>
                            <a:ext cx="320040" cy="266700"/>
                          </a:xfrm>
                          <a:prstGeom prst="rect">
                            <a:avLst/>
                          </a:prstGeom>
                          <a:noFill/>
                          <a:ln w="6350">
                            <a:noFill/>
                          </a:ln>
                        </wps:spPr>
                        <wps:txbx>
                          <w:txbxContent>
                            <w:p>
                              <w:pPr>
                                <w:rPr>
                                  <w:sz w:val="24"/>
                                  <w:szCs w:val="24"/>
                                </w:rPr>
                              </w:pPr>
                              <w:r>
                                <w:rPr>
                                  <w:rFonts w:hint="eastAsia"/>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6" name="任意多边形: 形状 106"/>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413.8pt;margin-top:29.8pt;height:37.2pt;width:36pt;z-index:251689984;mso-width-relative:page;mso-height-relative:page;" coordsize="457200,472440" o:gfxdata="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">
                <o:lock v:ext="edit" aspectratio="f"/>
                <v:shape id="_x0000_s1026" o:spid="_x0000_s1026" o:spt="202" type="#_x0000_t202" style="position:absolute;left:137160;top:0;height:266700;width:320040;" filled="f" stroked="f" coordsize="21600,21600" o:gfxdata="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9rha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sz w:val="24"/>
                            <w:szCs w:val="24"/>
                          </w:rPr>
                        </w:pPr>
                        <w:r>
                          <w:rPr>
                            <w:rFonts w:hint="eastAsia"/>
                            <w:sz w:val="24"/>
                            <w:szCs w:val="24"/>
                          </w:rPr>
                          <w:t>1</w:t>
                        </w:r>
                      </w:p>
                    </w:txbxContent>
                  </v:textbox>
                </v:shape>
                <v:shape id="任意多边形: 形状 106" o:spid="_x0000_s1026" o:spt="100" style="position:absolute;left:0;top:259080;height:213360;width:426720;v-text-anchor:middle;" filled="f" stroked="t" coordsize="426720,213360" o:gfxdata="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BDJO68AAAA&#10;3AAAAA8AAAAAAAAAAQAgAAAAIgAAAGRycy9kb3ducmV2LnhtbFBLAQIUABQAAAAIAIdO4kAzLwWe&#10;OwAAADkAAAAQAAAAAAAAAAEAIAAAAAsBAABkcnMvc2hhcGV4bWwueG1sUEsFBgAAAAAGAAYAWwEA&#10;ALUDA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91008" behindDoc="0" locked="0" layoutInCell="1" allowOverlap="1">
                <wp:simplePos x="0" y="0"/>
                <wp:positionH relativeFrom="column">
                  <wp:posOffset>4805680</wp:posOffset>
                </wp:positionH>
                <wp:positionV relativeFrom="paragraph">
                  <wp:posOffset>-93980</wp:posOffset>
                </wp:positionV>
                <wp:extent cx="457200" cy="472440"/>
                <wp:effectExtent l="3810" t="0" r="8890" b="12700"/>
                <wp:wrapNone/>
                <wp:docPr id="113" name="组合 113"/>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114" name="文本框 114"/>
                        <wps:cNvSpPr txBox="1"/>
                        <wps:spPr>
                          <a:xfrm>
                            <a:off x="137160" y="0"/>
                            <a:ext cx="320040" cy="266700"/>
                          </a:xfrm>
                          <a:prstGeom prst="rect">
                            <a:avLst/>
                          </a:prstGeom>
                          <a:noFill/>
                          <a:ln w="6350">
                            <a:noFill/>
                          </a:ln>
                        </wps:spPr>
                        <wps:txbx>
                          <w:txbxContent>
                            <w:p>
                              <w:pPr>
                                <w:rPr>
                                  <w:sz w:val="24"/>
                                  <w:szCs w:val="24"/>
                                </w:rPr>
                              </w:pPr>
                              <w:r>
                                <w:rPr>
                                  <w:sz w:val="24"/>
                                  <w:szCs w:val="24"/>
                                </w:rPr>
                                <w:t>7</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 name="任意多边形: 形状 115"/>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78.4pt;margin-top:-7.4pt;height:37.2pt;width:36pt;z-index:251691008;mso-width-relative:page;mso-height-relative:page;" coordsize="457200,472440" o:gfxdata="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AngBlDaAAAACgEAAA8AAAAAAAAAAQAgAAAAIgAAAGRycy9kb3ducmV2&#10;LnhtbFBLAQIUABQAAAAIAIdO4kCKdNEcNAQAAIILAAAOAAAAAAAAAAEAIAAAACkBAABkcnMvZTJv&#10;RG9jLnhtbFBLBQYAAAAABgAGAFkBAADPBwAAAAA=&#10;">
                <o:lock v:ext="edit" aspectratio="f"/>
                <v:shape id="_x0000_s1026" o:spid="_x0000_s1026" o:spt="202" type="#_x0000_t202" style="position:absolute;left:137160;top:0;height:266700;width:320040;" filled="f" stroked="f" coordsize="21600,21600" o:gfxdata="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UonVC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sz w:val="24"/>
                            <w:szCs w:val="24"/>
                          </w:rPr>
                        </w:pPr>
                        <w:r>
                          <w:rPr>
                            <w:sz w:val="24"/>
                            <w:szCs w:val="24"/>
                          </w:rPr>
                          <w:t>7</w:t>
                        </w:r>
                      </w:p>
                    </w:txbxContent>
                  </v:textbox>
                </v:shape>
                <v:shape id="任意多边形: 形状 115" o:spid="_x0000_s1026" o:spt="100" style="position:absolute;left:0;top:259080;height:213360;width:426720;v-text-anchor:middle;" filled="f" stroked="t" coordsize="426720,213360" o:gfxdata="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gsRLsAAADc&#10;AAAADwAAAAAAAAABACAAAAAiAAAAZHJzL2Rvd25yZXYueG1sUEsBAhQAFAAAAAgAh07iQDMvBZ47&#10;AAAAOQAAABAAAAAAAAAAAQAgAAAACgEAAGRycy9zaGFwZXhtbC54bWxQSwUGAAAAAAYABgBbAQAA&#10;tA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92032" behindDoc="0" locked="0" layoutInCell="1" allowOverlap="1">
                <wp:simplePos x="0" y="0"/>
                <wp:positionH relativeFrom="page">
                  <wp:posOffset>4777740</wp:posOffset>
                </wp:positionH>
                <wp:positionV relativeFrom="paragraph">
                  <wp:posOffset>-84455</wp:posOffset>
                </wp:positionV>
                <wp:extent cx="601980" cy="373380"/>
                <wp:effectExtent l="0" t="0" r="7620" b="5715"/>
                <wp:wrapNone/>
                <wp:docPr id="116" name="组合 116"/>
                <wp:cNvGraphicFramePr/>
                <a:graphic xmlns:a="http://schemas.openxmlformats.org/drawingml/2006/main">
                  <a:graphicData uri="http://schemas.microsoft.com/office/word/2010/wordprocessingGroup">
                    <wpg:wgp>
                      <wpg:cNvGrpSpPr/>
                      <wpg:grpSpPr>
                        <a:xfrm>
                          <a:off x="0" y="0"/>
                          <a:ext cx="601980" cy="373380"/>
                          <a:chOff x="-541020" y="22497"/>
                          <a:chExt cx="601980" cy="367453"/>
                        </a:xfrm>
                      </wpg:grpSpPr>
                      <wps:wsp>
                        <wps:cNvPr id="117" name="文本框 117"/>
                        <wps:cNvSpPr txBox="1"/>
                        <wps:spPr>
                          <a:xfrm>
                            <a:off x="-510540" y="22497"/>
                            <a:ext cx="304800" cy="244203"/>
                          </a:xfrm>
                          <a:prstGeom prst="rect">
                            <a:avLst/>
                          </a:prstGeom>
                          <a:noFill/>
                          <a:ln w="6350">
                            <a:noFill/>
                          </a:ln>
                        </wps:spPr>
                        <wps:txbx>
                          <w:txbxContent>
                            <w:p>
                              <w:pPr>
                                <w:rPr>
                                  <w:sz w:val="24"/>
                                  <w:szCs w:val="24"/>
                                </w:rPr>
                              </w:pPr>
                              <w:r>
                                <w:rPr>
                                  <w:sz w:val="24"/>
                                  <w:szCs w:val="24"/>
                                </w:rPr>
                                <w:t>9</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任意多边形: 形状 118"/>
                        <wps:cNvSpPr/>
                        <wps:spPr>
                          <a:xfrm flipH="1">
                            <a:off x="-541020" y="243840"/>
                            <a:ext cx="601980" cy="14611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76.2pt;margin-top:-6.65pt;height:29.4pt;width:47.4pt;mso-position-horizontal-relative:page;z-index:251692032;mso-width-relative:page;mso-height-relative:page;" coordorigin="-541020,22497" coordsize="601980,367453" o:gfxdata="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">
                <o:lock v:ext="edit" aspectratio="f"/>
                <v:shape id="_x0000_s1026" o:spid="_x0000_s1026" o:spt="202" type="#_x0000_t202" style="position:absolute;left:-510540;top:22497;height:244203;width:304800;" filled="f" stroked="f" coordsize="21600,21600" o:gfxdata="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X6Aye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sz w:val="24"/>
                            <w:szCs w:val="24"/>
                          </w:rPr>
                        </w:pPr>
                        <w:r>
                          <w:rPr>
                            <w:sz w:val="24"/>
                            <w:szCs w:val="24"/>
                          </w:rPr>
                          <w:t>9</w:t>
                        </w:r>
                      </w:p>
                    </w:txbxContent>
                  </v:textbox>
                </v:shape>
                <v:shape id="任意多边形: 形状 118" o:spid="_x0000_s1026" o:spt="100" style="position:absolute;left:-541020;top:243840;flip:x;height:146110;width:601980;v-text-anchor:middle;" filled="f" stroked="t" coordsize="426720,213360" o:gfxdata="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xGfNr4A&#10;AADcAAAADwAAAAAAAAABACAAAAAiAAAAZHJzL2Rvd25yZXYueG1sUEsBAhQAFAAAAAgAh07iQDMv&#10;BZ47AAAAOQAAABAAAAAAAAAAAQAgAAAADQEAAGRycy9zaGFwZXhtbC54bWxQSwUGAAAAAAYABgBb&#10;AQAAtwMAAAAA&#10;" path="m0,213360l137160,0,426720,0e">
                  <v:path o:connectlocs="0,146110;193493,0;60198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96128" behindDoc="0" locked="0" layoutInCell="1" allowOverlap="1">
                <wp:simplePos x="0" y="0"/>
                <wp:positionH relativeFrom="column">
                  <wp:posOffset>3336290</wp:posOffset>
                </wp:positionH>
                <wp:positionV relativeFrom="paragraph">
                  <wp:posOffset>391160</wp:posOffset>
                </wp:positionV>
                <wp:extent cx="457200" cy="472440"/>
                <wp:effectExtent l="0" t="0" r="12700" b="12700"/>
                <wp:wrapNone/>
                <wp:docPr id="134" name="组合 134"/>
                <wp:cNvGraphicFramePr/>
                <a:graphic xmlns:a="http://schemas.openxmlformats.org/drawingml/2006/main">
                  <a:graphicData uri="http://schemas.microsoft.com/office/word/2010/wordprocessingGroup">
                    <wpg:wgp>
                      <wpg:cNvGrpSpPr/>
                      <wpg:grpSpPr>
                        <a:xfrm>
                          <a:off x="0" y="0"/>
                          <a:ext cx="457200" cy="472440"/>
                          <a:chOff x="-457200" y="0"/>
                          <a:chExt cx="457200" cy="472440"/>
                        </a:xfrm>
                      </wpg:grpSpPr>
                      <wps:wsp>
                        <wps:cNvPr id="135" name="文本框 135"/>
                        <wps:cNvSpPr txBox="1"/>
                        <wps:spPr>
                          <a:xfrm>
                            <a:off x="-457200" y="0"/>
                            <a:ext cx="304800" cy="266700"/>
                          </a:xfrm>
                          <a:prstGeom prst="rect">
                            <a:avLst/>
                          </a:prstGeom>
                          <a:noFill/>
                          <a:ln w="6350">
                            <a:noFill/>
                          </a:ln>
                        </wps:spPr>
                        <wps:txbx>
                          <w:txbxContent>
                            <w:p>
                              <w:pPr>
                                <w:rPr>
                                  <w:sz w:val="24"/>
                                  <w:szCs w:val="24"/>
                                </w:rPr>
                              </w:pPr>
                              <w:r>
                                <w:rPr>
                                  <w:sz w:val="24"/>
                                  <w:szCs w:val="24"/>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6" name="任意多边形: 形状 136"/>
                        <wps:cNvSpPr/>
                        <wps:spPr>
                          <a:xfrm flipH="1">
                            <a:off x="-441960" y="243840"/>
                            <a:ext cx="441960" cy="2286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62.7pt;margin-top:30.8pt;height:37.2pt;width:36pt;z-index:251696128;mso-width-relative:page;mso-height-relative:page;" coordorigin="-457200,0" coordsize="457200,472440" o:gfxdata="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">
                <o:lock v:ext="edit" aspectratio="f"/>
                <v:shape id="_x0000_s1026" o:spid="_x0000_s1026" o:spt="202" type="#_x0000_t202" style="position:absolute;left:-457200;top:0;height:266700;width:304800;" filled="f" stroked="f" coordsize="21600,21600" o:gfxdata="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HRZKu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sz w:val="24"/>
                            <w:szCs w:val="24"/>
                          </w:rPr>
                        </w:pPr>
                        <w:r>
                          <w:rPr>
                            <w:sz w:val="24"/>
                            <w:szCs w:val="24"/>
                          </w:rPr>
                          <w:t>3</w:t>
                        </w:r>
                      </w:p>
                    </w:txbxContent>
                  </v:textbox>
                </v:shape>
                <v:shape id="任意多边形: 形状 136" o:spid="_x0000_s1026" o:spt="100" style="position:absolute;left:-441960;top:243840;flip:x;height:228600;width:441960;v-text-anchor:middle;" filled="f" stroked="t" coordsize="426720,213360" o:gfxdata="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nfyv7sAAADc&#10;AAAADwAAAAAAAAABACAAAAAiAAAAZHJzL2Rvd25yZXYueG1sUEsBAhQAFAAAAAgAh07iQDMvBZ47&#10;AAAAOQAAABAAAAAAAAAAAQAgAAAACgEAAGRycy9zaGFwZXhtbC54bWxQSwUGAAAAAAYABgBbAQAA&#10;tAMAAAAA&#10;" path="m0,213360l137160,0,426720,0e">
                  <v:path o:connectlocs="0,228600;142058,0;4419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88960" behindDoc="0" locked="0" layoutInCell="1" allowOverlap="1">
                <wp:simplePos x="0" y="0"/>
                <wp:positionH relativeFrom="column">
                  <wp:posOffset>3252470</wp:posOffset>
                </wp:positionH>
                <wp:positionV relativeFrom="paragraph">
                  <wp:posOffset>1145540</wp:posOffset>
                </wp:positionV>
                <wp:extent cx="419100" cy="472440"/>
                <wp:effectExtent l="0" t="0" r="12700" b="12065"/>
                <wp:wrapNone/>
                <wp:docPr id="98" name="组合 98"/>
                <wp:cNvGraphicFramePr/>
                <a:graphic xmlns:a="http://schemas.openxmlformats.org/drawingml/2006/main">
                  <a:graphicData uri="http://schemas.microsoft.com/office/word/2010/wordprocessingGroup">
                    <wpg:wgp>
                      <wpg:cNvGrpSpPr/>
                      <wpg:grpSpPr>
                        <a:xfrm>
                          <a:off x="0" y="0"/>
                          <a:ext cx="419100" cy="472440"/>
                          <a:chOff x="-419100" y="0"/>
                          <a:chExt cx="419100" cy="472440"/>
                        </a:xfrm>
                      </wpg:grpSpPr>
                      <wps:wsp>
                        <wps:cNvPr id="99" name="文本框 99"/>
                        <wps:cNvSpPr txBox="1"/>
                        <wps:spPr>
                          <a:xfrm>
                            <a:off x="-419100" y="0"/>
                            <a:ext cx="304800" cy="266700"/>
                          </a:xfrm>
                          <a:prstGeom prst="rect">
                            <a:avLst/>
                          </a:prstGeom>
                          <a:noFill/>
                          <a:ln w="6350">
                            <a:noFill/>
                          </a:ln>
                        </wps:spPr>
                        <wps:txbx>
                          <w:txbxContent>
                            <w:p>
                              <w:pPr>
                                <w:rPr>
                                  <w:sz w:val="24"/>
                                  <w:szCs w:val="24"/>
                                </w:rPr>
                              </w:pPr>
                              <w:r>
                                <w:rPr>
                                  <w:sz w:val="24"/>
                                  <w:szCs w:val="24"/>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0" name="任意多边形: 形状 100"/>
                        <wps:cNvSpPr/>
                        <wps:spPr>
                          <a:xfrm flipH="1">
                            <a:off x="-403860" y="228600"/>
                            <a:ext cx="403860" cy="24384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56.1pt;margin-top:90.2pt;height:37.2pt;width:33pt;z-index:251688960;mso-width-relative:page;mso-height-relative:page;" coordorigin="-419100,0" coordsize="419100,472440" o:gfxdata="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">
                <o:lock v:ext="edit" aspectratio="f"/>
                <v:shape id="_x0000_s1026" o:spid="_x0000_s1026" o:spt="202" type="#_x0000_t202" style="position:absolute;left:-419100;top:0;height:266700;width:304800;" filled="f" stroked="f" coordsize="21600,21600" o:gfxdata="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fN40e/&#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5</w:t>
                        </w:r>
                      </w:p>
                    </w:txbxContent>
                  </v:textbox>
                </v:shape>
                <v:shape id="任意多边形: 形状 100" o:spid="_x0000_s1026" o:spt="100" style="position:absolute;left:-403860;top:228600;flip:x;height:243840;width:403860;v-text-anchor:middle;" filled="f" stroked="t" coordsize="426720,213360" o:gfxdata="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vgXtvQAA&#10;ANwAAAAPAAAAAAAAAAEAIAAAACIAAABkcnMvZG93bnJldi54bWxQSwECFAAUAAAACACHTuJAMy8F&#10;njsAAAA5AAAAEAAAAAAAAAABACAAAAAMAQAAZHJzL3NoYXBleG1sLnhtbFBLBQYAAAAABgAGAFsB&#10;AAC2AwAAAAA=&#10;" path="m0,213360l137160,0,426720,0e">
                  <v:path o:connectlocs="0,243840;129812,0;4038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93056" behindDoc="0" locked="0" layoutInCell="1" allowOverlap="1">
                <wp:simplePos x="0" y="0"/>
                <wp:positionH relativeFrom="column">
                  <wp:posOffset>3343910</wp:posOffset>
                </wp:positionH>
                <wp:positionV relativeFrom="paragraph">
                  <wp:posOffset>886460</wp:posOffset>
                </wp:positionV>
                <wp:extent cx="541020" cy="472440"/>
                <wp:effectExtent l="0" t="0" r="5080" b="12700"/>
                <wp:wrapNone/>
                <wp:docPr id="122" name="组合 122"/>
                <wp:cNvGraphicFramePr/>
                <a:graphic xmlns:a="http://schemas.openxmlformats.org/drawingml/2006/main">
                  <a:graphicData uri="http://schemas.microsoft.com/office/word/2010/wordprocessingGroup">
                    <wpg:wgp>
                      <wpg:cNvGrpSpPr/>
                      <wpg:grpSpPr>
                        <a:xfrm>
                          <a:off x="0" y="0"/>
                          <a:ext cx="541020" cy="472440"/>
                          <a:chOff x="-541020" y="0"/>
                          <a:chExt cx="541020" cy="472440"/>
                        </a:xfrm>
                      </wpg:grpSpPr>
                      <wps:wsp>
                        <wps:cNvPr id="123" name="文本框 123"/>
                        <wps:cNvSpPr txBox="1"/>
                        <wps:spPr>
                          <a:xfrm>
                            <a:off x="-510540" y="0"/>
                            <a:ext cx="304800" cy="266700"/>
                          </a:xfrm>
                          <a:prstGeom prst="rect">
                            <a:avLst/>
                          </a:prstGeom>
                          <a:noFill/>
                          <a:ln w="6350">
                            <a:noFill/>
                          </a:ln>
                        </wps:spPr>
                        <wps:txbx>
                          <w:txbxContent>
                            <w:p>
                              <w:pPr>
                                <w:rPr>
                                  <w:sz w:val="24"/>
                                  <w:szCs w:val="24"/>
                                </w:rPr>
                              </w:pPr>
                              <w:r>
                                <w:rPr>
                                  <w:sz w:val="24"/>
                                  <w:szCs w:val="24"/>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4" name="任意多边形: 形状 124"/>
                        <wps:cNvSpPr/>
                        <wps:spPr>
                          <a:xfrm flipH="1">
                            <a:off x="-541020" y="243840"/>
                            <a:ext cx="541020" cy="2286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63.3pt;margin-top:69.8pt;height:37.2pt;width:42.6pt;z-index:251693056;mso-width-relative:page;mso-height-relative:page;" coordorigin="-541020,0" coordsize="541020,472440" o:gfxdata="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">
                <o:lock v:ext="edit" aspectratio="f"/>
                <v:shape id="_x0000_s1026" o:spid="_x0000_s1026" o:spt="202" type="#_x0000_t202" style="position:absolute;left:-510540;top:0;height:266700;width:304800;" filled="f" stroked="f" coordsize="21600,21600" o:gfxdata="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Stz5m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sz w:val="24"/>
                            <w:szCs w:val="24"/>
                          </w:rPr>
                        </w:pPr>
                        <w:r>
                          <w:rPr>
                            <w:sz w:val="24"/>
                            <w:szCs w:val="24"/>
                          </w:rPr>
                          <w:t>4</w:t>
                        </w:r>
                      </w:p>
                    </w:txbxContent>
                  </v:textbox>
                </v:shape>
                <v:shape id="任意多边形: 形状 124" o:spid="_x0000_s1026" o:spt="100" style="position:absolute;left:-541020;top:243840;flip:x;height:228600;width:541020;v-text-anchor:middle;" filled="f" stroked="t" coordsize="426720,213360" o:gfxdata="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DBfjrsAAADc&#10;AAAADwAAAAAAAAABACAAAAAiAAAAZHJzL2Rvd25yZXYueG1sUEsBAhQAFAAAAAgAh07iQDMvBZ47&#10;AAAAOQAAABAAAAAAAAAAAQAgAAAACgEAAGRycy9zaGFwZXhtbC54bWxQSwUGAAAAAAYABgBbAQAA&#10;tAMAAAAA&#10;" path="m0,213360l137160,0,426720,0e">
                  <v:path o:connectlocs="0,228600;173899,0;5410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94080" behindDoc="0" locked="0" layoutInCell="1" allowOverlap="1">
                <wp:simplePos x="0" y="0"/>
                <wp:positionH relativeFrom="page">
                  <wp:posOffset>4898390</wp:posOffset>
                </wp:positionH>
                <wp:positionV relativeFrom="paragraph">
                  <wp:posOffset>528320</wp:posOffset>
                </wp:positionV>
                <wp:extent cx="541020" cy="472440"/>
                <wp:effectExtent l="0" t="0" r="5080" b="12700"/>
                <wp:wrapNone/>
                <wp:docPr id="125" name="组合 125"/>
                <wp:cNvGraphicFramePr/>
                <a:graphic xmlns:a="http://schemas.openxmlformats.org/drawingml/2006/main">
                  <a:graphicData uri="http://schemas.microsoft.com/office/word/2010/wordprocessingGroup">
                    <wpg:wgp>
                      <wpg:cNvGrpSpPr/>
                      <wpg:grpSpPr>
                        <a:xfrm>
                          <a:off x="0" y="0"/>
                          <a:ext cx="541020" cy="472440"/>
                          <a:chOff x="-541020" y="0"/>
                          <a:chExt cx="541020" cy="472440"/>
                        </a:xfrm>
                      </wpg:grpSpPr>
                      <wps:wsp>
                        <wps:cNvPr id="126" name="文本框 126"/>
                        <wps:cNvSpPr txBox="1"/>
                        <wps:spPr>
                          <a:xfrm>
                            <a:off x="-510540" y="0"/>
                            <a:ext cx="304800" cy="266700"/>
                          </a:xfrm>
                          <a:prstGeom prst="rect">
                            <a:avLst/>
                          </a:prstGeom>
                          <a:noFill/>
                          <a:ln w="6350">
                            <a:noFill/>
                          </a:ln>
                        </wps:spPr>
                        <wps:txbx>
                          <w:txbxContent>
                            <w:p>
                              <w:pPr>
                                <w:rPr>
                                  <w:sz w:val="24"/>
                                  <w:szCs w:val="24"/>
                                </w:rPr>
                              </w:pPr>
                              <w:r>
                                <w:rPr>
                                  <w:sz w:val="24"/>
                                  <w:szCs w:val="24"/>
                                </w:rPr>
                                <w:t>8</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7" name="任意多边形: 形状 127"/>
                        <wps:cNvSpPr/>
                        <wps:spPr>
                          <a:xfrm flipH="1">
                            <a:off x="-541020" y="243840"/>
                            <a:ext cx="541020" cy="2286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85.7pt;margin-top:41.6pt;height:37.2pt;width:42.6pt;mso-position-horizontal-relative:page;z-index:251694080;mso-width-relative:page;mso-height-relative:page;" coordorigin="-541020,0" coordsize="541020,472440" o:gfxdata="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">
                <o:lock v:ext="edit" aspectratio="f"/>
                <v:shape id="_x0000_s1026" o:spid="_x0000_s1026" o:spt="202" type="#_x0000_t202" style="position:absolute;left:-510540;top:0;height:266700;width:304800;" filled="f" stroked="f" coordsize="21600,21600" o:gfxdata="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NpsAb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8</w:t>
                        </w:r>
                      </w:p>
                    </w:txbxContent>
                  </v:textbox>
                </v:shape>
                <v:shape id="任意多边形: 形状 127" o:spid="_x0000_s1026" o:spt="100" style="position:absolute;left:-541020;top:243840;flip:x;height:228600;width:541020;v-text-anchor:middle;" filled="f" stroked="t" coordsize="426720,213360" o:gfxdata="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OLB+bsAAADc&#10;AAAADwAAAAAAAAABACAAAAAiAAAAZHJzL2Rvd25yZXYueG1sUEsBAhQAFAAAAAgAh07iQDMvBZ47&#10;AAAAOQAAABAAAAAAAAAAAQAgAAAACgEAAGRycy9zaGFwZXhtbC54bWxQSwUGAAAAAAYABgBbAQAA&#10;tAMAAAAA&#10;" path="m0,213360l137160,0,426720,0e">
                  <v:path o:connectlocs="0,228600;173899,0;5410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09440" behindDoc="0" locked="0" layoutInCell="1" allowOverlap="1">
                <wp:simplePos x="0" y="0"/>
                <wp:positionH relativeFrom="column">
                  <wp:posOffset>859790</wp:posOffset>
                </wp:positionH>
                <wp:positionV relativeFrom="paragraph">
                  <wp:posOffset>970280</wp:posOffset>
                </wp:positionV>
                <wp:extent cx="457200" cy="472440"/>
                <wp:effectExtent l="3810" t="0" r="8890" b="12700"/>
                <wp:wrapNone/>
                <wp:docPr id="179" name="组合 179"/>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180" name="文本框 180"/>
                        <wps:cNvSpPr txBox="1"/>
                        <wps:spPr>
                          <a:xfrm>
                            <a:off x="137160" y="0"/>
                            <a:ext cx="320040" cy="266700"/>
                          </a:xfrm>
                          <a:prstGeom prst="rect">
                            <a:avLst/>
                          </a:prstGeom>
                          <a:noFill/>
                          <a:ln w="6350">
                            <a:noFill/>
                          </a:ln>
                        </wps:spPr>
                        <wps:txbx>
                          <w:txbxContent>
                            <w:p>
                              <w:pPr>
                                <w:rPr>
                                  <w:sz w:val="24"/>
                                  <w:szCs w:val="24"/>
                                </w:rPr>
                              </w:pPr>
                              <w:r>
                                <w:rPr>
                                  <w:sz w:val="24"/>
                                  <w:szCs w:val="24"/>
                                </w:rPr>
                                <w:t>8</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1" name="任意多边形: 形状 181"/>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67.7pt;margin-top:76.4pt;height:37.2pt;width:36pt;z-index:251709440;mso-width-relative:page;mso-height-relative:page;" coordsize="457200,472440" o:gfxdata="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">
                <o:lock v:ext="edit" aspectratio="f"/>
                <v:shape id="_x0000_s1026" o:spid="_x0000_s1026" o:spt="202" type="#_x0000_t202" style="position:absolute;left:137160;top:0;height:266700;width:320040;" filled="f" stroked="f" coordsize="21600,21600" o:gfxdata="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CGQ7U&#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8</w:t>
                        </w:r>
                      </w:p>
                    </w:txbxContent>
                  </v:textbox>
                </v:shape>
                <v:shape id="任意多边形: 形状 181" o:spid="_x0000_s1026" o:spt="100" style="position:absolute;left:0;top:259080;height:213360;width:426720;v-text-anchor:middle;" filled="f" stroked="t" coordsize="426720,213360" o:gfxdata="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5v8C8AAAA&#10;3AAAAA8AAAAAAAAAAQAgAAAAIgAAAGRycy9kb3ducmV2LnhtbFBLAQIUABQAAAAIAIdO4kAzLwWe&#10;OwAAADkAAAAQAAAAAAAAAAEAIAAAAAsBAABkcnMvc2hhcGV4bWwueG1sUEsFBgAAAAAGAAYAWwEA&#10;ALUDA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85888" behindDoc="0" locked="0" layoutInCell="1" allowOverlap="1">
                <wp:simplePos x="0" y="0"/>
                <wp:positionH relativeFrom="column">
                  <wp:posOffset>2574290</wp:posOffset>
                </wp:positionH>
                <wp:positionV relativeFrom="paragraph">
                  <wp:posOffset>635000</wp:posOffset>
                </wp:positionV>
                <wp:extent cx="457200" cy="472440"/>
                <wp:effectExtent l="3810" t="0" r="8890" b="12700"/>
                <wp:wrapNone/>
                <wp:docPr id="89" name="组合 89"/>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90" name="文本框 90"/>
                        <wps:cNvSpPr txBox="1"/>
                        <wps:spPr>
                          <a:xfrm>
                            <a:off x="137160" y="0"/>
                            <a:ext cx="320040" cy="266700"/>
                          </a:xfrm>
                          <a:prstGeom prst="rect">
                            <a:avLst/>
                          </a:prstGeom>
                          <a:noFill/>
                          <a:ln w="6350">
                            <a:noFill/>
                          </a:ln>
                        </wps:spPr>
                        <wps:txbx>
                          <w:txbxContent>
                            <w:p>
                              <w:pPr>
                                <w:rPr>
                                  <w:sz w:val="24"/>
                                  <w:szCs w:val="24"/>
                                </w:rPr>
                              </w:pPr>
                              <w:r>
                                <w:rPr>
                                  <w:sz w:val="24"/>
                                  <w:szCs w:val="24"/>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1" name="任意多边形: 形状 91"/>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02.7pt;margin-top:50pt;height:37.2pt;width:36pt;z-index:251685888;mso-width-relative:page;mso-height-relative:page;" coordsize="457200,472440" o:gfxdata="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">
                <o:lock v:ext="edit" aspectratio="f"/>
                <v:shape id="_x0000_s1026" o:spid="_x0000_s1026" o:spt="202" type="#_x0000_t202" style="position:absolute;left:137160;top:0;height:266700;width:320040;" filled="f" stroked="f" coordsize="21600,21600" o:gfxdata="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90ra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sz w:val="24"/>
                            <w:szCs w:val="24"/>
                          </w:rPr>
                        </w:pPr>
                        <w:r>
                          <w:rPr>
                            <w:sz w:val="24"/>
                            <w:szCs w:val="24"/>
                          </w:rPr>
                          <w:t>5</w:t>
                        </w:r>
                      </w:p>
                    </w:txbxContent>
                  </v:textbox>
                </v:shape>
                <v:shape id="任意多边形: 形状 91" o:spid="_x0000_s1026" o:spt="100" style="position:absolute;left:0;top:259080;height:213360;width:426720;v-text-anchor:middle;" filled="f" stroked="t" coordsize="426720,213360" o:gfxdata="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210wvQAA&#10;ANsAAAAPAAAAAAAAAAEAIAAAACIAAABkcnMvZG93bnJldi54bWxQSwECFAAUAAAACACHTuJAMy8F&#10;njsAAAA5AAAAEAAAAAAAAAABACAAAAAMAQAAZHJzL3NoYXBleG1sLnhtbFBLBQYAAAAABgAGAFsB&#10;AAC2Aw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87936" behindDoc="0" locked="0" layoutInCell="1" allowOverlap="1">
                <wp:simplePos x="0" y="0"/>
                <wp:positionH relativeFrom="column">
                  <wp:posOffset>-298450</wp:posOffset>
                </wp:positionH>
                <wp:positionV relativeFrom="paragraph">
                  <wp:posOffset>703580</wp:posOffset>
                </wp:positionV>
                <wp:extent cx="472440" cy="472440"/>
                <wp:effectExtent l="0" t="0" r="10160" b="12700"/>
                <wp:wrapNone/>
                <wp:docPr id="95" name="组合 95"/>
                <wp:cNvGraphicFramePr/>
                <a:graphic xmlns:a="http://schemas.openxmlformats.org/drawingml/2006/main">
                  <a:graphicData uri="http://schemas.microsoft.com/office/word/2010/wordprocessingGroup">
                    <wpg:wgp>
                      <wpg:cNvGrpSpPr/>
                      <wpg:grpSpPr>
                        <a:xfrm>
                          <a:off x="0" y="0"/>
                          <a:ext cx="472440" cy="472440"/>
                          <a:chOff x="-472440" y="0"/>
                          <a:chExt cx="472440" cy="472440"/>
                        </a:xfrm>
                      </wpg:grpSpPr>
                      <wps:wsp>
                        <wps:cNvPr id="96" name="文本框 96"/>
                        <wps:cNvSpPr txBox="1"/>
                        <wps:spPr>
                          <a:xfrm>
                            <a:off x="-472440" y="0"/>
                            <a:ext cx="304800" cy="266700"/>
                          </a:xfrm>
                          <a:prstGeom prst="rect">
                            <a:avLst/>
                          </a:prstGeom>
                          <a:noFill/>
                          <a:ln w="6350">
                            <a:noFill/>
                          </a:ln>
                        </wps:spPr>
                        <wps:txbx>
                          <w:txbxContent>
                            <w:p>
                              <w:pPr>
                                <w:rPr>
                                  <w:sz w:val="24"/>
                                  <w:szCs w:val="24"/>
                                </w:rPr>
                              </w:pPr>
                              <w:r>
                                <w:rPr>
                                  <w:sz w:val="24"/>
                                  <w:szCs w:val="24"/>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7" name="任意多边形: 形状 97"/>
                        <wps:cNvSpPr/>
                        <wps:spPr>
                          <a:xfrm flipH="1">
                            <a:off x="-449580" y="243840"/>
                            <a:ext cx="449580" cy="2286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3.5pt;margin-top:55.4pt;height:37.2pt;width:37.2pt;z-index:251687936;mso-width-relative:page;mso-height-relative:page;" coordorigin="-472440,0" coordsize="472440,472440" o:gfxdata="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">
                <o:lock v:ext="edit" aspectratio="f"/>
                <v:shape id="_x0000_s1026" o:spid="_x0000_s1026" o:spt="202" type="#_x0000_t202" style="position:absolute;left:-472440;top:0;height:266700;width:304800;" filled="f" stroked="f" coordsize="21600,21600" o:gfxdata="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Unc1&#10;wAAAANs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4</w:t>
                        </w:r>
                      </w:p>
                    </w:txbxContent>
                  </v:textbox>
                </v:shape>
                <v:shape id="任意多边形: 形状 97" o:spid="_x0000_s1026" o:spt="100" style="position:absolute;left:-449580;top:243840;flip:x;height:228600;width:449580;v-text-anchor:middle;" filled="f" stroked="t" coordsize="426720,213360" o:gfxdata="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CMqgvQAA&#10;ANsAAAAPAAAAAAAAAAEAIAAAACIAAABkcnMvZG93bnJldi54bWxQSwECFAAUAAAACACHTuJAMy8F&#10;njsAAAA5AAAAEAAAAAAAAAABACAAAAAMAQAAZHJzL3NoYXBleG1sLnhtbFBLBQYAAAAABgAGAFsB&#10;AAC2AwAAAAA=&#10;" path="m0,213360l137160,0,426720,0e">
                  <v:path o:connectlocs="0,228600;144507,0;44958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83840" behindDoc="0" locked="0" layoutInCell="1" allowOverlap="1">
                <wp:simplePos x="0" y="0"/>
                <wp:positionH relativeFrom="column">
                  <wp:posOffset>1096010</wp:posOffset>
                </wp:positionH>
                <wp:positionV relativeFrom="paragraph">
                  <wp:posOffset>-5080</wp:posOffset>
                </wp:positionV>
                <wp:extent cx="480060" cy="472440"/>
                <wp:effectExtent l="0" t="0" r="15240" b="12700"/>
                <wp:wrapNone/>
                <wp:docPr id="83" name="组合 83"/>
                <wp:cNvGraphicFramePr/>
                <a:graphic xmlns:a="http://schemas.openxmlformats.org/drawingml/2006/main">
                  <a:graphicData uri="http://schemas.microsoft.com/office/word/2010/wordprocessingGroup">
                    <wpg:wgp>
                      <wpg:cNvGrpSpPr/>
                      <wpg:grpSpPr>
                        <a:xfrm flipH="1">
                          <a:off x="0" y="0"/>
                          <a:ext cx="480060" cy="472440"/>
                          <a:chOff x="0" y="0"/>
                          <a:chExt cx="457200" cy="472440"/>
                        </a:xfrm>
                      </wpg:grpSpPr>
                      <wps:wsp>
                        <wps:cNvPr id="84" name="文本框 84"/>
                        <wps:cNvSpPr txBox="1"/>
                        <wps:spPr>
                          <a:xfrm>
                            <a:off x="137160" y="0"/>
                            <a:ext cx="320040" cy="266700"/>
                          </a:xfrm>
                          <a:prstGeom prst="rect">
                            <a:avLst/>
                          </a:prstGeom>
                          <a:noFill/>
                          <a:ln w="6350">
                            <a:noFill/>
                          </a:ln>
                        </wps:spPr>
                        <wps:txbx>
                          <w:txbxContent>
                            <w:p>
                              <w:pPr>
                                <w:rPr>
                                  <w:sz w:val="24"/>
                                  <w:szCs w:val="24"/>
                                </w:rPr>
                              </w:pPr>
                              <w:r>
                                <w:rPr>
                                  <w:sz w:val="24"/>
                                  <w:szCs w:val="24"/>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5" name="任意多边形: 形状 85"/>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flip:x;margin-left:86.3pt;margin-top:-0.4pt;height:37.2pt;width:37.8pt;z-index:251683840;mso-width-relative:page;mso-height-relative:page;" coordsize="457200,472440" o:gfxdata="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">
                <o:lock v:ext="edit" aspectratio="f"/>
                <v:shape id="_x0000_s1026" o:spid="_x0000_s1026" o:spt="202" type="#_x0000_t202" style="position:absolute;left:137160;top:0;height:266700;width:320040;" filled="f" stroked="f" coordsize="21600,21600" o:gfxdata="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wV2gS/&#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3</w:t>
                        </w:r>
                      </w:p>
                    </w:txbxContent>
                  </v:textbox>
                </v:shape>
                <v:shape id="任意多边形: 形状 85" o:spid="_x0000_s1026" o:spt="100" style="position:absolute;left:0;top:259080;height:213360;width:426720;v-text-anchor:middle;" filled="f" stroked="t" coordsize="426720,213360" o:gfxdata="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znN7r4A&#10;AADbAAAADwAAAAAAAAABACAAAAAiAAAAZHJzL2Rvd25yZXYueG1sUEsBAhQAFAAAAAgAh07iQDMv&#10;BZ47AAAAOQAAABAAAAAAAAAAAQAgAAAADQEAAGRycy9zaGFwZXhtbC54bWxQSwUGAAAAAAYABgBb&#10;AQAAtw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10464" behindDoc="0" locked="0" layoutInCell="1" allowOverlap="1">
                <wp:simplePos x="0" y="0"/>
                <wp:positionH relativeFrom="column">
                  <wp:posOffset>949960</wp:posOffset>
                </wp:positionH>
                <wp:positionV relativeFrom="paragraph">
                  <wp:posOffset>1201420</wp:posOffset>
                </wp:positionV>
                <wp:extent cx="457200" cy="472440"/>
                <wp:effectExtent l="3810" t="0" r="8890" b="12700"/>
                <wp:wrapNone/>
                <wp:docPr id="182" name="组合 182"/>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183" name="文本框 183"/>
                        <wps:cNvSpPr txBox="1"/>
                        <wps:spPr>
                          <a:xfrm>
                            <a:off x="137160" y="0"/>
                            <a:ext cx="320040" cy="266700"/>
                          </a:xfrm>
                          <a:prstGeom prst="rect">
                            <a:avLst/>
                          </a:prstGeom>
                          <a:noFill/>
                          <a:ln w="6350">
                            <a:noFill/>
                          </a:ln>
                        </wps:spPr>
                        <wps:txbx>
                          <w:txbxContent>
                            <w:p>
                              <w:pPr>
                                <w:rPr>
                                  <w:sz w:val="24"/>
                                  <w:szCs w:val="24"/>
                                </w:rPr>
                              </w:pPr>
                              <w:r>
                                <w:rPr>
                                  <w:sz w:val="24"/>
                                  <w:szCs w:val="24"/>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4" name="任意多边形: 形状 184"/>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74.8pt;margin-top:94.6pt;height:37.2pt;width:36pt;z-index:251710464;mso-width-relative:page;mso-height-relative:page;" coordsize="457200,472440" o:gfxdata="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">
                <o:lock v:ext="edit" aspectratio="f"/>
                <v:shape id="_x0000_s1026" o:spid="_x0000_s1026" o:spt="202" type="#_x0000_t202" style="position:absolute;left:137160;top:0;height:266700;width:320040;" filled="f" stroked="f" coordsize="21600,21600" o:gfxdata="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suQo7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2</w:t>
                        </w:r>
                      </w:p>
                    </w:txbxContent>
                  </v:textbox>
                </v:shape>
                <v:shape id="任意多边形: 形状 184" o:spid="_x0000_s1026" o:spt="100" style="position:absolute;left:0;top:259080;height:213360;width:426720;v-text-anchor:middle;" filled="f" stroked="t" coordsize="426720,213360" o:gfxdata="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IOHFi8AAAA&#10;3AAAAA8AAAAAAAAAAQAgAAAAIgAAAGRycy9kb3ducmV2LnhtbFBLAQIUABQAAAAIAIdO4kAzLwWe&#10;OwAAADkAAAAQAAAAAAAAAAEAIAAAAAsBAABkcnMvc2hhcGV4bWwueG1sUEsFBgAAAAAGAAYAWwEA&#10;ALUDA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84864" behindDoc="0" locked="0" layoutInCell="1" allowOverlap="1">
                <wp:simplePos x="0" y="0"/>
                <wp:positionH relativeFrom="column">
                  <wp:posOffset>1957070</wp:posOffset>
                </wp:positionH>
                <wp:positionV relativeFrom="paragraph">
                  <wp:posOffset>673100</wp:posOffset>
                </wp:positionV>
                <wp:extent cx="457200" cy="472440"/>
                <wp:effectExtent l="3810" t="0" r="8890" b="12700"/>
                <wp:wrapNone/>
                <wp:docPr id="86" name="组合 86"/>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87" name="文本框 87"/>
                        <wps:cNvSpPr txBox="1"/>
                        <wps:spPr>
                          <a:xfrm>
                            <a:off x="137160" y="0"/>
                            <a:ext cx="320040" cy="266700"/>
                          </a:xfrm>
                          <a:prstGeom prst="rect">
                            <a:avLst/>
                          </a:prstGeom>
                          <a:noFill/>
                          <a:ln w="6350">
                            <a:noFill/>
                          </a:ln>
                        </wps:spPr>
                        <wps:txbx>
                          <w:txbxContent>
                            <w:p>
                              <w:pPr>
                                <w:rPr>
                                  <w:sz w:val="24"/>
                                  <w:szCs w:val="24"/>
                                </w:rPr>
                              </w:pPr>
                              <w:r>
                                <w:rPr>
                                  <w:rFonts w:hint="eastAsia"/>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8" name="任意多边形: 形状 88"/>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54.1pt;margin-top:53pt;height:37.2pt;width:36pt;z-index:251684864;mso-width-relative:page;mso-height-relative:page;" coordsize="457200,472440" o:gfxdata="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">
                <o:lock v:ext="edit" aspectratio="f"/>
                <v:shape id="_x0000_s1026" o:spid="_x0000_s1026" o:spt="202" type="#_x0000_t202" style="position:absolute;left:137160;top:0;height:266700;width:320040;" filled="f" stroked="f" coordsize="21600,21600" o:gfxdata="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zHRHO/&#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rFonts w:hint="eastAsia"/>
                            <w:sz w:val="24"/>
                            <w:szCs w:val="24"/>
                          </w:rPr>
                          <w:t>1</w:t>
                        </w:r>
                      </w:p>
                    </w:txbxContent>
                  </v:textbox>
                </v:shape>
                <v:shape id="任意多边形: 形状 88" o:spid="_x0000_s1026" o:spt="100" style="position:absolute;left:0;top:259080;height:213360;width:426720;v-text-anchor:middle;" filled="f" stroked="t" coordsize="426720,213360" o:gfxdata="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ThicLsAAADb&#10;AAAADwAAAAAAAAABACAAAAAiAAAAZHJzL2Rvd25yZXYueG1sUEsBAhQAFAAAAAgAh07iQDMvBZ47&#10;AAAAOQAAABAAAAAAAAAAAQAgAAAACgEAAGRycy9zaGFwZXhtbC54bWxQSwUGAAAAAAYABgBbAQAA&#10;tA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w:drawing>
          <wp:inline distT="0" distB="0" distL="0" distR="0">
            <wp:extent cx="3204845" cy="1882140"/>
            <wp:effectExtent l="0" t="0" r="8255" b="1016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213352" cy="1886994"/>
                    </a:xfrm>
                    <a:prstGeom prst="rect">
                      <a:avLst/>
                    </a:prstGeom>
                    <a:noFill/>
                    <a:ln>
                      <a:noFill/>
                    </a:ln>
                  </pic:spPr>
                </pic:pic>
              </a:graphicData>
            </a:graphic>
          </wp:inline>
        </w:drawing>
      </w:r>
      <w:r>
        <w:t xml:space="preserve">      </w:t>
      </w:r>
      <w:r>
        <w:drawing>
          <wp:inline distT="0" distB="0" distL="0" distR="0">
            <wp:extent cx="1802130" cy="1752600"/>
            <wp:effectExtent l="0" t="0" r="127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819860" cy="1769309"/>
                    </a:xfrm>
                    <a:prstGeom prst="rect">
                      <a:avLst/>
                    </a:prstGeom>
                    <a:noFill/>
                    <a:ln>
                      <a:noFill/>
                    </a:ln>
                  </pic:spPr>
                </pic:pic>
              </a:graphicData>
            </a:graphic>
          </wp:inline>
        </w:drawing>
      </w:r>
    </w:p>
    <w:p>
      <w:pPr>
        <w:pStyle w:val="533"/>
        <w:numPr>
          <w:ilvl w:val="0"/>
          <w:numId w:val="39"/>
        </w:numPr>
        <w:spacing w:before="156" w:after="156"/>
        <w:jc w:val="both"/>
        <w:rPr>
          <w:sz w:val="20"/>
          <w:szCs w:val="18"/>
        </w:rPr>
      </w:pPr>
      <w:r>
        <w:rPr>
          <w:rFonts w:hint="eastAsia"/>
          <w:sz w:val="20"/>
          <w:szCs w:val="18"/>
        </w:rPr>
        <w:t xml:space="preserve">集成钢筋免模预制电缆排管构造图 </w:t>
      </w:r>
      <w:r>
        <w:rPr>
          <w:sz w:val="20"/>
          <w:szCs w:val="18"/>
        </w:rPr>
        <w:t xml:space="preserve">     </w:t>
      </w:r>
      <w:r>
        <w:rPr>
          <w:rFonts w:hint="eastAsia"/>
          <w:sz w:val="20"/>
          <w:szCs w:val="18"/>
        </w:rPr>
        <w:t>b）集成钢筋免模预制电缆排管剖面图</w:t>
      </w:r>
    </w:p>
    <w:p>
      <w:pPr>
        <w:pStyle w:val="528"/>
        <w:ind w:firstLine="360"/>
        <w:rPr>
          <w:sz w:val="18"/>
          <w:szCs w:val="16"/>
        </w:rPr>
      </w:pPr>
      <w:r>
        <w:rPr>
          <w:rFonts w:hint="eastAsia"/>
          <w:sz w:val="18"/>
          <w:szCs w:val="16"/>
        </w:rPr>
        <w:t>标引序号说明：</w:t>
      </w:r>
    </w:p>
    <w:p>
      <w:pPr>
        <w:pStyle w:val="528"/>
        <w:ind w:firstLine="360"/>
        <w:rPr>
          <w:sz w:val="18"/>
          <w:szCs w:val="16"/>
        </w:rPr>
      </w:pPr>
      <w:r>
        <w:rPr>
          <w:rFonts w:hint="eastAsia"/>
          <w:sz w:val="18"/>
          <w:szCs w:val="16"/>
        </w:rPr>
        <w:t>1—预制电缆排管；</w:t>
      </w:r>
    </w:p>
    <w:p>
      <w:pPr>
        <w:pStyle w:val="528"/>
        <w:ind w:firstLine="360"/>
        <w:rPr>
          <w:sz w:val="18"/>
          <w:szCs w:val="16"/>
        </w:rPr>
      </w:pPr>
      <w:r>
        <w:rPr>
          <w:rFonts w:hint="eastAsia"/>
          <w:sz w:val="18"/>
          <w:szCs w:val="16"/>
        </w:rPr>
        <w:t>2—免拆模板；</w:t>
      </w:r>
    </w:p>
    <w:p>
      <w:pPr>
        <w:pStyle w:val="528"/>
        <w:ind w:firstLine="360"/>
        <w:rPr>
          <w:sz w:val="18"/>
          <w:szCs w:val="16"/>
        </w:rPr>
      </w:pPr>
      <w:r>
        <w:rPr>
          <w:rFonts w:hint="eastAsia"/>
          <w:sz w:val="18"/>
          <w:szCs w:val="16"/>
        </w:rPr>
        <w:t>3—钢筋；</w:t>
      </w:r>
    </w:p>
    <w:p>
      <w:pPr>
        <w:pStyle w:val="528"/>
        <w:ind w:firstLine="360"/>
        <w:rPr>
          <w:sz w:val="18"/>
          <w:szCs w:val="16"/>
        </w:rPr>
      </w:pPr>
      <w:r>
        <w:rPr>
          <w:rFonts w:hint="eastAsia"/>
          <w:sz w:val="18"/>
          <w:szCs w:val="16"/>
        </w:rPr>
        <w:t>4—电缆保护管；</w:t>
      </w:r>
    </w:p>
    <w:p>
      <w:pPr>
        <w:pStyle w:val="528"/>
        <w:ind w:firstLine="360"/>
        <w:rPr>
          <w:sz w:val="18"/>
          <w:szCs w:val="16"/>
        </w:rPr>
      </w:pPr>
      <w:r>
        <w:rPr>
          <w:rFonts w:hint="eastAsia"/>
          <w:sz w:val="18"/>
          <w:szCs w:val="16"/>
        </w:rPr>
        <w:t>5—安装螺栓；</w:t>
      </w:r>
    </w:p>
    <w:p>
      <w:pPr>
        <w:pStyle w:val="528"/>
        <w:ind w:firstLine="360"/>
        <w:rPr>
          <w:sz w:val="18"/>
          <w:szCs w:val="16"/>
        </w:rPr>
      </w:pPr>
      <w:r>
        <w:rPr>
          <w:rFonts w:hint="eastAsia"/>
          <w:sz w:val="18"/>
          <w:szCs w:val="16"/>
        </w:rPr>
        <w:t>6—连接角码；</w:t>
      </w:r>
    </w:p>
    <w:p>
      <w:pPr>
        <w:pStyle w:val="528"/>
        <w:ind w:firstLine="360"/>
        <w:rPr>
          <w:sz w:val="18"/>
          <w:szCs w:val="16"/>
        </w:rPr>
      </w:pPr>
      <w:r>
        <w:rPr>
          <w:rFonts w:hint="eastAsia"/>
          <w:sz w:val="18"/>
          <w:szCs w:val="16"/>
        </w:rPr>
        <w:t>7—连接拉杆；</w:t>
      </w:r>
    </w:p>
    <w:p>
      <w:pPr>
        <w:pStyle w:val="528"/>
        <w:ind w:firstLine="360"/>
        <w:rPr>
          <w:sz w:val="18"/>
          <w:szCs w:val="16"/>
        </w:rPr>
      </w:pPr>
      <w:r>
        <w:rPr>
          <w:rFonts w:hint="eastAsia"/>
          <w:sz w:val="18"/>
          <w:szCs w:val="16"/>
        </w:rPr>
        <w:t>8—连接件；</w:t>
      </w:r>
    </w:p>
    <w:p>
      <w:pPr>
        <w:pStyle w:val="528"/>
        <w:ind w:firstLine="360"/>
        <w:rPr>
          <w:sz w:val="18"/>
          <w:szCs w:val="16"/>
        </w:rPr>
      </w:pPr>
      <w:r>
        <w:rPr>
          <w:rFonts w:hint="eastAsia"/>
          <w:sz w:val="18"/>
          <w:szCs w:val="16"/>
        </w:rPr>
        <w:t>9—吊环。</w:t>
      </w:r>
    </w:p>
    <w:p>
      <w:pPr>
        <w:pStyle w:val="302"/>
        <w:bidi w:val="0"/>
      </w:pPr>
      <w:r>
        <w:rPr>
          <w:rFonts w:hint="eastAsia"/>
        </w:rPr>
        <w:t>集成钢筋免模预制电缆排管结构示意图</w:t>
      </w:r>
    </w:p>
    <w:bookmarkEnd w:id="40"/>
    <w:p>
      <w:pPr>
        <w:pStyle w:val="528"/>
        <w:ind w:firstLine="420"/>
      </w:pPr>
      <w:r>
        <mc:AlternateContent>
          <mc:Choice Requires="wpg">
            <w:drawing>
              <wp:anchor distT="0" distB="0" distL="114300" distR="114300" simplePos="0" relativeHeight="251705344" behindDoc="0" locked="0" layoutInCell="1" allowOverlap="1">
                <wp:simplePos x="0" y="0"/>
                <wp:positionH relativeFrom="column">
                  <wp:posOffset>4418330</wp:posOffset>
                </wp:positionH>
                <wp:positionV relativeFrom="paragraph">
                  <wp:posOffset>25400</wp:posOffset>
                </wp:positionV>
                <wp:extent cx="541020" cy="472440"/>
                <wp:effectExtent l="0" t="0" r="5080" b="12700"/>
                <wp:wrapNone/>
                <wp:docPr id="167" name="组合 167"/>
                <wp:cNvGraphicFramePr/>
                <a:graphic xmlns:a="http://schemas.openxmlformats.org/drawingml/2006/main">
                  <a:graphicData uri="http://schemas.microsoft.com/office/word/2010/wordprocessingGroup">
                    <wpg:wgp>
                      <wpg:cNvGrpSpPr/>
                      <wpg:grpSpPr>
                        <a:xfrm>
                          <a:off x="0" y="0"/>
                          <a:ext cx="541020" cy="472440"/>
                          <a:chOff x="-541020" y="0"/>
                          <a:chExt cx="541020" cy="472440"/>
                        </a:xfrm>
                      </wpg:grpSpPr>
                      <wps:wsp>
                        <wps:cNvPr id="168" name="文本框 168"/>
                        <wps:cNvSpPr txBox="1"/>
                        <wps:spPr>
                          <a:xfrm>
                            <a:off x="-510540" y="0"/>
                            <a:ext cx="304800" cy="266700"/>
                          </a:xfrm>
                          <a:prstGeom prst="rect">
                            <a:avLst/>
                          </a:prstGeom>
                          <a:noFill/>
                          <a:ln w="6350">
                            <a:noFill/>
                          </a:ln>
                        </wps:spPr>
                        <wps:txbx>
                          <w:txbxContent>
                            <w:p>
                              <w:pPr>
                                <w:rPr>
                                  <w:sz w:val="24"/>
                                  <w:szCs w:val="24"/>
                                </w:rPr>
                              </w:pPr>
                              <w:r>
                                <w:rPr>
                                  <w:sz w:val="24"/>
                                  <w:szCs w:val="24"/>
                                </w:rPr>
                                <w:t>6</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9" name="任意多边形: 形状 169"/>
                        <wps:cNvSpPr/>
                        <wps:spPr>
                          <a:xfrm flipH="1">
                            <a:off x="-541020" y="243840"/>
                            <a:ext cx="541020" cy="2286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47.9pt;margin-top:2pt;height:37.2pt;width:42.6pt;z-index:251705344;mso-width-relative:page;mso-height-relative:page;" coordorigin="-541020,0" coordsize="541020,472440" o:gfxdata="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">
                <o:lock v:ext="edit" aspectratio="f"/>
                <v:shape id="_x0000_s1026" o:spid="_x0000_s1026" o:spt="202" type="#_x0000_t202" style="position:absolute;left:-510540;top:0;height:266700;width:304800;" filled="f" stroked="f" coordsize="21600,21600" o:gfxdata="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xj5Ci/&#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6</w:t>
                        </w:r>
                      </w:p>
                    </w:txbxContent>
                  </v:textbox>
                </v:shape>
                <v:shape id="任意多边形: 形状 169" o:spid="_x0000_s1026" o:spt="100" style="position:absolute;left:-541020;top:243840;flip:x;height:228600;width:541020;v-text-anchor:middle;" filled="f" stroked="t" coordsize="426720,213360" o:gfxdata="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FtJ0LsAAADc&#10;AAAADwAAAAAAAAABACAAAAAiAAAAZHJzL2Rvd25yZXYueG1sUEsBAhQAFAAAAAgAh07iQDMvBZ47&#10;AAAAOQAAABAAAAAAAAAAAQAgAAAACgEAAGRycy9zaGFwZXhtbC54bWxQSwUGAAAAAAYABgBbAQAA&#10;tAMAAAAA&#10;" path="m0,213360l137160,0,426720,0e">
                  <v:path o:connectlocs="0,228600;173899,0;5410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04320" behindDoc="0" locked="0" layoutInCell="1" allowOverlap="1">
                <wp:simplePos x="0" y="0"/>
                <wp:positionH relativeFrom="column">
                  <wp:posOffset>3700780</wp:posOffset>
                </wp:positionH>
                <wp:positionV relativeFrom="paragraph">
                  <wp:posOffset>218440</wp:posOffset>
                </wp:positionV>
                <wp:extent cx="457200" cy="472440"/>
                <wp:effectExtent l="3810" t="0" r="8890" b="12700"/>
                <wp:wrapNone/>
                <wp:docPr id="164" name="组合 164"/>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165" name="文本框 165"/>
                        <wps:cNvSpPr txBox="1"/>
                        <wps:spPr>
                          <a:xfrm>
                            <a:off x="137160" y="0"/>
                            <a:ext cx="320040" cy="266700"/>
                          </a:xfrm>
                          <a:prstGeom prst="rect">
                            <a:avLst/>
                          </a:prstGeom>
                          <a:noFill/>
                          <a:ln w="6350">
                            <a:noFill/>
                          </a:ln>
                        </wps:spPr>
                        <wps:txbx>
                          <w:txbxContent>
                            <w:p>
                              <w:pPr>
                                <w:rPr>
                                  <w:sz w:val="24"/>
                                  <w:szCs w:val="24"/>
                                </w:rPr>
                              </w:pPr>
                              <w:r>
                                <w:rPr>
                                  <w:sz w:val="24"/>
                                  <w:szCs w:val="24"/>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6" name="任意多边形: 形状 166"/>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91.4pt;margin-top:17.2pt;height:37.2pt;width:36pt;z-index:251704320;mso-width-relative:page;mso-height-relative:page;" coordsize="457200,472440" o:gfxdata="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M/8Ai/aAAAACgEAAA8AAAAAAAAAAQAgAAAAIgAAAGRycy9kb3ducmV2&#10;LnhtbFBLAQIUABQAAAAIAIdO4kCeOBc5NAQAAIILAAAOAAAAAAAAAAEAIAAAACkBAABkcnMvZTJv&#10;RG9jLnhtbFBLBQYAAAAABgAGAFkBAADPBwAAAAA=&#10;">
                <o:lock v:ext="edit" aspectratio="f"/>
                <v:shape id="_x0000_s1026" o:spid="_x0000_s1026" o:spt="202" type="#_x0000_t202" style="position:absolute;left:137160;top:0;height:266700;width:320040;" filled="f" stroked="f" coordsize="21600,21600" o:gfxdata="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mJLtr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5</w:t>
                        </w:r>
                      </w:p>
                    </w:txbxContent>
                  </v:textbox>
                </v:shape>
                <v:shape id="任意多边形: 形状 166" o:spid="_x0000_s1026" o:spt="100" style="position:absolute;left:0;top:259080;height:213360;width:426720;v-text-anchor:middle;" filled="f" stroked="t" coordsize="426720,213360" o:gfxdata="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ZzBTrsAAADc&#10;AAAADwAAAAAAAAABACAAAAAiAAAAZHJzL2Rvd25yZXYueG1sUEsBAhQAFAAAAAgAh07iQDMvBZ47&#10;AAAAOQAAABAAAAAAAAAAAQAgAAAACgEAAGRycy9zaGFwZXhtbC54bWxQSwUGAAAAAAYABgBbAQAA&#10;tA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03296" behindDoc="0" locked="0" layoutInCell="1" allowOverlap="1">
                <wp:simplePos x="0" y="0"/>
                <wp:positionH relativeFrom="column">
                  <wp:posOffset>4822190</wp:posOffset>
                </wp:positionH>
                <wp:positionV relativeFrom="paragraph">
                  <wp:posOffset>1336040</wp:posOffset>
                </wp:positionV>
                <wp:extent cx="541020" cy="472440"/>
                <wp:effectExtent l="0" t="0" r="5080" b="12700"/>
                <wp:wrapNone/>
                <wp:docPr id="161" name="组合 161"/>
                <wp:cNvGraphicFramePr/>
                <a:graphic xmlns:a="http://schemas.openxmlformats.org/drawingml/2006/main">
                  <a:graphicData uri="http://schemas.microsoft.com/office/word/2010/wordprocessingGroup">
                    <wpg:wgp>
                      <wpg:cNvGrpSpPr/>
                      <wpg:grpSpPr>
                        <a:xfrm>
                          <a:off x="0" y="0"/>
                          <a:ext cx="541020" cy="472440"/>
                          <a:chOff x="-541020" y="0"/>
                          <a:chExt cx="541020" cy="472440"/>
                        </a:xfrm>
                      </wpg:grpSpPr>
                      <wps:wsp>
                        <wps:cNvPr id="162" name="文本框 162"/>
                        <wps:cNvSpPr txBox="1"/>
                        <wps:spPr>
                          <a:xfrm>
                            <a:off x="-510540" y="0"/>
                            <a:ext cx="304800" cy="266700"/>
                          </a:xfrm>
                          <a:prstGeom prst="rect">
                            <a:avLst/>
                          </a:prstGeom>
                          <a:noFill/>
                          <a:ln w="6350">
                            <a:noFill/>
                          </a:ln>
                        </wps:spPr>
                        <wps:txbx>
                          <w:txbxContent>
                            <w:p>
                              <w:pPr>
                                <w:rPr>
                                  <w:sz w:val="24"/>
                                  <w:szCs w:val="24"/>
                                </w:rPr>
                              </w:pPr>
                              <w:r>
                                <w:rPr>
                                  <w:sz w:val="24"/>
                                  <w:szCs w:val="24"/>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3" name="任意多边形: 形状 163"/>
                        <wps:cNvSpPr/>
                        <wps:spPr>
                          <a:xfrm flipH="1">
                            <a:off x="-541020" y="243840"/>
                            <a:ext cx="541020" cy="2286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79.7pt;margin-top:105.2pt;height:37.2pt;width:42.6pt;z-index:251703296;mso-width-relative:page;mso-height-relative:page;" coordorigin="-541020,0" coordsize="541020,472440" o:gfxdata="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">
                <o:lock v:ext="edit" aspectratio="f"/>
                <v:shape id="_x0000_s1026" o:spid="_x0000_s1026" o:spt="202" type="#_x0000_t202" style="position:absolute;left:-510540;top:0;height:266700;width:304800;" filled="f" stroked="f" coordsize="21600,21600" o:gfxdata="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YvTwr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3</w:t>
                        </w:r>
                      </w:p>
                    </w:txbxContent>
                  </v:textbox>
                </v:shape>
                <v:shape id="任意多边形: 形状 163" o:spid="_x0000_s1026" o:spt="100" style="position:absolute;left:-541020;top:243840;flip:x;height:228600;width:541020;v-text-anchor:middle;" filled="f" stroked="t" coordsize="426720,213360" o:gfxdata="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bN+OrsAAADc&#10;AAAADwAAAAAAAAABACAAAAAiAAAAZHJzL2Rvd25yZXYueG1sUEsBAhQAFAAAAAgAh07iQDMvBZ47&#10;AAAAOQAAABAAAAAAAAAAAQAgAAAACgEAAGRycy9zaGFwZXhtbC54bWxQSwUGAAAAAAYABgBbAQAA&#10;tAMAAAAA&#10;" path="m0,213360l137160,0,426720,0e">
                  <v:path o:connectlocs="0,228600;173899,0;5410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06368" behindDoc="0" locked="0" layoutInCell="1" allowOverlap="1">
                <wp:simplePos x="0" y="0"/>
                <wp:positionH relativeFrom="page">
                  <wp:posOffset>4458335</wp:posOffset>
                </wp:positionH>
                <wp:positionV relativeFrom="paragraph">
                  <wp:posOffset>1940560</wp:posOffset>
                </wp:positionV>
                <wp:extent cx="457200" cy="472440"/>
                <wp:effectExtent l="3810" t="0" r="8890" b="12700"/>
                <wp:wrapNone/>
                <wp:docPr id="170" name="组合 170"/>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171" name="文本框 171"/>
                        <wps:cNvSpPr txBox="1"/>
                        <wps:spPr>
                          <a:xfrm>
                            <a:off x="137160" y="0"/>
                            <a:ext cx="320040" cy="266700"/>
                          </a:xfrm>
                          <a:prstGeom prst="rect">
                            <a:avLst/>
                          </a:prstGeom>
                          <a:noFill/>
                          <a:ln w="6350">
                            <a:noFill/>
                          </a:ln>
                        </wps:spPr>
                        <wps:txbx>
                          <w:txbxContent>
                            <w:p>
                              <w:pPr>
                                <w:rPr>
                                  <w:sz w:val="24"/>
                                  <w:szCs w:val="24"/>
                                </w:rPr>
                              </w:pPr>
                              <w:r>
                                <w:rPr>
                                  <w:sz w:val="24"/>
                                  <w:szCs w:val="24"/>
                                </w:rPr>
                                <w:t>9</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2" name="任意多边形: 形状 172"/>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51.05pt;margin-top:152.8pt;height:37.2pt;width:36pt;mso-position-horizontal-relative:page;z-index:251706368;mso-width-relative:page;mso-height-relative:page;" coordsize="457200,472440" o:gfxdata="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">
                <o:lock v:ext="edit" aspectratio="f"/>
                <v:shape id="_x0000_s1026" o:spid="_x0000_s1026" o:spt="202" type="#_x0000_t202" style="position:absolute;left:137160;top:0;height:266700;width:320040;" filled="f" stroked="f" coordsize="21600,21600" o:gfxdata="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iA22i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sz w:val="24"/>
                            <w:szCs w:val="24"/>
                          </w:rPr>
                        </w:pPr>
                        <w:r>
                          <w:rPr>
                            <w:sz w:val="24"/>
                            <w:szCs w:val="24"/>
                          </w:rPr>
                          <w:t>9</w:t>
                        </w:r>
                      </w:p>
                    </w:txbxContent>
                  </v:textbox>
                </v:shape>
                <v:shape id="任意多边形: 形状 172" o:spid="_x0000_s1026" o:spt="100" style="position:absolute;left:0;top:259080;height:213360;width:426720;v-text-anchor:middle;" filled="f" stroked="t" coordsize="426720,213360" o:gfxdata="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35RkLsAAADc&#10;AAAADwAAAAAAAAABACAAAAAiAAAAZHJzL2Rvd25yZXYueG1sUEsBAhQAFAAAAAgAh07iQDMvBZ47&#10;AAAAOQAAABAAAAAAAAAAAQAgAAAACgEAAGRycy9zaGFwZXhtbC54bWxQSwUGAAAAAAYABgBbAQAA&#10;tA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08416" behindDoc="0" locked="0" layoutInCell="1" allowOverlap="1">
                <wp:simplePos x="0" y="0"/>
                <wp:positionH relativeFrom="margin">
                  <wp:posOffset>5482590</wp:posOffset>
                </wp:positionH>
                <wp:positionV relativeFrom="paragraph">
                  <wp:posOffset>2199640</wp:posOffset>
                </wp:positionV>
                <wp:extent cx="457200" cy="472440"/>
                <wp:effectExtent l="3810" t="0" r="8890" b="12700"/>
                <wp:wrapNone/>
                <wp:docPr id="176" name="组合 176"/>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177" name="文本框 177"/>
                        <wps:cNvSpPr txBox="1"/>
                        <wps:spPr>
                          <a:xfrm>
                            <a:off x="137160" y="0"/>
                            <a:ext cx="320040" cy="266700"/>
                          </a:xfrm>
                          <a:prstGeom prst="rect">
                            <a:avLst/>
                          </a:prstGeom>
                          <a:noFill/>
                          <a:ln w="6350">
                            <a:noFill/>
                          </a:ln>
                        </wps:spPr>
                        <wps:txbx>
                          <w:txbxContent>
                            <w:p>
                              <w:pPr>
                                <w:rPr>
                                  <w:sz w:val="24"/>
                                  <w:szCs w:val="24"/>
                                </w:rPr>
                              </w:pPr>
                              <w:r>
                                <w:rPr>
                                  <w:sz w:val="24"/>
                                  <w:szCs w:val="24"/>
                                </w:rPr>
                                <w:t>8</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8" name="任意多边形: 形状 178"/>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431.7pt;margin-top:173.2pt;height:37.2pt;width:36pt;mso-position-horizontal-relative:margin;z-index:251708416;mso-width-relative:page;mso-height-relative:page;" coordsize="457200,472440" o:gfxdata="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">
                <o:lock v:ext="edit" aspectratio="f"/>
                <v:shape id="_x0000_s1026" o:spid="_x0000_s1026" o:spt="202" type="#_x0000_t202" style="position:absolute;left:137160;top:0;height:266700;width:320040;" filled="f" stroked="f" coordsize="21600,21600" o:gfxdata="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gl5oe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sz w:val="24"/>
                            <w:szCs w:val="24"/>
                          </w:rPr>
                        </w:pPr>
                        <w:r>
                          <w:rPr>
                            <w:sz w:val="24"/>
                            <w:szCs w:val="24"/>
                          </w:rPr>
                          <w:t>8</w:t>
                        </w:r>
                      </w:p>
                    </w:txbxContent>
                  </v:textbox>
                </v:shape>
                <v:shape id="任意多边形: 形状 178" o:spid="_x0000_s1026" o:spt="100" style="position:absolute;left:0;top:259080;height:213360;width:426720;v-text-anchor:middle;" filled="f" stroked="t" coordsize="426720,213360" o:gfxdata="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aWZnq/&#10;AAAA3AAAAA8AAAAAAAAAAQAgAAAAIgAAAGRycy9kb3ducmV2LnhtbFBLAQIUABQAAAAIAIdO4kAz&#10;LwWeOwAAADkAAAAQAAAAAAAAAAEAIAAAAA4BAABkcnMvc2hhcGV4bWwueG1sUEsFBgAAAAAGAAYA&#10;WwEAALgDA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07392" behindDoc="0" locked="0" layoutInCell="1" allowOverlap="1">
                <wp:simplePos x="0" y="0"/>
                <wp:positionH relativeFrom="page">
                  <wp:posOffset>3658235</wp:posOffset>
                </wp:positionH>
                <wp:positionV relativeFrom="paragraph">
                  <wp:posOffset>1643380</wp:posOffset>
                </wp:positionV>
                <wp:extent cx="457200" cy="472440"/>
                <wp:effectExtent l="3810" t="0" r="8890" b="12700"/>
                <wp:wrapNone/>
                <wp:docPr id="173" name="组合 173"/>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174" name="文本框 174"/>
                        <wps:cNvSpPr txBox="1"/>
                        <wps:spPr>
                          <a:xfrm>
                            <a:off x="137160" y="0"/>
                            <a:ext cx="320040" cy="266700"/>
                          </a:xfrm>
                          <a:prstGeom prst="rect">
                            <a:avLst/>
                          </a:prstGeom>
                          <a:noFill/>
                          <a:ln w="6350">
                            <a:noFill/>
                          </a:ln>
                        </wps:spPr>
                        <wps:txbx>
                          <w:txbxContent>
                            <w:p>
                              <w:pPr>
                                <w:rPr>
                                  <w:sz w:val="24"/>
                                  <w:szCs w:val="24"/>
                                </w:rPr>
                              </w:pPr>
                              <w:r>
                                <w:rPr>
                                  <w:sz w:val="24"/>
                                  <w:szCs w:val="24"/>
                                </w:rPr>
                                <w:t>8</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5" name="任意多边形: 形状 175"/>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88.05pt;margin-top:129.4pt;height:37.2pt;width:36pt;mso-position-horizontal-relative:page;z-index:251707392;mso-width-relative:page;mso-height-relative:page;" coordsize="457200,472440" o:gfxdata="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DA39anbAAAACwEAAA8AAAAAAAAAAQAgAAAAIgAAAGRycy9kb3ducmV2&#10;LnhtbFBLAQIUABQAAAAIAIdO4kCgjUpfMwQAAIILAAAOAAAAAAAAAAEAIAAAACoBAABkcnMvZTJv&#10;RG9jLnhtbFBLBQYAAAAABgAGAFkBAADPBwAAAAA=&#10;">
                <o:lock v:ext="edit" aspectratio="f"/>
                <v:shape id="_x0000_s1026" o:spid="_x0000_s1026" o:spt="202" type="#_x0000_t202" style="position:absolute;left:137160;top:0;height:266700;width:320040;" filled="f" stroked="f" coordsize="21600,21600" o:gfxdata="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93jwvQAA&#10;ANw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sz w:val="24"/>
                            <w:szCs w:val="24"/>
                          </w:rPr>
                        </w:pPr>
                        <w:r>
                          <w:rPr>
                            <w:sz w:val="24"/>
                            <w:szCs w:val="24"/>
                          </w:rPr>
                          <w:t>8</w:t>
                        </w:r>
                      </w:p>
                    </w:txbxContent>
                  </v:textbox>
                </v:shape>
                <v:shape id="任意多边形: 形状 175" o:spid="_x0000_s1026" o:spt="100" style="position:absolute;left:0;top:259080;height:213360;width:426720;v-text-anchor:middle;" filled="f" stroked="t" coordsize="426720,213360" o:gfxdata="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l8nkvQAA&#10;ANwAAAAPAAAAAAAAAAEAIAAAACIAAABkcnMvZG93bnJldi54bWxQSwECFAAUAAAACACHTuJAMy8F&#10;njsAAAA5AAAAEAAAAAAAAAABACAAAAAMAQAAZHJzL3NoYXBleG1sLnhtbFBLBQYAAAAABgAGAFsB&#10;AAC2Aw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01248" behindDoc="0" locked="0" layoutInCell="1" allowOverlap="1">
                <wp:simplePos x="0" y="0"/>
                <wp:positionH relativeFrom="page">
                  <wp:posOffset>3429635</wp:posOffset>
                </wp:positionH>
                <wp:positionV relativeFrom="paragraph">
                  <wp:posOffset>1285240</wp:posOffset>
                </wp:positionV>
                <wp:extent cx="457200" cy="472440"/>
                <wp:effectExtent l="3810" t="0" r="8890" b="12700"/>
                <wp:wrapNone/>
                <wp:docPr id="152" name="组合 152"/>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153" name="文本框 153"/>
                        <wps:cNvSpPr txBox="1"/>
                        <wps:spPr>
                          <a:xfrm>
                            <a:off x="137160" y="0"/>
                            <a:ext cx="320040" cy="266700"/>
                          </a:xfrm>
                          <a:prstGeom prst="rect">
                            <a:avLst/>
                          </a:prstGeom>
                          <a:noFill/>
                          <a:ln w="6350">
                            <a:noFill/>
                          </a:ln>
                        </wps:spPr>
                        <wps:txbx>
                          <w:txbxContent>
                            <w:p>
                              <w:pPr>
                                <w:rPr>
                                  <w:sz w:val="24"/>
                                  <w:szCs w:val="24"/>
                                </w:rPr>
                              </w:pPr>
                              <w:r>
                                <w:rPr>
                                  <w:sz w:val="24"/>
                                  <w:szCs w:val="24"/>
                                </w:rPr>
                                <w:t>7</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4" name="任意多边形: 形状 154"/>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70.05pt;margin-top:101.2pt;height:37.2pt;width:36pt;mso-position-horizontal-relative:page;z-index:251701248;mso-width-relative:page;mso-height-relative:page;" coordsize="457200,472440" o:gfxdata="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">
                <o:lock v:ext="edit" aspectratio="f"/>
                <v:shape id="_x0000_s1026" o:spid="_x0000_s1026" o:spt="202" type="#_x0000_t202" style="position:absolute;left:137160;top:0;height:266700;width:320040;" filled="f" stroked="f" coordsize="21600,21600" o:gfxdata="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yrvOS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sz w:val="24"/>
                            <w:szCs w:val="24"/>
                          </w:rPr>
                        </w:pPr>
                        <w:r>
                          <w:rPr>
                            <w:sz w:val="24"/>
                            <w:szCs w:val="24"/>
                          </w:rPr>
                          <w:t>7</w:t>
                        </w:r>
                      </w:p>
                    </w:txbxContent>
                  </v:textbox>
                </v:shape>
                <v:shape id="任意多边形: 形状 154" o:spid="_x0000_s1026" o:spt="100" style="position:absolute;left:0;top:259080;height:213360;width:426720;v-text-anchor:middle;" filled="f" stroked="t" coordsize="426720,213360" o:gfxdata="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G4wH7sAAADc&#10;AAAADwAAAAAAAAABACAAAAAiAAAAZHJzL2Rvd25yZXYueG1sUEsBAhQAFAAAAAgAh07iQDMvBZ47&#10;AAAAOQAAABAAAAAAAAAAAQAgAAAACgEAAGRycy9zaGFwZXhtbC54bWxQSwUGAAAAAAYABgBbAQAA&#10;tA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97152" behindDoc="0" locked="0" layoutInCell="1" allowOverlap="1">
                <wp:simplePos x="0" y="0"/>
                <wp:positionH relativeFrom="column">
                  <wp:posOffset>364490</wp:posOffset>
                </wp:positionH>
                <wp:positionV relativeFrom="paragraph">
                  <wp:posOffset>124460</wp:posOffset>
                </wp:positionV>
                <wp:extent cx="541020" cy="472440"/>
                <wp:effectExtent l="0" t="0" r="5080" b="12700"/>
                <wp:wrapNone/>
                <wp:docPr id="137" name="组合 137"/>
                <wp:cNvGraphicFramePr/>
                <a:graphic xmlns:a="http://schemas.openxmlformats.org/drawingml/2006/main">
                  <a:graphicData uri="http://schemas.microsoft.com/office/word/2010/wordprocessingGroup">
                    <wpg:wgp>
                      <wpg:cNvGrpSpPr/>
                      <wpg:grpSpPr>
                        <a:xfrm>
                          <a:off x="0" y="0"/>
                          <a:ext cx="541020" cy="472440"/>
                          <a:chOff x="-541020" y="0"/>
                          <a:chExt cx="541020" cy="472440"/>
                        </a:xfrm>
                      </wpg:grpSpPr>
                      <wps:wsp>
                        <wps:cNvPr id="138" name="文本框 138"/>
                        <wps:cNvSpPr txBox="1"/>
                        <wps:spPr>
                          <a:xfrm>
                            <a:off x="-510540" y="0"/>
                            <a:ext cx="304800" cy="266700"/>
                          </a:xfrm>
                          <a:prstGeom prst="rect">
                            <a:avLst/>
                          </a:prstGeom>
                          <a:noFill/>
                          <a:ln w="6350">
                            <a:noFill/>
                          </a:ln>
                        </wps:spPr>
                        <wps:txbx>
                          <w:txbxContent>
                            <w:p>
                              <w:pPr>
                                <w:rPr>
                                  <w:sz w:val="24"/>
                                  <w:szCs w:val="24"/>
                                </w:rPr>
                              </w:pPr>
                              <w:r>
                                <w:rPr>
                                  <w:sz w:val="24"/>
                                  <w:szCs w:val="24"/>
                                </w:rPr>
                                <w:t>6</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9" name="任意多边形: 形状 139"/>
                        <wps:cNvSpPr/>
                        <wps:spPr>
                          <a:xfrm flipH="1">
                            <a:off x="-541020" y="243840"/>
                            <a:ext cx="541020" cy="2286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8.7pt;margin-top:9.8pt;height:37.2pt;width:42.6pt;z-index:251697152;mso-width-relative:page;mso-height-relative:page;" coordorigin="-541020,0" coordsize="541020,472440" o:gfxdata="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">
                <o:lock v:ext="edit" aspectratio="f"/>
                <v:shape id="_x0000_s1026" o:spid="_x0000_s1026" o:spt="202" type="#_x0000_t202" style="position:absolute;left:-510540;top:0;height:266700;width:304800;" filled="f" stroked="f" coordsize="21600,21600" o:gfxdata="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f0Ms1&#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6</w:t>
                        </w:r>
                      </w:p>
                    </w:txbxContent>
                  </v:textbox>
                </v:shape>
                <v:shape id="任意多边形: 形状 139" o:spid="_x0000_s1026" o:spt="100" style="position:absolute;left:-541020;top:243840;flip:x;height:228600;width:541020;v-text-anchor:middle;" filled="f" stroked="t" coordsize="426720,213360" o:gfxdata="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oZs28AAAA&#10;3AAAAA8AAAAAAAAAAQAgAAAAIgAAAGRycy9kb3ducmV2LnhtbFBLAQIUABQAAAAIAIdO4kAzLwWe&#10;OwAAADkAAAAQAAAAAAAAAAEAIAAAAAsBAABkcnMvc2hhcGV4bWwueG1sUEsFBgAAAAAGAAYAWwEA&#10;ALUDAAAAAA==&#10;" path="m0,213360l137160,0,426720,0e">
                  <v:path o:connectlocs="0,228600;173899,0;5410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02272" behindDoc="0" locked="0" layoutInCell="1" allowOverlap="1">
                <wp:simplePos x="0" y="0"/>
                <wp:positionH relativeFrom="column">
                  <wp:posOffset>2344420</wp:posOffset>
                </wp:positionH>
                <wp:positionV relativeFrom="paragraph">
                  <wp:posOffset>386080</wp:posOffset>
                </wp:positionV>
                <wp:extent cx="457200" cy="472440"/>
                <wp:effectExtent l="3810" t="0" r="8890" b="12700"/>
                <wp:wrapNone/>
                <wp:docPr id="158" name="组合 158"/>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159" name="文本框 159"/>
                        <wps:cNvSpPr txBox="1"/>
                        <wps:spPr>
                          <a:xfrm>
                            <a:off x="137160" y="0"/>
                            <a:ext cx="320040" cy="266700"/>
                          </a:xfrm>
                          <a:prstGeom prst="rect">
                            <a:avLst/>
                          </a:prstGeom>
                          <a:noFill/>
                          <a:ln w="6350">
                            <a:noFill/>
                          </a:ln>
                        </wps:spPr>
                        <wps:txbx>
                          <w:txbxContent>
                            <w:p>
                              <w:pPr>
                                <w:rPr>
                                  <w:sz w:val="24"/>
                                  <w:szCs w:val="24"/>
                                </w:rPr>
                              </w:pPr>
                              <w:r>
                                <w:rPr>
                                  <w:sz w:val="24"/>
                                  <w:szCs w:val="24"/>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0" name="任意多边形: 形状 160"/>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84.6pt;margin-top:30.4pt;height:37.2pt;width:36pt;z-index:251702272;mso-width-relative:page;mso-height-relative:page;" coordsize="457200,472440" o:gfxdata="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">
                <o:lock v:ext="edit" aspectratio="f"/>
                <v:shape id="_x0000_s1026" o:spid="_x0000_s1026" o:spt="202" type="#_x0000_t202" style="position:absolute;left:137160;top:0;height:266700;width:320040;" filled="f" stroked="f" coordsize="21600,21600" o:gfxdata="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UOLDr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5</w:t>
                        </w:r>
                      </w:p>
                    </w:txbxContent>
                  </v:textbox>
                </v:shape>
                <v:shape id="任意多边形: 形状 160" o:spid="_x0000_s1026" o:spt="100" style="position:absolute;left:0;top:259080;height:213360;width:426720;v-text-anchor:middle;" filled="f" stroked="t" coordsize="426720,213360" o:gfxdata="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n8ob4A&#10;AADcAAAADwAAAAAAAAABACAAAAAiAAAAZHJzL2Rvd25yZXYueG1sUEsBAhQAFAAAAAgAh07iQDMv&#10;BZ47AAAAOQAAABAAAAAAAAAAAQAgAAAADQEAAGRycy9zaGFwZXhtbC54bWxQSwUGAAAAAAYABgBb&#10;AQAAtw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00224" behindDoc="0" locked="0" layoutInCell="1" allowOverlap="1">
                <wp:simplePos x="0" y="0"/>
                <wp:positionH relativeFrom="column">
                  <wp:posOffset>1963420</wp:posOffset>
                </wp:positionH>
                <wp:positionV relativeFrom="paragraph">
                  <wp:posOffset>119380</wp:posOffset>
                </wp:positionV>
                <wp:extent cx="457200" cy="472440"/>
                <wp:effectExtent l="3810" t="0" r="8890" b="12700"/>
                <wp:wrapNone/>
                <wp:docPr id="149" name="组合 149"/>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150" name="文本框 150"/>
                        <wps:cNvSpPr txBox="1"/>
                        <wps:spPr>
                          <a:xfrm>
                            <a:off x="137160" y="0"/>
                            <a:ext cx="320040" cy="266700"/>
                          </a:xfrm>
                          <a:prstGeom prst="rect">
                            <a:avLst/>
                          </a:prstGeom>
                          <a:noFill/>
                          <a:ln w="6350">
                            <a:noFill/>
                          </a:ln>
                        </wps:spPr>
                        <wps:txbx>
                          <w:txbxContent>
                            <w:p>
                              <w:pPr>
                                <w:rPr>
                                  <w:sz w:val="24"/>
                                  <w:szCs w:val="24"/>
                                </w:rPr>
                              </w:pPr>
                              <w:r>
                                <w:rPr>
                                  <w:sz w:val="24"/>
                                  <w:szCs w:val="24"/>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1" name="任意多边形: 形状 151"/>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54.6pt;margin-top:9.4pt;height:37.2pt;width:36pt;z-index:251700224;mso-width-relative:page;mso-height-relative:page;" coordsize="457200,472440" o:gfxdata="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">
                <o:lock v:ext="edit" aspectratio="f"/>
                <v:shape id="_x0000_s1026" o:spid="_x0000_s1026" o:spt="202" type="#_x0000_t202" style="position:absolute;left:137160;top:0;height:266700;width:320040;" filled="f" stroked="f" coordsize="21600,21600" o:gfxdata="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x5IpO/&#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4</w:t>
                        </w:r>
                      </w:p>
                    </w:txbxContent>
                  </v:textbox>
                </v:shape>
                <v:shape id="任意多边形: 形状 151" o:spid="_x0000_s1026" o:spt="100" style="position:absolute;left:0;top:259080;height:213360;width:426720;v-text-anchor:middle;" filled="f" stroked="t" coordsize="426720,213360" o:gfxdata="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BmTh7sAAADc&#10;AAAADwAAAAAAAAABACAAAAAiAAAAZHJzL2Rvd25yZXYueG1sUEsBAhQAFAAAAAgAh07iQDMvBZ47&#10;AAAAOQAAABAAAAAAAAAAAQAgAAAACgEAAGRycy9zaGFwZXhtbC54bWxQSwUGAAAAAAYABgBbAQAA&#10;tA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76000" behindDoc="0" locked="0" layoutInCell="1" allowOverlap="1">
                <wp:simplePos x="0" y="0"/>
                <wp:positionH relativeFrom="column">
                  <wp:posOffset>1879600</wp:posOffset>
                </wp:positionH>
                <wp:positionV relativeFrom="paragraph">
                  <wp:posOffset>1742440</wp:posOffset>
                </wp:positionV>
                <wp:extent cx="457200" cy="472440"/>
                <wp:effectExtent l="3810" t="0" r="8890" b="12700"/>
                <wp:wrapNone/>
                <wp:docPr id="14" name="组合 14"/>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15" name="文本框 15"/>
                        <wps:cNvSpPr txBox="1"/>
                        <wps:spPr>
                          <a:xfrm>
                            <a:off x="137160" y="0"/>
                            <a:ext cx="320040" cy="266700"/>
                          </a:xfrm>
                          <a:prstGeom prst="rect">
                            <a:avLst/>
                          </a:prstGeom>
                          <a:noFill/>
                          <a:ln w="6350">
                            <a:noFill/>
                          </a:ln>
                        </wps:spPr>
                        <wps:txbx>
                          <w:txbxContent>
                            <w:p>
                              <w:pPr>
                                <w:rPr>
                                  <w:sz w:val="24"/>
                                  <w:szCs w:val="24"/>
                                </w:rPr>
                              </w:pPr>
                              <w:r>
                                <w:rPr>
                                  <w:sz w:val="24"/>
                                  <w:szCs w:val="24"/>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 name="任意多边形: 形状 16"/>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48pt;margin-top:137.2pt;height:37.2pt;width:36pt;z-index:251776000;mso-width-relative:page;mso-height-relative:page;" coordsize="457200,472440" o:gfxdata="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LP6tt7bAAAACwEAAA8AAAAAAAAAAQAgAAAAIgAAAGRycy9kb3ducmV2&#10;LnhtbFBLAQIUABQAAAAIAIdO4kBu8ZJCMwQAAHwLAAAOAAAAAAAAAAEAIAAAACoBAABkcnMvZTJv&#10;RG9jLnhtbFBLBQYAAAAABgAGAFkBAADPBwAAAAA=&#10;">
                <o:lock v:ext="edit" aspectratio="f"/>
                <v:shape id="_x0000_s1026" o:spid="_x0000_s1026" o:spt="202" type="#_x0000_t202" style="position:absolute;left:137160;top:0;height:266700;width:320040;" filled="f" stroked="f" coordsize="21600,21600" o:gfxdata="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U+oY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sz w:val="24"/>
                            <w:szCs w:val="24"/>
                          </w:rPr>
                        </w:pPr>
                        <w:r>
                          <w:rPr>
                            <w:sz w:val="24"/>
                            <w:szCs w:val="24"/>
                          </w:rPr>
                          <w:t>2</w:t>
                        </w:r>
                      </w:p>
                    </w:txbxContent>
                  </v:textbox>
                </v:shape>
                <v:shape id="任意多边形: 形状 16" o:spid="_x0000_s1026" o:spt="100" style="position:absolute;left:0;top:259080;height:213360;width:426720;v-text-anchor:middle;" filled="f" stroked="t" coordsize="426720,213360" o:gfxdata="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34cYeugAAANsA&#10;AAAPAAAAAAAAAAEAIAAAACIAAABkcnMvZG93bnJldi54bWxQSwECFAAUAAAACACHTuJAMy8FnjsA&#10;AAA5AAAAEAAAAAAAAAABACAAAAAJAQAAZHJzL3NoYXBleG1sLnhtbFBLBQYAAAAABgAGAFsBAACz&#10;Aw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99200" behindDoc="0" locked="0" layoutInCell="1" allowOverlap="1">
                <wp:simplePos x="0" y="0"/>
                <wp:positionH relativeFrom="column">
                  <wp:posOffset>775970</wp:posOffset>
                </wp:positionH>
                <wp:positionV relativeFrom="paragraph">
                  <wp:posOffset>1488440</wp:posOffset>
                </wp:positionV>
                <wp:extent cx="541020" cy="472440"/>
                <wp:effectExtent l="0" t="0" r="5080" b="12700"/>
                <wp:wrapNone/>
                <wp:docPr id="143" name="组合 143"/>
                <wp:cNvGraphicFramePr/>
                <a:graphic xmlns:a="http://schemas.openxmlformats.org/drawingml/2006/main">
                  <a:graphicData uri="http://schemas.microsoft.com/office/word/2010/wordprocessingGroup">
                    <wpg:wgp>
                      <wpg:cNvGrpSpPr/>
                      <wpg:grpSpPr>
                        <a:xfrm>
                          <a:off x="0" y="0"/>
                          <a:ext cx="541020" cy="472440"/>
                          <a:chOff x="-541020" y="0"/>
                          <a:chExt cx="541020" cy="472440"/>
                        </a:xfrm>
                      </wpg:grpSpPr>
                      <wps:wsp>
                        <wps:cNvPr id="144" name="文本框 144"/>
                        <wps:cNvSpPr txBox="1"/>
                        <wps:spPr>
                          <a:xfrm>
                            <a:off x="-510540" y="0"/>
                            <a:ext cx="304800" cy="266700"/>
                          </a:xfrm>
                          <a:prstGeom prst="rect">
                            <a:avLst/>
                          </a:prstGeom>
                          <a:noFill/>
                          <a:ln w="6350">
                            <a:noFill/>
                          </a:ln>
                        </wps:spPr>
                        <wps:txbx>
                          <w:txbxContent>
                            <w:p>
                              <w:pPr>
                                <w:rPr>
                                  <w:sz w:val="24"/>
                                  <w:szCs w:val="24"/>
                                </w:rPr>
                              </w:pPr>
                              <w:r>
                                <w:rPr>
                                  <w:sz w:val="24"/>
                                  <w:szCs w:val="24"/>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5" name="任意多边形: 形状 145"/>
                        <wps:cNvSpPr/>
                        <wps:spPr>
                          <a:xfrm flipH="1">
                            <a:off x="-541020" y="243840"/>
                            <a:ext cx="541020" cy="2286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61.1pt;margin-top:117.2pt;height:37.2pt;width:42.6pt;z-index:251699200;mso-width-relative:page;mso-height-relative:page;" coordorigin="-541020,0" coordsize="541020,472440" o:gfxdata="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">
                <o:lock v:ext="edit" aspectratio="f"/>
                <v:shape id="_x0000_s1026" o:spid="_x0000_s1026" o:spt="202" type="#_x0000_t202" style="position:absolute;left:-510540;top:0;height:266700;width:304800;" filled="f" stroked="f" coordsize="21600,21600" o:gfxdata="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puyTb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3</w:t>
                        </w:r>
                      </w:p>
                    </w:txbxContent>
                  </v:textbox>
                </v:shape>
                <v:shape id="任意多边形: 形状 145" o:spid="_x0000_s1026" o:spt="100" style="position:absolute;left:-541020;top:243840;flip:x;height:228600;width:541020;v-text-anchor:middle;" filled="f" stroked="t" coordsize="426720,213360" o:gfxdata="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qMftbsAAADc&#10;AAAADwAAAAAAAAABACAAAAAiAAAAZHJzL2Rvd25yZXYueG1sUEsBAhQAFAAAAAgAh07iQDMvBZ47&#10;AAAAOQAAABAAAAAAAAAAAQAgAAAACgEAAGRycy9zaGFwZXhtbC54bWxQSwUGAAAAAAYABgBbAQAA&#10;tAMAAAAA&#10;" path="m0,213360l137160,0,426720,0e">
                  <v:path o:connectlocs="0,228600;173899,0;5410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698176" behindDoc="0" locked="0" layoutInCell="1" allowOverlap="1">
                <wp:simplePos x="0" y="0"/>
                <wp:positionH relativeFrom="column">
                  <wp:posOffset>-1270</wp:posOffset>
                </wp:positionH>
                <wp:positionV relativeFrom="paragraph">
                  <wp:posOffset>1084580</wp:posOffset>
                </wp:positionV>
                <wp:extent cx="541020" cy="472440"/>
                <wp:effectExtent l="0" t="0" r="5080" b="12700"/>
                <wp:wrapNone/>
                <wp:docPr id="140" name="组合 140"/>
                <wp:cNvGraphicFramePr/>
                <a:graphic xmlns:a="http://schemas.openxmlformats.org/drawingml/2006/main">
                  <a:graphicData uri="http://schemas.microsoft.com/office/word/2010/wordprocessingGroup">
                    <wpg:wgp>
                      <wpg:cNvGrpSpPr/>
                      <wpg:grpSpPr>
                        <a:xfrm>
                          <a:off x="0" y="0"/>
                          <a:ext cx="541020" cy="472440"/>
                          <a:chOff x="-541020" y="0"/>
                          <a:chExt cx="541020" cy="472440"/>
                        </a:xfrm>
                      </wpg:grpSpPr>
                      <wps:wsp>
                        <wps:cNvPr id="141" name="文本框 141"/>
                        <wps:cNvSpPr txBox="1"/>
                        <wps:spPr>
                          <a:xfrm>
                            <a:off x="-510540" y="0"/>
                            <a:ext cx="304800" cy="266700"/>
                          </a:xfrm>
                          <a:prstGeom prst="rect">
                            <a:avLst/>
                          </a:prstGeom>
                          <a:noFill/>
                          <a:ln w="6350">
                            <a:noFill/>
                          </a:ln>
                        </wps:spPr>
                        <wps:txbx>
                          <w:txbxContent>
                            <w:p>
                              <w:pPr>
                                <w:rPr>
                                  <w:sz w:val="24"/>
                                  <w:szCs w:val="24"/>
                                </w:rPr>
                              </w:pPr>
                              <w:r>
                                <w:rPr>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2" name="任意多边形: 形状 142"/>
                        <wps:cNvSpPr/>
                        <wps:spPr>
                          <a:xfrm flipH="1">
                            <a:off x="-541020" y="243840"/>
                            <a:ext cx="541020" cy="2286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0.1pt;margin-top:85.4pt;height:37.2pt;width:42.6pt;z-index:251698176;mso-width-relative:page;mso-height-relative:page;" coordorigin="-541020,0" coordsize="541020,472440" o:gfxdata="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">
                <o:lock v:ext="edit" aspectratio="f"/>
                <v:shape id="_x0000_s1026" o:spid="_x0000_s1026" o:spt="202" type="#_x0000_t202" style="position:absolute;left:-510540;top:0;height:266700;width:304800;" filled="f" stroked="f" coordsize="21600,21600" o:gfxdata="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bsEdW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sz w:val="24"/>
                            <w:szCs w:val="24"/>
                          </w:rPr>
                        </w:pPr>
                        <w:r>
                          <w:rPr>
                            <w:sz w:val="24"/>
                            <w:szCs w:val="24"/>
                          </w:rPr>
                          <w:t>1</w:t>
                        </w:r>
                      </w:p>
                    </w:txbxContent>
                  </v:textbox>
                </v:shape>
                <v:shape id="任意多边形: 形状 142" o:spid="_x0000_s1026" o:spt="100" style="position:absolute;left:-541020;top:243840;flip:x;height:228600;width:541020;v-text-anchor:middle;" filled="f" stroked="t" coordsize="426720,213360" o:gfxdata="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UqHwbsAAADc&#10;AAAADwAAAAAAAAABACAAAAAiAAAAZHJzL2Rvd25yZXYueG1sUEsBAhQAFAAAAAgAh07iQDMvBZ47&#10;AAAAOQAAABAAAAAAAAAAAQAgAAAACgEAAGRycy9zaGFwZXhtbC54bWxQSwUGAAAAAAYABgBbAQAA&#10;tAMAAAAA&#10;" path="m0,213360l137160,0,426720,0e">
                  <v:path o:connectlocs="0,228600;173899,0;541020,0" o:connectangles="0,0,0"/>
                  <v:fill on="f" focussize="0,0"/>
                  <v:stroke weight="0.25pt" color="#000000 [3213]" miterlimit="8" joinstyle="miter"/>
                  <v:imagedata o:title=""/>
                  <o:lock v:ext="edit" aspectratio="f"/>
                </v:shape>
              </v:group>
            </w:pict>
          </mc:Fallback>
        </mc:AlternateContent>
      </w:r>
      <w:r>
        <w:drawing>
          <wp:inline distT="0" distB="0" distL="0" distR="0">
            <wp:extent cx="2621280" cy="2739390"/>
            <wp:effectExtent l="0" t="0" r="762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626939" cy="2745831"/>
                    </a:xfrm>
                    <a:prstGeom prst="rect">
                      <a:avLst/>
                    </a:prstGeom>
                    <a:noFill/>
                    <a:ln>
                      <a:noFill/>
                    </a:ln>
                  </pic:spPr>
                </pic:pic>
              </a:graphicData>
            </a:graphic>
          </wp:inline>
        </w:drawing>
      </w:r>
      <w:r>
        <w:rPr>
          <w:rFonts w:hint="eastAsia"/>
        </w:rPr>
        <w:t xml:space="preserve"> </w:t>
      </w:r>
      <w:r>
        <w:t xml:space="preserve">    </w:t>
      </w:r>
      <w:r>
        <w:drawing>
          <wp:inline distT="0" distB="0" distL="0" distR="0">
            <wp:extent cx="2331720" cy="2371090"/>
            <wp:effectExtent l="0" t="0" r="508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336711" cy="2376315"/>
                    </a:xfrm>
                    <a:prstGeom prst="rect">
                      <a:avLst/>
                    </a:prstGeom>
                    <a:noFill/>
                    <a:ln>
                      <a:noFill/>
                    </a:ln>
                  </pic:spPr>
                </pic:pic>
              </a:graphicData>
            </a:graphic>
          </wp:inline>
        </w:drawing>
      </w:r>
    </w:p>
    <w:p>
      <w:pPr>
        <w:pStyle w:val="533"/>
        <w:numPr>
          <w:ilvl w:val="0"/>
          <w:numId w:val="40"/>
        </w:numPr>
        <w:spacing w:before="156" w:after="156"/>
        <w:rPr>
          <w:sz w:val="20"/>
          <w:szCs w:val="18"/>
        </w:rPr>
      </w:pPr>
      <w:r>
        <w:rPr>
          <w:rFonts w:hint="eastAsia"/>
          <w:sz w:val="20"/>
          <w:szCs w:val="18"/>
        </w:rPr>
        <w:t xml:space="preserve">预制钢筋混凝土电缆工作井构造图 </w:t>
      </w:r>
      <w:r>
        <w:rPr>
          <w:sz w:val="20"/>
          <w:szCs w:val="18"/>
        </w:rPr>
        <w:t xml:space="preserve">         </w:t>
      </w:r>
      <w:r>
        <w:rPr>
          <w:rFonts w:hint="eastAsia"/>
          <w:sz w:val="20"/>
          <w:szCs w:val="18"/>
        </w:rPr>
        <w:t xml:space="preserve"> </w:t>
      </w:r>
      <w:r>
        <w:rPr>
          <w:sz w:val="20"/>
          <w:szCs w:val="18"/>
        </w:rPr>
        <w:t xml:space="preserve">  </w:t>
      </w:r>
      <w:r>
        <w:rPr>
          <w:rFonts w:hint="eastAsia"/>
          <w:sz w:val="20"/>
          <w:szCs w:val="18"/>
        </w:rPr>
        <w:t>b）预制钢筋混凝土电缆工作井剖面图</w:t>
      </w:r>
    </w:p>
    <w:p>
      <w:pPr>
        <w:pStyle w:val="528"/>
        <w:ind w:firstLine="360"/>
        <w:rPr>
          <w:sz w:val="18"/>
          <w:szCs w:val="16"/>
        </w:rPr>
      </w:pPr>
      <w:r>
        <w:rPr>
          <w:rFonts w:hint="eastAsia"/>
          <w:sz w:val="18"/>
          <w:szCs w:val="16"/>
        </w:rPr>
        <w:t>标引序号说明：</w:t>
      </w:r>
    </w:p>
    <w:p>
      <w:pPr>
        <w:pStyle w:val="528"/>
        <w:ind w:firstLine="360"/>
        <w:rPr>
          <w:sz w:val="18"/>
          <w:szCs w:val="16"/>
        </w:rPr>
      </w:pPr>
      <w:r>
        <w:rPr>
          <w:rFonts w:hint="eastAsia"/>
          <w:sz w:val="18"/>
          <w:szCs w:val="16"/>
        </w:rPr>
        <w:t>1—侧底板部件-1；</w:t>
      </w:r>
    </w:p>
    <w:p>
      <w:pPr>
        <w:pStyle w:val="528"/>
        <w:ind w:firstLine="360"/>
        <w:rPr>
          <w:sz w:val="18"/>
          <w:szCs w:val="16"/>
        </w:rPr>
      </w:pPr>
      <w:r>
        <w:rPr>
          <w:rFonts w:hint="eastAsia"/>
          <w:sz w:val="18"/>
          <w:szCs w:val="16"/>
        </w:rPr>
        <w:t>2—侧底板部件-2；</w:t>
      </w:r>
    </w:p>
    <w:p>
      <w:pPr>
        <w:pStyle w:val="528"/>
        <w:ind w:firstLine="360"/>
        <w:rPr>
          <w:sz w:val="18"/>
          <w:szCs w:val="16"/>
        </w:rPr>
      </w:pPr>
      <w:r>
        <w:rPr>
          <w:rFonts w:hint="eastAsia"/>
          <w:sz w:val="18"/>
          <w:szCs w:val="16"/>
        </w:rPr>
        <w:t>3—侧板部件；</w:t>
      </w:r>
    </w:p>
    <w:p>
      <w:pPr>
        <w:pStyle w:val="528"/>
        <w:ind w:firstLine="360"/>
        <w:rPr>
          <w:sz w:val="18"/>
          <w:szCs w:val="16"/>
        </w:rPr>
      </w:pPr>
      <w:r>
        <w:rPr>
          <w:rFonts w:hint="eastAsia"/>
          <w:sz w:val="18"/>
          <w:szCs w:val="16"/>
        </w:rPr>
        <w:t>4—盖板；</w:t>
      </w:r>
    </w:p>
    <w:p>
      <w:pPr>
        <w:pStyle w:val="528"/>
        <w:ind w:firstLine="360"/>
        <w:rPr>
          <w:sz w:val="18"/>
          <w:szCs w:val="16"/>
        </w:rPr>
      </w:pPr>
      <w:r>
        <w:rPr>
          <w:rFonts w:hint="eastAsia"/>
          <w:sz w:val="18"/>
          <w:szCs w:val="16"/>
        </w:rPr>
        <w:t>5—带检修孔盖板；</w:t>
      </w:r>
    </w:p>
    <w:p>
      <w:pPr>
        <w:pStyle w:val="528"/>
        <w:ind w:firstLine="360"/>
        <w:rPr>
          <w:sz w:val="18"/>
          <w:szCs w:val="16"/>
        </w:rPr>
      </w:pPr>
      <w:r>
        <w:rPr>
          <w:rFonts w:hint="eastAsia"/>
          <w:sz w:val="18"/>
          <w:szCs w:val="16"/>
        </w:rPr>
        <w:t>6—检修孔；</w:t>
      </w:r>
    </w:p>
    <w:p>
      <w:pPr>
        <w:pStyle w:val="528"/>
        <w:ind w:firstLine="360"/>
        <w:rPr>
          <w:sz w:val="18"/>
          <w:szCs w:val="16"/>
        </w:rPr>
      </w:pPr>
      <w:r>
        <w:rPr>
          <w:rFonts w:hint="eastAsia"/>
          <w:sz w:val="18"/>
          <w:szCs w:val="16"/>
        </w:rPr>
        <w:t>7—预制电缆排管进出口；</w:t>
      </w:r>
    </w:p>
    <w:p>
      <w:pPr>
        <w:pStyle w:val="528"/>
        <w:ind w:firstLine="360"/>
        <w:rPr>
          <w:sz w:val="18"/>
          <w:szCs w:val="16"/>
        </w:rPr>
      </w:pPr>
      <w:r>
        <w:rPr>
          <w:rFonts w:hint="eastAsia"/>
          <w:sz w:val="18"/>
          <w:szCs w:val="16"/>
        </w:rPr>
        <w:t>8—混凝土垫层；</w:t>
      </w:r>
    </w:p>
    <w:p>
      <w:pPr>
        <w:pStyle w:val="528"/>
        <w:ind w:firstLine="360"/>
        <w:rPr>
          <w:sz w:val="18"/>
          <w:szCs w:val="16"/>
        </w:rPr>
      </w:pPr>
      <w:r>
        <w:rPr>
          <w:rFonts w:hint="eastAsia"/>
          <w:sz w:val="18"/>
          <w:szCs w:val="16"/>
        </w:rPr>
        <w:t>9—预留安装孔。</w:t>
      </w:r>
    </w:p>
    <w:p>
      <w:pPr>
        <w:pStyle w:val="302"/>
        <w:bidi w:val="0"/>
      </w:pPr>
      <w:bookmarkStart w:id="41" w:name="_Hlk151023183"/>
      <w:r>
        <w:rPr>
          <w:rFonts w:hint="eastAsia"/>
        </w:rPr>
        <w:t>预制钢筋混凝土电缆工作井</w:t>
      </w:r>
      <w:bookmarkEnd w:id="41"/>
      <w:r>
        <w:rPr>
          <w:rFonts w:hint="eastAsia"/>
        </w:rPr>
        <w:t>结构示意图</w:t>
      </w:r>
    </w:p>
    <w:p>
      <w:pPr>
        <w:pStyle w:val="528"/>
        <w:ind w:firstLine="420"/>
      </w:pPr>
    </w:p>
    <w:p>
      <w:pPr>
        <w:pStyle w:val="528"/>
        <w:ind w:firstLine="420"/>
      </w:pPr>
      <w:r>
        <mc:AlternateContent>
          <mc:Choice Requires="wpg">
            <w:drawing>
              <wp:anchor distT="0" distB="0" distL="114300" distR="114300" simplePos="0" relativeHeight="251711488" behindDoc="0" locked="0" layoutInCell="1" allowOverlap="1">
                <wp:simplePos x="0" y="0"/>
                <wp:positionH relativeFrom="page">
                  <wp:posOffset>3460115</wp:posOffset>
                </wp:positionH>
                <wp:positionV relativeFrom="paragraph">
                  <wp:posOffset>1430020</wp:posOffset>
                </wp:positionV>
                <wp:extent cx="457200" cy="472440"/>
                <wp:effectExtent l="3810" t="0" r="8890" b="12700"/>
                <wp:wrapNone/>
                <wp:docPr id="185" name="组合 185"/>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186" name="文本框 186"/>
                        <wps:cNvSpPr txBox="1"/>
                        <wps:spPr>
                          <a:xfrm>
                            <a:off x="137160" y="0"/>
                            <a:ext cx="320040" cy="266700"/>
                          </a:xfrm>
                          <a:prstGeom prst="rect">
                            <a:avLst/>
                          </a:prstGeom>
                          <a:noFill/>
                          <a:ln w="6350">
                            <a:noFill/>
                          </a:ln>
                        </wps:spPr>
                        <wps:txbx>
                          <w:txbxContent>
                            <w:p>
                              <w:pPr>
                                <w:rPr>
                                  <w:sz w:val="24"/>
                                  <w:szCs w:val="24"/>
                                </w:rPr>
                              </w:pPr>
                              <w:r>
                                <w:rPr>
                                  <w:sz w:val="24"/>
                                  <w:szCs w:val="24"/>
                                </w:rPr>
                                <w:t>7</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7" name="任意多边形: 形状 187"/>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72.45pt;margin-top:112.6pt;height:37.2pt;width:36pt;mso-position-horizontal-relative:page;z-index:251711488;mso-width-relative:page;mso-height-relative:page;" coordsize="457200,472440" o:gfxdata="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EjcSbfaAAAACwEAAA8AAAAAAAAAAQAgAAAAIgAAAGRycy9kb3ducmV2&#10;LnhtbFBLAQIUABQAAAAIAIdO4kBCl94ONAQAAIILAAAOAAAAAAAAAAEAIAAAACkBAABkcnMvZTJv&#10;RG9jLnhtbFBLBQYAAAAABgAGAFkBAADPBwAAAAA=&#10;">
                <o:lock v:ext="edit" aspectratio="f"/>
                <v:shape id="_x0000_s1026" o:spid="_x0000_s1026" o:spt="202" type="#_x0000_t202" style="position:absolute;left:137160;top:0;height:266700;width:320040;" filled="f" stroked="f" coordsize="21600,21600" o:gfxdata="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rwzO7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7</w:t>
                        </w:r>
                      </w:p>
                    </w:txbxContent>
                  </v:textbox>
                </v:shape>
                <v:shape id="任意多边形: 形状 187" o:spid="_x0000_s1026" o:spt="100" style="position:absolute;left:0;top:259080;height:213360;width:426720;v-text-anchor:middle;" filled="f" stroked="t" coordsize="426720,213360" o:gfxdata="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cgi+8AAAA&#10;3AAAAA8AAAAAAAAAAQAgAAAAIgAAAGRycy9kb3ducmV2LnhtbFBLAQIUABQAAAAIAIdO4kAzLwWe&#10;OwAAADkAAAAQAAAAAAAAAAEAIAAAAAsBAABkcnMvc2hhcGV4bWwueG1sUEsFBgAAAAAGAAYAWwEA&#10;ALUDA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13536" behindDoc="0" locked="0" layoutInCell="1" allowOverlap="1">
                <wp:simplePos x="0" y="0"/>
                <wp:positionH relativeFrom="margin">
                  <wp:posOffset>2893695</wp:posOffset>
                </wp:positionH>
                <wp:positionV relativeFrom="paragraph">
                  <wp:posOffset>1711960</wp:posOffset>
                </wp:positionV>
                <wp:extent cx="457200" cy="472440"/>
                <wp:effectExtent l="3810" t="0" r="8890" b="12700"/>
                <wp:wrapNone/>
                <wp:docPr id="191" name="组合 191"/>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192" name="文本框 192"/>
                        <wps:cNvSpPr txBox="1"/>
                        <wps:spPr>
                          <a:xfrm>
                            <a:off x="137160" y="0"/>
                            <a:ext cx="320040" cy="266700"/>
                          </a:xfrm>
                          <a:prstGeom prst="rect">
                            <a:avLst/>
                          </a:prstGeom>
                          <a:noFill/>
                          <a:ln w="6350">
                            <a:noFill/>
                          </a:ln>
                        </wps:spPr>
                        <wps:txbx>
                          <w:txbxContent>
                            <w:p>
                              <w:pPr>
                                <w:rPr>
                                  <w:sz w:val="24"/>
                                  <w:szCs w:val="24"/>
                                </w:rPr>
                              </w:pPr>
                              <w:r>
                                <w:rPr>
                                  <w:sz w:val="24"/>
                                  <w:szCs w:val="24"/>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3" name="任意多边形: 形状 193"/>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27.85pt;margin-top:134.8pt;height:37.2pt;width:36pt;mso-position-horizontal-relative:margin;z-index:251713536;mso-width-relative:page;mso-height-relative:page;" coordsize="457200,472440" o:gfxdata="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">
                <o:lock v:ext="edit" aspectratio="f"/>
                <v:shape id="_x0000_s1026" o:spid="_x0000_s1026" o:spt="202" type="#_x0000_t202" style="position:absolute;left:137160;top:0;height:266700;width:320040;" filled="f" stroked="f" coordsize="21600,21600" o:gfxdata="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F6j5b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2</w:t>
                        </w:r>
                      </w:p>
                    </w:txbxContent>
                  </v:textbox>
                </v:shape>
                <v:shape id="任意多边形: 形状 193" o:spid="_x0000_s1026" o:spt="100" style="position:absolute;left:0;top:259080;height:213360;width:426720;v-text-anchor:middle;" filled="f" stroked="t" coordsize="426720,213360" o:gfxdata="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D4S8bsAAADc&#10;AAAADwAAAAAAAAABACAAAAAiAAAAZHJzL2Rvd25yZXYueG1sUEsBAhQAFAAAAAgAh07iQDMvBZ47&#10;AAAAOQAAABAAAAAAAAAAAQAgAAAACgEAAGRycy9zaGFwZXhtbC54bWxQSwUGAAAAAAYABgBbAQAA&#10;tA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22752" behindDoc="0" locked="0" layoutInCell="1" allowOverlap="1">
                <wp:simplePos x="0" y="0"/>
                <wp:positionH relativeFrom="column">
                  <wp:posOffset>692150</wp:posOffset>
                </wp:positionH>
                <wp:positionV relativeFrom="paragraph">
                  <wp:posOffset>1267460</wp:posOffset>
                </wp:positionV>
                <wp:extent cx="541020" cy="472440"/>
                <wp:effectExtent l="0" t="0" r="5080" b="12700"/>
                <wp:wrapNone/>
                <wp:docPr id="218" name="组合 218"/>
                <wp:cNvGraphicFramePr/>
                <a:graphic xmlns:a="http://schemas.openxmlformats.org/drawingml/2006/main">
                  <a:graphicData uri="http://schemas.microsoft.com/office/word/2010/wordprocessingGroup">
                    <wpg:wgp>
                      <wpg:cNvGrpSpPr/>
                      <wpg:grpSpPr>
                        <a:xfrm>
                          <a:off x="0" y="0"/>
                          <a:ext cx="541020" cy="472440"/>
                          <a:chOff x="-541020" y="0"/>
                          <a:chExt cx="541020" cy="472440"/>
                        </a:xfrm>
                      </wpg:grpSpPr>
                      <wps:wsp>
                        <wps:cNvPr id="219" name="文本框 219"/>
                        <wps:cNvSpPr txBox="1"/>
                        <wps:spPr>
                          <a:xfrm>
                            <a:off x="-510540" y="0"/>
                            <a:ext cx="304800" cy="266700"/>
                          </a:xfrm>
                          <a:prstGeom prst="rect">
                            <a:avLst/>
                          </a:prstGeom>
                          <a:noFill/>
                          <a:ln w="6350">
                            <a:noFill/>
                          </a:ln>
                        </wps:spPr>
                        <wps:txbx>
                          <w:txbxContent>
                            <w:p>
                              <w:pPr>
                                <w:rPr>
                                  <w:sz w:val="24"/>
                                  <w:szCs w:val="24"/>
                                </w:rPr>
                              </w:pPr>
                              <w:r>
                                <w:rPr>
                                  <w:sz w:val="24"/>
                                  <w:szCs w:val="24"/>
                                </w:rPr>
                                <w:t>8</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0" name="任意多边形: 形状 220"/>
                        <wps:cNvSpPr/>
                        <wps:spPr>
                          <a:xfrm flipH="1">
                            <a:off x="-541020" y="243840"/>
                            <a:ext cx="541020" cy="2286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54.5pt;margin-top:99.8pt;height:37.2pt;width:42.6pt;z-index:251722752;mso-width-relative:page;mso-height-relative:page;" coordorigin="-541020,0" coordsize="541020,472440" o:gfxdata="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">
                <o:lock v:ext="edit" aspectratio="f"/>
                <v:shape id="_x0000_s1026" o:spid="_x0000_s1026" o:spt="202" type="#_x0000_t202" style="position:absolute;left:-510540;top:0;height:266700;width:304800;" filled="f" stroked="f" coordsize="21600,21600" o:gfxdata="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AMU7K/&#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8</w:t>
                        </w:r>
                      </w:p>
                    </w:txbxContent>
                  </v:textbox>
                </v:shape>
                <v:shape id="任意多边形: 形状 220" o:spid="_x0000_s1026" o:spt="100" style="position:absolute;left:-541020;top:243840;flip:x;height:228600;width:541020;v-text-anchor:middle;" filled="f" stroked="t" coordsize="426720,213360" o:gfxdata="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LjjxugAAANwA&#10;AAAPAAAAAAAAAAEAIAAAACIAAABkcnMvZG93bnJldi54bWxQSwECFAAUAAAACACHTuJAMy8FnjsA&#10;AAA5AAAAEAAAAAAAAAABACAAAAAJAQAAZHJzL3NoYXBleG1sLnhtbFBLBQYAAAAABgAGAFsBAACz&#10;AwAAAAA=&#10;" path="m0,213360l137160,0,426720,0e">
                  <v:path o:connectlocs="0,228600;173899,0;5410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17632" behindDoc="0" locked="0" layoutInCell="1" allowOverlap="1">
                <wp:simplePos x="0" y="0"/>
                <wp:positionH relativeFrom="margin">
                  <wp:posOffset>1102995</wp:posOffset>
                </wp:positionH>
                <wp:positionV relativeFrom="paragraph">
                  <wp:posOffset>172720</wp:posOffset>
                </wp:positionV>
                <wp:extent cx="457200" cy="472440"/>
                <wp:effectExtent l="3810" t="0" r="8890" b="12700"/>
                <wp:wrapNone/>
                <wp:docPr id="203" name="组合 203"/>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204" name="文本框 204"/>
                        <wps:cNvSpPr txBox="1"/>
                        <wps:spPr>
                          <a:xfrm>
                            <a:off x="137160" y="0"/>
                            <a:ext cx="320040" cy="266700"/>
                          </a:xfrm>
                          <a:prstGeom prst="rect">
                            <a:avLst/>
                          </a:prstGeom>
                          <a:noFill/>
                          <a:ln w="6350">
                            <a:noFill/>
                          </a:ln>
                        </wps:spPr>
                        <wps:txbx>
                          <w:txbxContent>
                            <w:p>
                              <w:pPr>
                                <w:rPr>
                                  <w:sz w:val="24"/>
                                  <w:szCs w:val="24"/>
                                </w:rPr>
                              </w:pPr>
                              <w:r>
                                <w:rPr>
                                  <w:sz w:val="24"/>
                                  <w:szCs w:val="24"/>
                                </w:rPr>
                                <w:t>6</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05" name="任意多边形: 形状 205"/>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6.85pt;margin-top:13.6pt;height:37.2pt;width:36pt;mso-position-horizontal-relative:margin;z-index:251717632;mso-width-relative:page;mso-height-relative:page;" coordsize="457200,472440" o:gfxdata="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II94ujZAAAACgEAAA8AAAAAAAAAAQAgAAAAIgAAAGRycy9kb3ducmV2&#10;LnhtbFBLAQIUABQAAAAIAIdO4kDxiAE1NQQAAIILAAAOAAAAAAAAAAEAIAAAACgBAABkcnMvZTJv&#10;RG9jLnhtbFBLBQYAAAAABgAGAFkBAADPBwAAAAA=&#10;">
                <o:lock v:ext="edit" aspectratio="f"/>
                <v:shape id="_x0000_s1026" o:spid="_x0000_s1026" o:spt="202" type="#_x0000_t202" style="position:absolute;left:137160;top:0;height:266700;width:320040;" filled="f" stroked="f" coordsize="21600,21600" o:gfxdata="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L1Grx&#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6</w:t>
                        </w:r>
                      </w:p>
                    </w:txbxContent>
                  </v:textbox>
                </v:shape>
                <v:shape id="任意多边形: 形状 205" o:spid="_x0000_s1026" o:spt="100" style="position:absolute;left:0;top:259080;height:213360;width:426720;v-text-anchor:middle;" filled="f" stroked="t" coordsize="426720,213360" o:gfxdata="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b5b4A&#10;AADcAAAADwAAAAAAAAABACAAAAAiAAAAZHJzL2Rvd25yZXYueG1sUEsBAhQAFAAAAAgAh07iQDMv&#10;BZ47AAAAOQAAABAAAAAAAAAAAQAgAAAADQEAAGRycy9zaGFwZXhtbC54bWxQSwUGAAAAAAYABgBb&#10;AQAAtw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16608" behindDoc="0" locked="0" layoutInCell="1" allowOverlap="1">
                <wp:simplePos x="0" y="0"/>
                <wp:positionH relativeFrom="margin">
                  <wp:posOffset>2085975</wp:posOffset>
                </wp:positionH>
                <wp:positionV relativeFrom="paragraph">
                  <wp:posOffset>172720</wp:posOffset>
                </wp:positionV>
                <wp:extent cx="457200" cy="472440"/>
                <wp:effectExtent l="3810" t="0" r="8890" b="12700"/>
                <wp:wrapNone/>
                <wp:docPr id="200" name="组合 200"/>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201" name="文本框 201"/>
                        <wps:cNvSpPr txBox="1"/>
                        <wps:spPr>
                          <a:xfrm>
                            <a:off x="137160" y="0"/>
                            <a:ext cx="320040" cy="266700"/>
                          </a:xfrm>
                          <a:prstGeom prst="rect">
                            <a:avLst/>
                          </a:prstGeom>
                          <a:noFill/>
                          <a:ln w="6350">
                            <a:noFill/>
                          </a:ln>
                        </wps:spPr>
                        <wps:txbx>
                          <w:txbxContent>
                            <w:p>
                              <w:pPr>
                                <w:rPr>
                                  <w:sz w:val="24"/>
                                  <w:szCs w:val="24"/>
                                </w:rPr>
                              </w:pPr>
                              <w:r>
                                <w:rPr>
                                  <w:sz w:val="24"/>
                                  <w:szCs w:val="24"/>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02" name="任意多边形: 形状 202"/>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64.25pt;margin-top:13.6pt;height:37.2pt;width:36pt;mso-position-horizontal-relative:margin;z-index:251716608;mso-width-relative:page;mso-height-relative:page;" coordsize="457200,472440" o:gfxdata="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">
                <o:lock v:ext="edit" aspectratio="f"/>
                <v:shape id="_x0000_s1026" o:spid="_x0000_s1026" o:spt="202" type="#_x0000_t202" style="position:absolute;left:137160;top:0;height:266700;width:320040;" filled="f" stroked="f" coordsize="21600,21600" o:gfxdata="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6PJab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4</w:t>
                        </w:r>
                      </w:p>
                    </w:txbxContent>
                  </v:textbox>
                </v:shape>
                <v:shape id="任意多边形: 形状 202" o:spid="_x0000_s1026" o:spt="100" style="position:absolute;left:0;top:259080;height:213360;width:426720;v-text-anchor:middle;" filled="f" stroked="t" coordsize="426720,213360" o:gfxdata="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RdQ5G/&#10;AAAA3AAAAA8AAAAAAAAAAQAgAAAAIgAAAGRycy9kb3ducmV2LnhtbFBLAQIUABQAAAAIAIdO4kAz&#10;LwWeOwAAADkAAAAQAAAAAAAAAAEAIAAAAA4BAABkcnMvc2hhcGV4bWwueG1sUEsFBgAAAAAGAAYA&#10;WwEAALgDA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14560" behindDoc="0" locked="0" layoutInCell="1" allowOverlap="1">
                <wp:simplePos x="0" y="0"/>
                <wp:positionH relativeFrom="margin">
                  <wp:posOffset>2520315</wp:posOffset>
                </wp:positionH>
                <wp:positionV relativeFrom="paragraph">
                  <wp:posOffset>439420</wp:posOffset>
                </wp:positionV>
                <wp:extent cx="457200" cy="472440"/>
                <wp:effectExtent l="3810" t="0" r="8890" b="12700"/>
                <wp:wrapNone/>
                <wp:docPr id="194" name="组合 194"/>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195" name="文本框 195"/>
                        <wps:cNvSpPr txBox="1"/>
                        <wps:spPr>
                          <a:xfrm>
                            <a:off x="137160" y="0"/>
                            <a:ext cx="320040" cy="266700"/>
                          </a:xfrm>
                          <a:prstGeom prst="rect">
                            <a:avLst/>
                          </a:prstGeom>
                          <a:noFill/>
                          <a:ln w="6350">
                            <a:noFill/>
                          </a:ln>
                        </wps:spPr>
                        <wps:txbx>
                          <w:txbxContent>
                            <w:p>
                              <w:pPr>
                                <w:rPr>
                                  <w:sz w:val="24"/>
                                  <w:szCs w:val="24"/>
                                </w:rPr>
                              </w:pPr>
                              <w:r>
                                <w:rPr>
                                  <w:sz w:val="24"/>
                                  <w:szCs w:val="24"/>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 name="任意多边形: 形状 196"/>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98.45pt;margin-top:34.6pt;height:37.2pt;width:36pt;mso-position-horizontal-relative:margin;z-index:251714560;mso-width-relative:page;mso-height-relative:page;" coordsize="457200,472440" o:gfxdata="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BFdxiPaAAAACgEAAA8AAAAAAAAAAQAgAAAAIgAAAGRycy9kb3ducmV2&#10;LnhtbFBLAQIUABQAAAAIAIdO4kBfNu2fNAQAAIILAAAOAAAAAAAAAAEAIAAAACkBAABkcnMvZTJv&#10;RG9jLnhtbFBLBQYAAAAABgAGAFkBAADPBwAAAAA=&#10;">
                <o:lock v:ext="edit" aspectratio="f"/>
                <v:shape id="_x0000_s1026" o:spid="_x0000_s1026" o:spt="202" type="#_x0000_t202" style="position:absolute;left:137160;top:0;height:266700;width:320040;" filled="f" stroked="f" coordsize="21600,21600" o:gfxdata="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7c7kb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5</w:t>
                        </w:r>
                      </w:p>
                    </w:txbxContent>
                  </v:textbox>
                </v:shape>
                <v:shape id="任意多边形: 形状 196" o:spid="_x0000_s1026" o:spt="100" style="position:absolute;left:0;top:259080;height:213360;width:426720;v-text-anchor:middle;" filled="f" stroked="t" coordsize="426720,213360" o:gfxdata="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EmxabsAAADc&#10;AAAADwAAAAAAAAABACAAAAAiAAAAZHJzL2Rvd25yZXYueG1sUEsBAhQAFAAAAAgAh07iQDMvBZ47&#10;AAAAOQAAABAAAAAAAAAAAQAgAAAACgEAAGRycy9zaGFwZXhtbC54bWxQSwUGAAAAAAYABgBbAQAA&#10;tA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25824" behindDoc="0" locked="0" layoutInCell="1" allowOverlap="1">
                <wp:simplePos x="0" y="0"/>
                <wp:positionH relativeFrom="column">
                  <wp:posOffset>5058410</wp:posOffset>
                </wp:positionH>
                <wp:positionV relativeFrom="paragraph">
                  <wp:posOffset>1000760</wp:posOffset>
                </wp:positionV>
                <wp:extent cx="419100" cy="457200"/>
                <wp:effectExtent l="0" t="0" r="12700" b="13970"/>
                <wp:wrapNone/>
                <wp:docPr id="227" name="组合 227"/>
                <wp:cNvGraphicFramePr/>
                <a:graphic xmlns:a="http://schemas.openxmlformats.org/drawingml/2006/main">
                  <a:graphicData uri="http://schemas.microsoft.com/office/word/2010/wordprocessingGroup">
                    <wpg:wgp>
                      <wpg:cNvGrpSpPr/>
                      <wpg:grpSpPr>
                        <a:xfrm>
                          <a:off x="0" y="0"/>
                          <a:ext cx="419100" cy="457200"/>
                          <a:chOff x="-419100" y="15240"/>
                          <a:chExt cx="419100" cy="457200"/>
                        </a:xfrm>
                      </wpg:grpSpPr>
                      <wps:wsp>
                        <wps:cNvPr id="228" name="文本框 228"/>
                        <wps:cNvSpPr txBox="1"/>
                        <wps:spPr>
                          <a:xfrm>
                            <a:off x="-411480" y="15240"/>
                            <a:ext cx="304800" cy="266700"/>
                          </a:xfrm>
                          <a:prstGeom prst="rect">
                            <a:avLst/>
                          </a:prstGeom>
                          <a:noFill/>
                          <a:ln w="6350">
                            <a:noFill/>
                          </a:ln>
                        </wps:spPr>
                        <wps:txbx>
                          <w:txbxContent>
                            <w:p>
                              <w:pPr>
                                <w:rPr>
                                  <w:sz w:val="24"/>
                                  <w:szCs w:val="24"/>
                                </w:rPr>
                              </w:pPr>
                              <w:r>
                                <w:rPr>
                                  <w:sz w:val="24"/>
                                  <w:szCs w:val="24"/>
                                </w:rPr>
                                <w:t>9</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9" name="任意多边形: 形状 229"/>
                        <wps:cNvSpPr/>
                        <wps:spPr>
                          <a:xfrm flipH="1">
                            <a:off x="-419100" y="251460"/>
                            <a:ext cx="419100" cy="22098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98.3pt;margin-top:78.8pt;height:36pt;width:33pt;z-index:251725824;mso-width-relative:page;mso-height-relative:page;" coordorigin="-419100,15240" coordsize="419100,457200" o:gfxdata="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">
                <o:lock v:ext="edit" aspectratio="f"/>
                <v:shape id="_x0000_s1026" o:spid="_x0000_s1026" o:spt="202" type="#_x0000_t202" style="position:absolute;left:-411480;top:15240;height:266700;width:304800;" filled="f" stroked="f" coordsize="21600,21600" o:gfxdata="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Sw8lLsAAADc&#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pPr>
                          <w:rPr>
                            <w:sz w:val="24"/>
                            <w:szCs w:val="24"/>
                          </w:rPr>
                        </w:pPr>
                        <w:r>
                          <w:rPr>
                            <w:sz w:val="24"/>
                            <w:szCs w:val="24"/>
                          </w:rPr>
                          <w:t>9</w:t>
                        </w:r>
                      </w:p>
                    </w:txbxContent>
                  </v:textbox>
                </v:shape>
                <v:shape id="任意多边形: 形状 229" o:spid="_x0000_s1026" o:spt="100" style="position:absolute;left:-419100;top:251460;flip:x;height:220980;width:419100;v-text-anchor:middle;" filled="f" stroked="t" coordsize="426720,213360" o:gfxdata="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RSRbL4A&#10;AADcAAAADwAAAAAAAAABACAAAAAiAAAAZHJzL2Rvd25yZXYueG1sUEsBAhQAFAAAAAgAh07iQDMv&#10;BZ47AAAAOQAAABAAAAAAAAAAAQAgAAAADQEAAGRycy9zaGFwZXhtbC54bWxQSwUGAAAAAAYABgBb&#10;AQAAtwMAAAAA&#10;" path="m0,213360l137160,0,426720,0e">
                  <v:path o:connectlocs="0,220980;134710,0;41910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26848" behindDoc="0" locked="0" layoutInCell="1" allowOverlap="1">
                <wp:simplePos x="0" y="0"/>
                <wp:positionH relativeFrom="margin">
                  <wp:posOffset>3752850</wp:posOffset>
                </wp:positionH>
                <wp:positionV relativeFrom="paragraph">
                  <wp:posOffset>1178560</wp:posOffset>
                </wp:positionV>
                <wp:extent cx="457200" cy="472440"/>
                <wp:effectExtent l="3810" t="0" r="8890" b="12700"/>
                <wp:wrapNone/>
                <wp:docPr id="233" name="组合 233"/>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234" name="文本框 234"/>
                        <wps:cNvSpPr txBox="1"/>
                        <wps:spPr>
                          <a:xfrm>
                            <a:off x="137160" y="0"/>
                            <a:ext cx="320040" cy="266700"/>
                          </a:xfrm>
                          <a:prstGeom prst="rect">
                            <a:avLst/>
                          </a:prstGeom>
                          <a:noFill/>
                          <a:ln w="6350">
                            <a:noFill/>
                          </a:ln>
                        </wps:spPr>
                        <wps:txbx>
                          <w:txbxContent>
                            <w:p>
                              <w:pPr>
                                <w:rPr>
                                  <w:sz w:val="24"/>
                                  <w:szCs w:val="24"/>
                                </w:rPr>
                              </w:pPr>
                              <w:r>
                                <w:rPr>
                                  <w:sz w:val="24"/>
                                  <w:szCs w:val="24"/>
                                </w:rPr>
                                <w:t>8</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5" name="任意多边形: 形状 235"/>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95.5pt;margin-top:92.8pt;height:37.2pt;width:36pt;mso-position-horizontal-relative:margin;z-index:251726848;mso-width-relative:page;mso-height-relative:page;" coordsize="457200,472440" o:gfxdata="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">
                <o:lock v:ext="edit" aspectratio="f"/>
                <v:shape id="_x0000_s1026" o:spid="_x0000_s1026" o:spt="202" type="#_x0000_t202" style="position:absolute;left:137160;top:0;height:266700;width:320040;" filled="f" stroked="f" coordsize="21600,21600" o:gfxdata="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W4oEy/&#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8</w:t>
                        </w:r>
                      </w:p>
                    </w:txbxContent>
                  </v:textbox>
                </v:shape>
                <v:shape id="任意多边形: 形状 235" o:spid="_x0000_s1026" o:spt="100" style="position:absolute;left:0;top:259080;height:213360;width:426720;v-text-anchor:middle;" filled="f" stroked="t" coordsize="426720,213360" o:gfxdata="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XYEVi/&#10;AAAA3AAAAA8AAAAAAAAAAQAgAAAAIgAAAGRycy9kb3ducmV2LnhtbFBLAQIUABQAAAAIAIdO4kAz&#10;LwWeOwAAADkAAAAQAAAAAAAAAAEAIAAAAA4BAABkcnMvc2hhcGV4bWwueG1sUEsFBgAAAAAGAAYA&#10;WwEAALgDA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20704" behindDoc="0" locked="0" layoutInCell="1" allowOverlap="1">
                <wp:simplePos x="0" y="0"/>
                <wp:positionH relativeFrom="column">
                  <wp:posOffset>4182110</wp:posOffset>
                </wp:positionH>
                <wp:positionV relativeFrom="paragraph">
                  <wp:posOffset>1374140</wp:posOffset>
                </wp:positionV>
                <wp:extent cx="541020" cy="472440"/>
                <wp:effectExtent l="0" t="0" r="5080" b="12700"/>
                <wp:wrapNone/>
                <wp:docPr id="212" name="组合 212"/>
                <wp:cNvGraphicFramePr/>
                <a:graphic xmlns:a="http://schemas.openxmlformats.org/drawingml/2006/main">
                  <a:graphicData uri="http://schemas.microsoft.com/office/word/2010/wordprocessingGroup">
                    <wpg:wgp>
                      <wpg:cNvGrpSpPr/>
                      <wpg:grpSpPr>
                        <a:xfrm>
                          <a:off x="0" y="0"/>
                          <a:ext cx="541020" cy="472440"/>
                          <a:chOff x="-541020" y="0"/>
                          <a:chExt cx="541020" cy="472440"/>
                        </a:xfrm>
                      </wpg:grpSpPr>
                      <wps:wsp>
                        <wps:cNvPr id="213" name="文本框 213"/>
                        <wps:cNvSpPr txBox="1"/>
                        <wps:spPr>
                          <a:xfrm>
                            <a:off x="-510540" y="0"/>
                            <a:ext cx="304800" cy="266700"/>
                          </a:xfrm>
                          <a:prstGeom prst="rect">
                            <a:avLst/>
                          </a:prstGeom>
                          <a:noFill/>
                          <a:ln w="6350">
                            <a:noFill/>
                          </a:ln>
                        </wps:spPr>
                        <wps:txbx>
                          <w:txbxContent>
                            <w:p>
                              <w:pPr>
                                <w:rPr>
                                  <w:sz w:val="24"/>
                                  <w:szCs w:val="24"/>
                                </w:rPr>
                              </w:pPr>
                              <w:r>
                                <w:rPr>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4" name="任意多边形: 形状 214"/>
                        <wps:cNvSpPr/>
                        <wps:spPr>
                          <a:xfrm flipH="1">
                            <a:off x="-541020" y="243840"/>
                            <a:ext cx="541020" cy="2286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29.3pt;margin-top:108.2pt;height:37.2pt;width:42.6pt;z-index:251720704;mso-width-relative:page;mso-height-relative:page;" coordorigin="-541020,0" coordsize="541020,472440" o:gfxdata="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">
                <o:lock v:ext="edit" aspectratio="f"/>
                <v:shape id="_x0000_s1026" o:spid="_x0000_s1026" o:spt="202" type="#_x0000_t202" style="position:absolute;left:-510540;top:0;height:266700;width:304800;" filled="f" stroked="f" coordsize="21600,21600" o:gfxdata="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5GRY&#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1</w:t>
                        </w:r>
                      </w:p>
                    </w:txbxContent>
                  </v:textbox>
                </v:shape>
                <v:shape id="任意多边形: 形状 214" o:spid="_x0000_s1026" o:spt="100" style="position:absolute;left:-541020;top:243840;flip:x;height:228600;width:541020;v-text-anchor:middle;" filled="f" stroked="t" coordsize="426720,213360" o:gfxdata="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Xn0T74A&#10;AADcAAAADwAAAAAAAAABACAAAAAiAAAAZHJzL2Rvd25yZXYueG1sUEsBAhQAFAAAAAgAh07iQDMv&#10;BZ47AAAAOQAAABAAAAAAAAAAAQAgAAAADQEAAGRycy9zaGFwZXhtbC54bWxQSwUGAAAAAAYABgBb&#10;AQAAtwMAAAAA&#10;" path="m0,213360l137160,0,426720,0e">
                  <v:path o:connectlocs="0,228600;173899,0;5410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19680" behindDoc="0" locked="0" layoutInCell="1" allowOverlap="1">
                <wp:simplePos x="0" y="0"/>
                <wp:positionH relativeFrom="margin">
                  <wp:posOffset>4371975</wp:posOffset>
                </wp:positionH>
                <wp:positionV relativeFrom="paragraph">
                  <wp:posOffset>2222500</wp:posOffset>
                </wp:positionV>
                <wp:extent cx="457200" cy="472440"/>
                <wp:effectExtent l="3810" t="0" r="8890" b="12700"/>
                <wp:wrapNone/>
                <wp:docPr id="209" name="组合 209"/>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210" name="文本框 210"/>
                        <wps:cNvSpPr txBox="1"/>
                        <wps:spPr>
                          <a:xfrm>
                            <a:off x="137160" y="0"/>
                            <a:ext cx="320040" cy="266700"/>
                          </a:xfrm>
                          <a:prstGeom prst="rect">
                            <a:avLst/>
                          </a:prstGeom>
                          <a:noFill/>
                          <a:ln w="6350">
                            <a:noFill/>
                          </a:ln>
                        </wps:spPr>
                        <wps:txbx>
                          <w:txbxContent>
                            <w:p>
                              <w:pPr>
                                <w:rPr>
                                  <w:sz w:val="24"/>
                                  <w:szCs w:val="24"/>
                                </w:rPr>
                              </w:pPr>
                              <w:r>
                                <w:rPr>
                                  <w:sz w:val="24"/>
                                  <w:szCs w:val="24"/>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1" name="任意多边形: 形状 211"/>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44.25pt;margin-top:175pt;height:37.2pt;width:36pt;mso-position-horizontal-relative:margin;z-index:251719680;mso-width-relative:page;mso-height-relative:page;" coordsize="457200,472440" o:gfxdata="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">
                <o:lock v:ext="edit" aspectratio="f"/>
                <v:shape id="_x0000_s1026" o:spid="_x0000_s1026" o:spt="202" type="#_x0000_t202" style="position:absolute;left:137160;top:0;height:266700;width:320040;" filled="f" stroked="f" coordsize="21600,21600" o:gfxdata="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E2+i+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sz w:val="24"/>
                            <w:szCs w:val="24"/>
                          </w:rPr>
                        </w:pPr>
                        <w:r>
                          <w:rPr>
                            <w:sz w:val="24"/>
                            <w:szCs w:val="24"/>
                          </w:rPr>
                          <w:t>2</w:t>
                        </w:r>
                      </w:p>
                    </w:txbxContent>
                  </v:textbox>
                </v:shape>
                <v:shape id="任意多边形: 形状 211" o:spid="_x0000_s1026" o:spt="100" style="position:absolute;left:0;top:259080;height:213360;width:426720;v-text-anchor:middle;" filled="f" stroked="t" coordsize="426720,213360" o:gfxdata="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Vks7vQAA&#10;ANwAAAAPAAAAAAAAAAEAIAAAACIAAABkcnMvZG93bnJldi54bWxQSwECFAAUAAAACACHTuJAMy8F&#10;njsAAAA5AAAAEAAAAAAAAAABACAAAAAMAQAAZHJzL3NoYXBleG1sLnhtbFBLBQYAAAAABgAGAFsB&#10;AAC2Aw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27872" behindDoc="0" locked="0" layoutInCell="1" allowOverlap="1">
                <wp:simplePos x="0" y="0"/>
                <wp:positionH relativeFrom="column">
                  <wp:posOffset>4989830</wp:posOffset>
                </wp:positionH>
                <wp:positionV relativeFrom="paragraph">
                  <wp:posOffset>1671320</wp:posOffset>
                </wp:positionV>
                <wp:extent cx="579120" cy="472440"/>
                <wp:effectExtent l="0" t="0" r="5080" b="12700"/>
                <wp:wrapNone/>
                <wp:docPr id="236" name="组合 236"/>
                <wp:cNvGraphicFramePr/>
                <a:graphic xmlns:a="http://schemas.openxmlformats.org/drawingml/2006/main">
                  <a:graphicData uri="http://schemas.microsoft.com/office/word/2010/wordprocessingGroup">
                    <wpg:wgp>
                      <wpg:cNvGrpSpPr/>
                      <wpg:grpSpPr>
                        <a:xfrm>
                          <a:off x="0" y="0"/>
                          <a:ext cx="579120" cy="472440"/>
                          <a:chOff x="-579120" y="0"/>
                          <a:chExt cx="579120" cy="472440"/>
                        </a:xfrm>
                      </wpg:grpSpPr>
                      <wps:wsp>
                        <wps:cNvPr id="237" name="文本框 237"/>
                        <wps:cNvSpPr txBox="1"/>
                        <wps:spPr>
                          <a:xfrm>
                            <a:off x="-579120" y="0"/>
                            <a:ext cx="373380" cy="266700"/>
                          </a:xfrm>
                          <a:prstGeom prst="rect">
                            <a:avLst/>
                          </a:prstGeom>
                          <a:noFill/>
                          <a:ln w="6350">
                            <a:noFill/>
                          </a:ln>
                        </wps:spPr>
                        <wps:txbx>
                          <w:txbxContent>
                            <w:p>
                              <w:pPr>
                                <w:rPr>
                                  <w:sz w:val="24"/>
                                  <w:szCs w:val="24"/>
                                </w:rPr>
                              </w:pPr>
                              <w:r>
                                <w:rPr>
                                  <w:sz w:val="24"/>
                                  <w:szCs w:val="24"/>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8" name="任意多边形: 形状 238"/>
                        <wps:cNvSpPr/>
                        <wps:spPr>
                          <a:xfrm flipH="1">
                            <a:off x="-541020" y="243840"/>
                            <a:ext cx="541020" cy="2286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92.9pt;margin-top:131.6pt;height:37.2pt;width:45.6pt;z-index:251727872;mso-width-relative:page;mso-height-relative:page;" coordorigin="-579120,0" coordsize="579120,472440" o:gfxdata="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">
                <o:lock v:ext="edit" aspectratio="f"/>
                <v:shape id="_x0000_s1026" o:spid="_x0000_s1026" o:spt="202" type="#_x0000_t202" style="position:absolute;left:-579120;top:0;height:266700;width:373380;" filled="f" stroked="f" coordsize="21600,21600" o:gfxdata="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VqPju/&#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3</w:t>
                        </w:r>
                      </w:p>
                    </w:txbxContent>
                  </v:textbox>
                </v:shape>
                <v:shape id="任意多边形: 形状 238" o:spid="_x0000_s1026" o:spt="100" style="position:absolute;left:-541020;top:243840;flip:x;height:228600;width:541020;v-text-anchor:middle;" filled="f" stroked="t" coordsize="426720,213360" o:gfxdata="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LgaIqugAAANwA&#10;AAAPAAAAAAAAAAEAIAAAACIAAABkcnMvZG93bnJldi54bWxQSwECFAAUAAAACACHTuJAMy8FnjsA&#10;AAA5AAAAEAAAAAAAAAABACAAAAAJAQAAZHJzL3NoYXBleG1sLnhtbFBLBQYAAAAABgAGAFsBAACz&#10;AwAAAAA=&#10;" path="m0,213360l137160,0,426720,0e">
                  <v:path o:connectlocs="0,228600;173899,0;5410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21728" behindDoc="0" locked="0" layoutInCell="1" allowOverlap="1">
                <wp:simplePos x="0" y="0"/>
                <wp:positionH relativeFrom="column">
                  <wp:posOffset>3023870</wp:posOffset>
                </wp:positionH>
                <wp:positionV relativeFrom="paragraph">
                  <wp:posOffset>2501900</wp:posOffset>
                </wp:positionV>
                <wp:extent cx="541020" cy="419100"/>
                <wp:effectExtent l="0" t="0" r="5080" b="13970"/>
                <wp:wrapNone/>
                <wp:docPr id="215" name="组合 215"/>
                <wp:cNvGraphicFramePr/>
                <a:graphic xmlns:a="http://schemas.openxmlformats.org/drawingml/2006/main">
                  <a:graphicData uri="http://schemas.microsoft.com/office/word/2010/wordprocessingGroup">
                    <wpg:wgp>
                      <wpg:cNvGrpSpPr/>
                      <wpg:grpSpPr>
                        <a:xfrm>
                          <a:off x="0" y="0"/>
                          <a:ext cx="541020" cy="419097"/>
                          <a:chOff x="-541020" y="53342"/>
                          <a:chExt cx="541020" cy="419096"/>
                        </a:xfrm>
                      </wpg:grpSpPr>
                      <wps:wsp>
                        <wps:cNvPr id="216" name="文本框 216"/>
                        <wps:cNvSpPr txBox="1"/>
                        <wps:spPr>
                          <a:xfrm>
                            <a:off x="-518160" y="53342"/>
                            <a:ext cx="388620" cy="266699"/>
                          </a:xfrm>
                          <a:prstGeom prst="rect">
                            <a:avLst/>
                          </a:prstGeom>
                          <a:noFill/>
                          <a:ln w="6350">
                            <a:noFill/>
                          </a:ln>
                        </wps:spPr>
                        <wps:txbx>
                          <w:txbxContent>
                            <w:p>
                              <w:pPr>
                                <w:rPr>
                                  <w:sz w:val="24"/>
                                  <w:szCs w:val="24"/>
                                </w:rPr>
                              </w:pPr>
                              <w:r>
                                <w:rPr>
                                  <w:sz w:val="24"/>
                                  <w:szCs w:val="24"/>
                                </w:rPr>
                                <w:t>10</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7" name="任意多边形: 形状 217"/>
                        <wps:cNvSpPr/>
                        <wps:spPr>
                          <a:xfrm flipH="1">
                            <a:off x="-541020" y="274320"/>
                            <a:ext cx="541020" cy="198118"/>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38.1pt;margin-top:197pt;height:33pt;width:42.6pt;z-index:251721728;mso-width-relative:page;mso-height-relative:page;" coordorigin="-541020,53342" coordsize="541020,419096" o:gfxdata="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">
                <o:lock v:ext="edit" aspectratio="f"/>
                <v:shape id="_x0000_s1026" o:spid="_x0000_s1026" o:spt="202" type="#_x0000_t202" style="position:absolute;left:-518160;top:53342;height:266699;width:388620;" filled="f" stroked="f" coordsize="21600,21600" o:gfxdata="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ZPHwL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10</w:t>
                        </w:r>
                      </w:p>
                    </w:txbxContent>
                  </v:textbox>
                </v:shape>
                <v:shape id="任意多边形: 形状 217" o:spid="_x0000_s1026" o:spt="100" style="position:absolute;left:-541020;top:274320;flip:x;height:198118;width:541020;v-text-anchor:middle;" filled="f" stroked="t" coordsize="426720,213360" o:gfxdata="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atqOL4A&#10;AADcAAAADwAAAAAAAAABACAAAAAiAAAAZHJzL2Rvd25yZXYueG1sUEsBAhQAFAAAAAgAh07iQDMv&#10;BZ47AAAAOQAAABAAAAAAAAAAAQAgAAAADQEAAGRycy9zaGFwZXhtbC54bWxQSwUGAAAAAAYABgBb&#10;AQAAtwMAAAAA&#10;" path="m0,213360l137160,0,426720,0e">
                  <v:path o:connectlocs="0,198118;173899,0;5410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15584" behindDoc="0" locked="0" layoutInCell="1" allowOverlap="1">
                <wp:simplePos x="0" y="0"/>
                <wp:positionH relativeFrom="column">
                  <wp:posOffset>554990</wp:posOffset>
                </wp:positionH>
                <wp:positionV relativeFrom="paragraph">
                  <wp:posOffset>2372360</wp:posOffset>
                </wp:positionV>
                <wp:extent cx="541020" cy="266700"/>
                <wp:effectExtent l="0" t="0" r="5080" b="0"/>
                <wp:wrapNone/>
                <wp:docPr id="197" name="组合 197"/>
                <wp:cNvGraphicFramePr/>
                <a:graphic xmlns:a="http://schemas.openxmlformats.org/drawingml/2006/main">
                  <a:graphicData uri="http://schemas.microsoft.com/office/word/2010/wordprocessingGroup">
                    <wpg:wgp>
                      <wpg:cNvGrpSpPr/>
                      <wpg:grpSpPr>
                        <a:xfrm>
                          <a:off x="0" y="0"/>
                          <a:ext cx="541020" cy="266700"/>
                          <a:chOff x="-541020" y="419100"/>
                          <a:chExt cx="541020" cy="266700"/>
                        </a:xfrm>
                      </wpg:grpSpPr>
                      <wps:wsp>
                        <wps:cNvPr id="198" name="文本框 198"/>
                        <wps:cNvSpPr txBox="1"/>
                        <wps:spPr>
                          <a:xfrm>
                            <a:off x="-518160" y="419100"/>
                            <a:ext cx="441960" cy="266700"/>
                          </a:xfrm>
                          <a:prstGeom prst="rect">
                            <a:avLst/>
                          </a:prstGeom>
                          <a:noFill/>
                          <a:ln w="6350">
                            <a:noFill/>
                          </a:ln>
                        </wps:spPr>
                        <wps:txbx>
                          <w:txbxContent>
                            <w:p>
                              <w:pPr>
                                <w:rPr>
                                  <w:sz w:val="24"/>
                                  <w:szCs w:val="24"/>
                                </w:rPr>
                              </w:pPr>
                              <w:r>
                                <w:rPr>
                                  <w:sz w:val="24"/>
                                  <w:szCs w:val="24"/>
                                </w:rPr>
                                <w:t>10</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9" name="任意多边形: 形状 199"/>
                        <wps:cNvSpPr/>
                        <wps:spPr>
                          <a:xfrm flipH="1" flipV="1">
                            <a:off x="-541020" y="472440"/>
                            <a:ext cx="541020" cy="16764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43.7pt;margin-top:186.8pt;height:21pt;width:42.6pt;z-index:251715584;mso-width-relative:page;mso-height-relative:page;" coordorigin="-541020,419100" coordsize="541020,266700" o:gfxdata="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">
                <o:lock v:ext="edit" aspectratio="f"/>
                <v:shape id="_x0000_s1026" o:spid="_x0000_s1026" o:spt="202" type="#_x0000_t202" style="position:absolute;left:-518160;top:419100;height:266700;width:441960;" filled="f" stroked="f" coordsize="21600,21600" o:gfxdata="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m2lA+/&#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10</w:t>
                        </w:r>
                      </w:p>
                    </w:txbxContent>
                  </v:textbox>
                </v:shape>
                <v:shape id="任意多边形: 形状 199" o:spid="_x0000_s1026" o:spt="100" style="position:absolute;left:-541020;top:472440;flip:x y;height:167640;width:541020;v-text-anchor:middle;" filled="f" stroked="t" coordsize="426720,213360" o:gfxdata="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2Uea8AAAA&#10;3AAAAA8AAAAAAAAAAQAgAAAAIgAAAGRycy9kb3ducmV2LnhtbFBLAQIUABQAAAAIAIdO4kAzLwWe&#10;OwAAADkAAAAQAAAAAAAAAAEAIAAAAAsBAABkcnMvc2hhcGV4bWwueG1sUEsFBgAAAAAGAAYAWwEA&#10;ALUDAAAAAA==&#10;" path="m0,213360l137160,0,426720,0e">
                  <v:path o:connectlocs="0,167640;173899,0;5410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24800" behindDoc="0" locked="0" layoutInCell="1" allowOverlap="1">
                <wp:simplePos x="0" y="0"/>
                <wp:positionH relativeFrom="margin">
                  <wp:posOffset>4844415</wp:posOffset>
                </wp:positionH>
                <wp:positionV relativeFrom="paragraph">
                  <wp:posOffset>180340</wp:posOffset>
                </wp:positionV>
                <wp:extent cx="457200" cy="472440"/>
                <wp:effectExtent l="3810" t="0" r="8890" b="12700"/>
                <wp:wrapNone/>
                <wp:docPr id="224" name="组合 224"/>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225" name="文本框 225"/>
                        <wps:cNvSpPr txBox="1"/>
                        <wps:spPr>
                          <a:xfrm>
                            <a:off x="137160" y="0"/>
                            <a:ext cx="320040" cy="266700"/>
                          </a:xfrm>
                          <a:prstGeom prst="rect">
                            <a:avLst/>
                          </a:prstGeom>
                          <a:noFill/>
                          <a:ln w="6350">
                            <a:noFill/>
                          </a:ln>
                        </wps:spPr>
                        <wps:txbx>
                          <w:txbxContent>
                            <w:p>
                              <w:pPr>
                                <w:rPr>
                                  <w:sz w:val="24"/>
                                  <w:szCs w:val="24"/>
                                </w:rPr>
                              </w:pPr>
                              <w:r>
                                <w:rPr>
                                  <w:sz w:val="24"/>
                                  <w:szCs w:val="24"/>
                                </w:rPr>
                                <w:t>6</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6" name="任意多边形: 形状 226"/>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81.45pt;margin-top:14.2pt;height:37.2pt;width:36pt;mso-position-horizontal-relative:margin;z-index:251724800;mso-width-relative:page;mso-height-relative:page;" coordsize="457200,472440" o:gfxdata="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">
                <o:lock v:ext="edit" aspectratio="f"/>
                <v:shape id="_x0000_s1026" o:spid="_x0000_s1026" o:spt="202" type="#_x0000_t202" style="position:absolute;left:137160;top:0;height:266700;width:320040;" filled="f" stroked="f" coordsize="21600,21600" o:gfxdata="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8tkwq/&#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6</w:t>
                        </w:r>
                      </w:p>
                    </w:txbxContent>
                  </v:textbox>
                </v:shape>
                <v:shape id="任意多边形: 形状 226" o:spid="_x0000_s1026" o:spt="100" style="position:absolute;left:0;top:259080;height:213360;width:426720;v-text-anchor:middle;" filled="f" stroked="t" coordsize="426720,213360" o:gfxdata="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DTGfK/&#10;AAAA3AAAAA8AAAAAAAAAAQAgAAAAIgAAAGRycy9kb3ducmV2LnhtbFBLAQIUABQAAAAIAIdO4kAz&#10;LwWeOwAAADkAAAAQAAAAAAAAAAEAIAAAAA4BAABkcnMvc2hhcGV4bWwueG1sUEsFBgAAAAAGAAYA&#10;WwEAALgDA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23776" behindDoc="0" locked="0" layoutInCell="1" allowOverlap="1">
                <wp:simplePos x="0" y="0"/>
                <wp:positionH relativeFrom="margin">
                  <wp:posOffset>3891915</wp:posOffset>
                </wp:positionH>
                <wp:positionV relativeFrom="paragraph">
                  <wp:posOffset>302260</wp:posOffset>
                </wp:positionV>
                <wp:extent cx="457200" cy="472440"/>
                <wp:effectExtent l="3810" t="0" r="8890" b="12700"/>
                <wp:wrapNone/>
                <wp:docPr id="221" name="组合 221"/>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222" name="文本框 222"/>
                        <wps:cNvSpPr txBox="1"/>
                        <wps:spPr>
                          <a:xfrm>
                            <a:off x="137160" y="0"/>
                            <a:ext cx="320040" cy="266700"/>
                          </a:xfrm>
                          <a:prstGeom prst="rect">
                            <a:avLst/>
                          </a:prstGeom>
                          <a:noFill/>
                          <a:ln w="6350">
                            <a:noFill/>
                          </a:ln>
                        </wps:spPr>
                        <wps:txbx>
                          <w:txbxContent>
                            <w:p>
                              <w:pPr>
                                <w:rPr>
                                  <w:sz w:val="24"/>
                                  <w:szCs w:val="24"/>
                                </w:rPr>
                              </w:pPr>
                              <w:r>
                                <w:rPr>
                                  <w:sz w:val="24"/>
                                  <w:szCs w:val="24"/>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3" name="任意多边形: 形状 223"/>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06.45pt;margin-top:23.8pt;height:37.2pt;width:36pt;mso-position-horizontal-relative:margin;z-index:251723776;mso-width-relative:page;mso-height-relative:page;" coordsize="457200,472440" o:gfxdata="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">
                <o:lock v:ext="edit" aspectratio="f"/>
                <v:shape id="_x0000_s1026" o:spid="_x0000_s1026" o:spt="202" type="#_x0000_t202" style="position:absolute;left:137160;top:0;height:266700;width:320040;" filled="f" stroked="f" coordsize="21600,21600" o:gfxdata="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MQLfr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5</w:t>
                        </w:r>
                      </w:p>
                    </w:txbxContent>
                  </v:textbox>
                </v:shape>
                <v:shape id="任意多边形: 形状 223" o:spid="_x0000_s1026" o:spt="100" style="position:absolute;left:0;top:259080;height:213360;width:426720;v-text-anchor:middle;" filled="f" stroked="t" coordsize="426720,213360" o:gfxdata="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pLpqvQAA&#10;ANwAAAAPAAAAAAAAAAEAIAAAACIAAABkcnMvZG93bnJldi54bWxQSwECFAAUAAAACACHTuJAMy8F&#10;njsAAAA5AAAAEAAAAAAAAAABACAAAAAMAQAAZHJzL3NoYXBleG1sLnhtbFBLBQYAAAAABgAGAFsB&#10;AAC2Aw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18656" behindDoc="0" locked="0" layoutInCell="1" allowOverlap="1">
                <wp:simplePos x="0" y="0"/>
                <wp:positionH relativeFrom="column">
                  <wp:posOffset>1187450</wp:posOffset>
                </wp:positionH>
                <wp:positionV relativeFrom="paragraph">
                  <wp:posOffset>1663700</wp:posOffset>
                </wp:positionV>
                <wp:extent cx="541020" cy="472440"/>
                <wp:effectExtent l="0" t="0" r="5080" b="12700"/>
                <wp:wrapNone/>
                <wp:docPr id="206" name="组合 206"/>
                <wp:cNvGraphicFramePr/>
                <a:graphic xmlns:a="http://schemas.openxmlformats.org/drawingml/2006/main">
                  <a:graphicData uri="http://schemas.microsoft.com/office/word/2010/wordprocessingGroup">
                    <wpg:wgp>
                      <wpg:cNvGrpSpPr/>
                      <wpg:grpSpPr>
                        <a:xfrm>
                          <a:off x="0" y="0"/>
                          <a:ext cx="541020" cy="472440"/>
                          <a:chOff x="-541020" y="0"/>
                          <a:chExt cx="541020" cy="472440"/>
                        </a:xfrm>
                      </wpg:grpSpPr>
                      <wps:wsp>
                        <wps:cNvPr id="207" name="文本框 207"/>
                        <wps:cNvSpPr txBox="1"/>
                        <wps:spPr>
                          <a:xfrm>
                            <a:off x="-510540" y="0"/>
                            <a:ext cx="304800" cy="266700"/>
                          </a:xfrm>
                          <a:prstGeom prst="rect">
                            <a:avLst/>
                          </a:prstGeom>
                          <a:noFill/>
                          <a:ln w="6350">
                            <a:noFill/>
                          </a:ln>
                        </wps:spPr>
                        <wps:txbx>
                          <w:txbxContent>
                            <w:p>
                              <w:pPr>
                                <w:rPr>
                                  <w:sz w:val="24"/>
                                  <w:szCs w:val="24"/>
                                </w:rPr>
                              </w:pPr>
                              <w:r>
                                <w:rPr>
                                  <w:sz w:val="24"/>
                                  <w:szCs w:val="24"/>
                                </w:rPr>
                                <w:t>9</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08" name="任意多边形: 形状 208"/>
                        <wps:cNvSpPr/>
                        <wps:spPr>
                          <a:xfrm flipH="1">
                            <a:off x="-541020" y="243840"/>
                            <a:ext cx="541020" cy="2286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93.5pt;margin-top:131pt;height:37.2pt;width:42.6pt;z-index:251718656;mso-width-relative:page;mso-height-relative:page;" coordorigin="-541020,0" coordsize="541020,472440" o:gfxdata="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">
                <o:lock v:ext="edit" aspectratio="f"/>
                <v:shape id="_x0000_s1026" o:spid="_x0000_s1026" o:spt="202" type="#_x0000_t202" style="position:absolute;left:-510540;top:0;height:266700;width:304800;" filled="f" stroked="f" coordsize="21600,21600" o:gfxdata="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7BvSG&#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9</w:t>
                        </w:r>
                      </w:p>
                    </w:txbxContent>
                  </v:textbox>
                </v:shape>
                <v:shape id="任意多边形: 形状 208" o:spid="_x0000_s1026" o:spt="100" style="position:absolute;left:-541020;top:243840;flip:x;height:228600;width:541020;v-text-anchor:middle;" filled="f" stroked="t" coordsize="426720,213360" o:gfxdata="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F7WiXugAAANwA&#10;AAAPAAAAAAAAAAEAIAAAACIAAABkcnMvZG93bnJldi54bWxQSwECFAAUAAAACACHTuJAMy8FnjsA&#10;AAA5AAAAEAAAAAAAAAABACAAAAAJAQAAZHJzL3NoYXBleG1sLnhtbFBLBQYAAAAABgAGAFsBAACz&#10;AwAAAAA=&#10;" path="m0,213360l137160,0,426720,0e">
                  <v:path o:connectlocs="0,228600;173899,0;5410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12512" behindDoc="0" locked="0" layoutInCell="1" allowOverlap="1">
                <wp:simplePos x="0" y="0"/>
                <wp:positionH relativeFrom="column">
                  <wp:posOffset>52070</wp:posOffset>
                </wp:positionH>
                <wp:positionV relativeFrom="paragraph">
                  <wp:posOffset>924560</wp:posOffset>
                </wp:positionV>
                <wp:extent cx="541020" cy="472440"/>
                <wp:effectExtent l="0" t="0" r="5080" b="12700"/>
                <wp:wrapNone/>
                <wp:docPr id="188" name="组合 188"/>
                <wp:cNvGraphicFramePr/>
                <a:graphic xmlns:a="http://schemas.openxmlformats.org/drawingml/2006/main">
                  <a:graphicData uri="http://schemas.microsoft.com/office/word/2010/wordprocessingGroup">
                    <wpg:wgp>
                      <wpg:cNvGrpSpPr/>
                      <wpg:grpSpPr>
                        <a:xfrm>
                          <a:off x="0" y="0"/>
                          <a:ext cx="541020" cy="472440"/>
                          <a:chOff x="-541020" y="0"/>
                          <a:chExt cx="541020" cy="472440"/>
                        </a:xfrm>
                      </wpg:grpSpPr>
                      <wps:wsp>
                        <wps:cNvPr id="189" name="文本框 189"/>
                        <wps:cNvSpPr txBox="1"/>
                        <wps:spPr>
                          <a:xfrm>
                            <a:off x="-510540" y="0"/>
                            <a:ext cx="304800" cy="266700"/>
                          </a:xfrm>
                          <a:prstGeom prst="rect">
                            <a:avLst/>
                          </a:prstGeom>
                          <a:noFill/>
                          <a:ln w="6350">
                            <a:noFill/>
                          </a:ln>
                        </wps:spPr>
                        <wps:txbx>
                          <w:txbxContent>
                            <w:p>
                              <w:pPr>
                                <w:rPr>
                                  <w:sz w:val="24"/>
                                  <w:szCs w:val="24"/>
                                </w:rPr>
                              </w:pPr>
                              <w:r>
                                <w:rPr>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0" name="任意多边形: 形状 190"/>
                        <wps:cNvSpPr/>
                        <wps:spPr>
                          <a:xfrm flipH="1">
                            <a:off x="-541020" y="243840"/>
                            <a:ext cx="541020" cy="2286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4.1pt;margin-top:72.8pt;height:37.2pt;width:42.6pt;z-index:251712512;mso-width-relative:page;mso-height-relative:page;" coordorigin="-541020,0" coordsize="541020,472440" o:gfxdata="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">
                <o:lock v:ext="edit" aspectratio="f"/>
                <v:shape id="_x0000_s1026" o:spid="_x0000_s1026" o:spt="202" type="#_x0000_t202" style="position:absolute;left:-510540;top:0;height:266700;width:304800;" filled="f" stroked="f" coordsize="21600,21600" o:gfxdata="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yOnSb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1</w:t>
                        </w:r>
                      </w:p>
                    </w:txbxContent>
                  </v:textbox>
                </v:shape>
                <v:shape id="任意多边形: 形状 190" o:spid="_x0000_s1026" o:spt="100" style="position:absolute;left:-541020;top:243840;flip:x;height:228600;width:541020;v-text-anchor:middle;" filled="f" stroked="t" coordsize="426720,213360" o:gfxdata="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LSQar4A&#10;AADcAAAADwAAAAAAAAABACAAAAAiAAAAZHJzL2Rvd25yZXYueG1sUEsBAhQAFAAAAAgAh07iQDMv&#10;BZ47AAAAOQAAABAAAAAAAAAAAQAgAAAADQEAAGRycy9zaGFwZXhtbC54bWxQSwUGAAAAAAYABgBb&#10;AQAAtwMAAAAA&#10;" path="m0,213360l137160,0,426720,0e">
                  <v:path o:connectlocs="0,228600;173899,0;541020,0" o:connectangles="0,0,0"/>
                  <v:fill on="f" focussize="0,0"/>
                  <v:stroke weight="0.25pt" color="#000000 [3213]" miterlimit="8" joinstyle="miter"/>
                  <v:imagedata o:title=""/>
                  <o:lock v:ext="edit" aspectratio="f"/>
                </v:shape>
              </v:group>
            </w:pict>
          </mc:Fallback>
        </mc:AlternateContent>
      </w:r>
      <w:r>
        <w:drawing>
          <wp:inline distT="0" distB="0" distL="0" distR="0">
            <wp:extent cx="2819400" cy="2948305"/>
            <wp:effectExtent l="0" t="0" r="0" b="1079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825246" cy="2954788"/>
                    </a:xfrm>
                    <a:prstGeom prst="rect">
                      <a:avLst/>
                    </a:prstGeom>
                    <a:noFill/>
                    <a:ln>
                      <a:noFill/>
                    </a:ln>
                  </pic:spPr>
                </pic:pic>
              </a:graphicData>
            </a:graphic>
          </wp:inline>
        </w:drawing>
      </w:r>
      <w:r>
        <w:t xml:space="preserve">      </w:t>
      </w:r>
      <w:r>
        <w:drawing>
          <wp:inline distT="0" distB="0" distL="0" distR="0">
            <wp:extent cx="2278380" cy="2308860"/>
            <wp:effectExtent l="0" t="0" r="7620"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283494" cy="2314632"/>
                    </a:xfrm>
                    <a:prstGeom prst="rect">
                      <a:avLst/>
                    </a:prstGeom>
                    <a:noFill/>
                    <a:ln>
                      <a:noFill/>
                    </a:ln>
                  </pic:spPr>
                </pic:pic>
              </a:graphicData>
            </a:graphic>
          </wp:inline>
        </w:drawing>
      </w:r>
    </w:p>
    <w:p>
      <w:pPr>
        <w:pStyle w:val="533"/>
        <w:numPr>
          <w:ilvl w:val="0"/>
          <w:numId w:val="0"/>
        </w:numPr>
        <w:spacing w:before="156" w:after="156"/>
        <w:ind w:firstLine="800" w:firstLineChars="400"/>
        <w:jc w:val="both"/>
        <w:rPr>
          <w:sz w:val="20"/>
          <w:szCs w:val="18"/>
        </w:rPr>
      </w:pPr>
      <w:r>
        <w:rPr>
          <w:rFonts w:hint="eastAsia"/>
          <w:sz w:val="20"/>
          <w:szCs w:val="18"/>
          <w:highlight w:val="lightGray"/>
        </w:rPr>
        <w:t>a）</w:t>
      </w:r>
      <w:r>
        <w:rPr>
          <w:rFonts w:hint="eastAsia"/>
          <w:sz w:val="20"/>
          <w:szCs w:val="18"/>
        </w:rPr>
        <w:t xml:space="preserve">集成钢筋免模预制电缆工作井构造图 </w:t>
      </w:r>
      <w:r>
        <w:rPr>
          <w:sz w:val="20"/>
          <w:szCs w:val="18"/>
        </w:rPr>
        <w:t xml:space="preserve">          </w:t>
      </w:r>
      <w:r>
        <w:rPr>
          <w:rFonts w:hint="eastAsia"/>
          <w:sz w:val="20"/>
          <w:szCs w:val="18"/>
        </w:rPr>
        <w:t xml:space="preserve"> </w:t>
      </w:r>
      <w:r>
        <w:rPr>
          <w:sz w:val="20"/>
          <w:szCs w:val="18"/>
        </w:rPr>
        <w:t xml:space="preserve">  </w:t>
      </w:r>
      <w:r>
        <w:rPr>
          <w:rFonts w:hint="eastAsia"/>
          <w:sz w:val="20"/>
          <w:szCs w:val="18"/>
        </w:rPr>
        <w:t>b）集成钢筋免模预制电缆工作井剖面图</w:t>
      </w:r>
    </w:p>
    <w:p>
      <w:pPr>
        <w:pStyle w:val="528"/>
        <w:ind w:firstLine="360"/>
        <w:rPr>
          <w:sz w:val="18"/>
          <w:szCs w:val="16"/>
        </w:rPr>
      </w:pPr>
      <w:r>
        <w:rPr>
          <w:rFonts w:hint="eastAsia"/>
          <w:sz w:val="18"/>
          <w:szCs w:val="16"/>
        </w:rPr>
        <w:t>标引序号说明：</w:t>
      </w:r>
    </w:p>
    <w:p>
      <w:pPr>
        <w:pStyle w:val="528"/>
        <w:ind w:firstLine="360"/>
        <w:rPr>
          <w:sz w:val="18"/>
          <w:szCs w:val="16"/>
        </w:rPr>
      </w:pPr>
      <w:r>
        <w:rPr>
          <w:rFonts w:hint="eastAsia"/>
          <w:sz w:val="18"/>
          <w:szCs w:val="16"/>
        </w:rPr>
        <w:t>1—集成钢筋免模预制电缆工作井；</w:t>
      </w:r>
    </w:p>
    <w:p>
      <w:pPr>
        <w:pStyle w:val="528"/>
        <w:ind w:firstLine="360"/>
        <w:rPr>
          <w:sz w:val="18"/>
          <w:szCs w:val="16"/>
        </w:rPr>
      </w:pPr>
      <w:r>
        <w:rPr>
          <w:rFonts w:hint="eastAsia"/>
          <w:sz w:val="18"/>
          <w:szCs w:val="16"/>
        </w:rPr>
        <w:t>2—预制底板；</w:t>
      </w:r>
    </w:p>
    <w:p>
      <w:pPr>
        <w:pStyle w:val="528"/>
        <w:ind w:firstLine="360"/>
        <w:rPr>
          <w:sz w:val="18"/>
          <w:szCs w:val="16"/>
        </w:rPr>
      </w:pPr>
      <w:r>
        <w:rPr>
          <w:rFonts w:hint="eastAsia"/>
          <w:sz w:val="18"/>
          <w:szCs w:val="16"/>
        </w:rPr>
        <w:t>3—连接件；</w:t>
      </w:r>
    </w:p>
    <w:p>
      <w:pPr>
        <w:pStyle w:val="528"/>
        <w:ind w:firstLine="360"/>
        <w:rPr>
          <w:sz w:val="18"/>
          <w:szCs w:val="16"/>
        </w:rPr>
      </w:pPr>
      <w:r>
        <w:rPr>
          <w:rFonts w:hint="eastAsia"/>
          <w:sz w:val="18"/>
          <w:szCs w:val="16"/>
        </w:rPr>
        <w:t>4—盖板；</w:t>
      </w:r>
    </w:p>
    <w:p>
      <w:pPr>
        <w:pStyle w:val="528"/>
        <w:ind w:firstLine="360"/>
        <w:rPr>
          <w:sz w:val="18"/>
          <w:szCs w:val="16"/>
        </w:rPr>
      </w:pPr>
      <w:r>
        <w:rPr>
          <w:rFonts w:hint="eastAsia"/>
          <w:sz w:val="18"/>
          <w:szCs w:val="16"/>
        </w:rPr>
        <w:t>5—带检修孔盖板；</w:t>
      </w:r>
    </w:p>
    <w:p>
      <w:pPr>
        <w:pStyle w:val="528"/>
        <w:ind w:firstLine="360"/>
        <w:rPr>
          <w:sz w:val="18"/>
          <w:szCs w:val="16"/>
        </w:rPr>
      </w:pPr>
      <w:r>
        <w:rPr>
          <w:rFonts w:hint="eastAsia"/>
          <w:sz w:val="18"/>
          <w:szCs w:val="16"/>
        </w:rPr>
        <w:t>6—检修孔；</w:t>
      </w:r>
    </w:p>
    <w:p>
      <w:pPr>
        <w:pStyle w:val="528"/>
        <w:ind w:firstLine="360"/>
        <w:rPr>
          <w:sz w:val="18"/>
          <w:szCs w:val="16"/>
        </w:rPr>
      </w:pPr>
      <w:r>
        <w:rPr>
          <w:rFonts w:hint="eastAsia"/>
          <w:sz w:val="18"/>
          <w:szCs w:val="16"/>
        </w:rPr>
        <w:t>7—预制电缆排管进出口；</w:t>
      </w:r>
    </w:p>
    <w:p>
      <w:pPr>
        <w:pStyle w:val="528"/>
        <w:ind w:firstLine="360"/>
        <w:rPr>
          <w:sz w:val="18"/>
          <w:szCs w:val="16"/>
        </w:rPr>
      </w:pPr>
      <w:r>
        <w:rPr>
          <w:rFonts w:hint="eastAsia"/>
          <w:sz w:val="18"/>
          <w:szCs w:val="16"/>
        </w:rPr>
        <w:t>8—免拆模板；</w:t>
      </w:r>
    </w:p>
    <w:p>
      <w:pPr>
        <w:pStyle w:val="528"/>
        <w:ind w:firstLine="360"/>
        <w:rPr>
          <w:sz w:val="18"/>
          <w:szCs w:val="16"/>
        </w:rPr>
      </w:pPr>
      <w:r>
        <w:rPr>
          <w:rFonts w:hint="eastAsia"/>
          <w:sz w:val="18"/>
          <w:szCs w:val="16"/>
        </w:rPr>
        <w:t>9—安装螺栓；</w:t>
      </w:r>
    </w:p>
    <w:p>
      <w:pPr>
        <w:pStyle w:val="528"/>
        <w:ind w:firstLine="360"/>
        <w:rPr>
          <w:sz w:val="18"/>
          <w:szCs w:val="16"/>
        </w:rPr>
      </w:pPr>
      <w:r>
        <w:rPr>
          <w:rFonts w:hint="eastAsia"/>
          <w:sz w:val="18"/>
          <w:szCs w:val="16"/>
        </w:rPr>
        <w:t>10—混凝土垫层。</w:t>
      </w:r>
    </w:p>
    <w:p>
      <w:pPr>
        <w:pStyle w:val="302"/>
        <w:bidi w:val="0"/>
      </w:pPr>
      <w:r>
        <w:rPr>
          <w:rFonts w:hint="eastAsia"/>
        </w:rPr>
        <w:t>集成钢筋免模预制电缆工作井结构示意图</w:t>
      </w:r>
    </w:p>
    <w:p>
      <w:pPr>
        <w:pStyle w:val="260"/>
        <w:bidi w:val="0"/>
      </w:pPr>
      <w:bookmarkStart w:id="42" w:name="_Toc166226991"/>
      <w:bookmarkStart w:id="43" w:name="_Toc31395"/>
      <w:r>
        <w:rPr>
          <w:rFonts w:hint="eastAsia"/>
        </w:rPr>
        <w:t>预制构件连接设计</w:t>
      </w:r>
      <w:bookmarkEnd w:id="42"/>
      <w:bookmarkEnd w:id="43"/>
    </w:p>
    <w:p>
      <w:pPr>
        <w:pStyle w:val="326"/>
        <w:bidi w:val="0"/>
      </w:pPr>
      <w:r>
        <w:rPr>
          <w:rFonts w:hint="eastAsia"/>
        </w:rPr>
        <w:t>不同预制构件的连接处或地基条件突变处，应设置柔性连接，采取防渗措施。</w:t>
      </w:r>
    </w:p>
    <w:p>
      <w:pPr>
        <w:pStyle w:val="326"/>
        <w:bidi w:val="0"/>
      </w:pPr>
      <w:r>
        <w:rPr>
          <w:rFonts w:hint="eastAsia"/>
        </w:rPr>
        <w:t>预制电缆排管节段间连接设计宜符合下列规定：</w:t>
      </w:r>
    </w:p>
    <w:p>
      <w:pPr>
        <w:pStyle w:val="305"/>
        <w:numPr>
          <w:ilvl w:val="0"/>
          <w:numId w:val="41"/>
        </w:numPr>
        <w:bidi w:val="0"/>
        <w:ind w:left="839" w:leftChars="0" w:hanging="419" w:firstLineChars="0"/>
      </w:pPr>
      <w:r>
        <w:rPr>
          <w:rFonts w:hint="eastAsia"/>
        </w:rPr>
        <w:t>预制电缆排管节段间连接宜采用如图7a）所示的承插式连接。</w:t>
      </w:r>
      <w:bookmarkStart w:id="44" w:name="_Hlk151035768"/>
      <w:r>
        <w:rPr>
          <w:rFonts w:hint="eastAsia"/>
        </w:rPr>
        <w:t>承插口深度及长度不宜小于100mm，</w:t>
      </w:r>
    </w:p>
    <w:p>
      <w:pPr>
        <w:pStyle w:val="305"/>
        <w:numPr>
          <w:ilvl w:val="0"/>
          <w:numId w:val="41"/>
        </w:numPr>
        <w:bidi w:val="0"/>
        <w:ind w:left="839" w:leftChars="0" w:hanging="419" w:firstLineChars="0"/>
      </w:pPr>
      <w:r>
        <w:rPr>
          <w:rFonts w:hint="eastAsia"/>
        </w:rPr>
        <w:t>当地质条件一般时，宜增加如图7b）所示的螺栓连接，螺栓直径及数量可通过计算确定</w:t>
      </w:r>
      <w:bookmarkEnd w:id="44"/>
      <w:r>
        <w:rPr>
          <w:rFonts w:hint="eastAsia"/>
        </w:rPr>
        <w:t>，</w:t>
      </w:r>
    </w:p>
    <w:p>
      <w:pPr>
        <w:pStyle w:val="305"/>
        <w:numPr>
          <w:ilvl w:val="0"/>
          <w:numId w:val="41"/>
        </w:numPr>
        <w:bidi w:val="0"/>
        <w:ind w:left="839" w:leftChars="0" w:hanging="419" w:firstLineChars="0"/>
      </w:pPr>
      <w:r>
        <w:rPr>
          <w:rFonts w:hint="eastAsia"/>
        </w:rPr>
        <w:t>当构件连接防渗要求高时，预制电缆排管节段间连接可采用如图8所示的销扣式连接，</w:t>
      </w:r>
    </w:p>
    <w:p>
      <w:pPr>
        <w:pStyle w:val="528"/>
        <w:ind w:firstLine="630" w:firstLineChars="300"/>
      </w:pPr>
      <w:bookmarkStart w:id="45" w:name="_Hlk152321315"/>
      <w:r>
        <mc:AlternateContent>
          <mc:Choice Requires="wpg">
            <w:drawing>
              <wp:anchor distT="0" distB="0" distL="114300" distR="114300" simplePos="0" relativeHeight="251730944" behindDoc="0" locked="0" layoutInCell="1" allowOverlap="1">
                <wp:simplePos x="0" y="0"/>
                <wp:positionH relativeFrom="margin">
                  <wp:posOffset>4075430</wp:posOffset>
                </wp:positionH>
                <wp:positionV relativeFrom="paragraph">
                  <wp:posOffset>452120</wp:posOffset>
                </wp:positionV>
                <wp:extent cx="327660" cy="266700"/>
                <wp:effectExtent l="0" t="0" r="15240" b="0"/>
                <wp:wrapNone/>
                <wp:docPr id="245" name="组合 245"/>
                <wp:cNvGraphicFramePr/>
                <a:graphic xmlns:a="http://schemas.openxmlformats.org/drawingml/2006/main">
                  <a:graphicData uri="http://schemas.microsoft.com/office/word/2010/wordprocessingGroup">
                    <wpg:wgp>
                      <wpg:cNvGrpSpPr/>
                      <wpg:grpSpPr>
                        <a:xfrm>
                          <a:off x="0" y="0"/>
                          <a:ext cx="327660" cy="266700"/>
                          <a:chOff x="-266700" y="7620"/>
                          <a:chExt cx="327660" cy="266700"/>
                        </a:xfrm>
                      </wpg:grpSpPr>
                      <wps:wsp>
                        <wps:cNvPr id="246" name="文本框 246"/>
                        <wps:cNvSpPr txBox="1"/>
                        <wps:spPr>
                          <a:xfrm>
                            <a:off x="-266700" y="7620"/>
                            <a:ext cx="320040" cy="266700"/>
                          </a:xfrm>
                          <a:prstGeom prst="rect">
                            <a:avLst/>
                          </a:prstGeom>
                          <a:noFill/>
                          <a:ln w="6350">
                            <a:noFill/>
                          </a:ln>
                        </wps:spPr>
                        <wps:txbx>
                          <w:txbxContent>
                            <w:p>
                              <w:pPr>
                                <w:rPr>
                                  <w:sz w:val="24"/>
                                  <w:szCs w:val="24"/>
                                </w:rPr>
                              </w:pPr>
                              <w:r>
                                <w:rPr>
                                  <w:sz w:val="24"/>
                                  <w:szCs w:val="24"/>
                                </w:rPr>
                                <w:t>6</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7" name="任意多边形: 形状 247"/>
                        <wps:cNvSpPr/>
                        <wps:spPr>
                          <a:xfrm flipH="1" flipV="1">
                            <a:off x="-251460" y="22860"/>
                            <a:ext cx="312420" cy="23622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20.9pt;margin-top:35.6pt;height:21pt;width:25.8pt;mso-position-horizontal-relative:margin;z-index:251730944;mso-width-relative:page;mso-height-relative:page;" coordorigin="-266700,7620" coordsize="327660,266700" o:gfxdata="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">
                <o:lock v:ext="edit" aspectratio="f"/>
                <v:shape id="_x0000_s1026" o:spid="_x0000_s1026" o:spt="202" type="#_x0000_t202" style="position:absolute;left:-266700;top:7620;height:266700;width:320040;" filled="f" stroked="f" coordsize="21600,21600" o:gfxdata="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IOjd&#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6</w:t>
                        </w:r>
                      </w:p>
                    </w:txbxContent>
                  </v:textbox>
                </v:shape>
                <v:shape id="任意多边形: 形状 247" o:spid="_x0000_s1026" o:spt="100" style="position:absolute;left:-251460;top:22860;flip:x y;height:236220;width:312420;v-text-anchor:middle;" filled="f" stroked="t" coordsize="426720,213360" o:gfxdata="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GAtNL4A&#10;AADcAAAADwAAAAAAAAABACAAAAAiAAAAZHJzL2Rvd25yZXYueG1sUEsBAhQAFAAAAAgAh07iQDMv&#10;BZ47AAAAOQAAABAAAAAAAAAAAQAgAAAADQEAAGRycy9zaGFwZXhtbC54bWxQSwUGAAAAAAYABgBb&#10;AQAAtwMAAAAA&#10;" path="m0,213360l137160,0,426720,0e">
                  <v:path o:connectlocs="0,236220;100420,0;3124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32992" behindDoc="0" locked="0" layoutInCell="1" allowOverlap="1">
                <wp:simplePos x="0" y="0"/>
                <wp:positionH relativeFrom="margin">
                  <wp:posOffset>5050155</wp:posOffset>
                </wp:positionH>
                <wp:positionV relativeFrom="paragraph">
                  <wp:posOffset>797560</wp:posOffset>
                </wp:positionV>
                <wp:extent cx="457200" cy="472440"/>
                <wp:effectExtent l="3810" t="0" r="8890" b="12700"/>
                <wp:wrapNone/>
                <wp:docPr id="251" name="组合 251"/>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252" name="文本框 252"/>
                        <wps:cNvSpPr txBox="1"/>
                        <wps:spPr>
                          <a:xfrm>
                            <a:off x="137160" y="0"/>
                            <a:ext cx="320040" cy="266700"/>
                          </a:xfrm>
                          <a:prstGeom prst="rect">
                            <a:avLst/>
                          </a:prstGeom>
                          <a:noFill/>
                          <a:ln w="6350">
                            <a:noFill/>
                          </a:ln>
                        </wps:spPr>
                        <wps:txbx>
                          <w:txbxContent>
                            <w:p>
                              <w:pPr>
                                <w:rPr>
                                  <w:sz w:val="24"/>
                                  <w:szCs w:val="24"/>
                                </w:rPr>
                              </w:pPr>
                              <w:r>
                                <w:rPr>
                                  <w:sz w:val="24"/>
                                  <w:szCs w:val="24"/>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3" name="任意多边形: 形状 253"/>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97.65pt;margin-top:62.8pt;height:37.2pt;width:36pt;mso-position-horizontal-relative:margin;z-index:251732992;mso-width-relative:page;mso-height-relative:page;" coordsize="457200,472440" o:gfxdata="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">
                <o:lock v:ext="edit" aspectratio="f"/>
                <v:shape id="_x0000_s1026" o:spid="_x0000_s1026" o:spt="202" type="#_x0000_t202" style="position:absolute;left:137160;top:0;height:266700;width:320040;" filled="f" stroked="f" coordsize="21600,21600" o:gfxdata="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jCeAO/&#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4</w:t>
                        </w:r>
                      </w:p>
                    </w:txbxContent>
                  </v:textbox>
                </v:shape>
                <v:shape id="任意多边形: 形状 253" o:spid="_x0000_s1026" o:spt="100" style="position:absolute;left:0;top:259080;height:213360;width:426720;v-text-anchor:middle;" filled="f" stroked="t" coordsize="426720,213360" o:gfxdata="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iiyRe/&#10;AAAA3AAAAA8AAAAAAAAAAQAgAAAAIgAAAGRycy9kb3ducmV2LnhtbFBLAQIUABQAAAAIAIdO4kAz&#10;LwWeOwAAADkAAAAQAAAAAAAAAAEAIAAAAA4BAABkcnMvc2hhcGV4bWwueG1sUEsFBgAAAAAGAAYA&#10;WwEAALgDA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34016" behindDoc="0" locked="0" layoutInCell="1" allowOverlap="1">
                <wp:simplePos x="0" y="0"/>
                <wp:positionH relativeFrom="margin">
                  <wp:posOffset>4455795</wp:posOffset>
                </wp:positionH>
                <wp:positionV relativeFrom="paragraph">
                  <wp:posOffset>805180</wp:posOffset>
                </wp:positionV>
                <wp:extent cx="457200" cy="472440"/>
                <wp:effectExtent l="3810" t="0" r="8890" b="12700"/>
                <wp:wrapNone/>
                <wp:docPr id="254" name="组合 254"/>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255" name="文本框 255"/>
                        <wps:cNvSpPr txBox="1"/>
                        <wps:spPr>
                          <a:xfrm>
                            <a:off x="137160" y="0"/>
                            <a:ext cx="320040" cy="266700"/>
                          </a:xfrm>
                          <a:prstGeom prst="rect">
                            <a:avLst/>
                          </a:prstGeom>
                          <a:noFill/>
                          <a:ln w="6350">
                            <a:noFill/>
                          </a:ln>
                        </wps:spPr>
                        <wps:txbx>
                          <w:txbxContent>
                            <w:p>
                              <w:pPr>
                                <w:rPr>
                                  <w:sz w:val="24"/>
                                  <w:szCs w:val="24"/>
                                </w:rPr>
                              </w:pPr>
                              <w:r>
                                <w:rPr>
                                  <w:sz w:val="24"/>
                                  <w:szCs w:val="24"/>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6" name="任意多边形: 形状 256"/>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50.85pt;margin-top:63.4pt;height:37.2pt;width:36pt;mso-position-horizontal-relative:margin;z-index:251734016;mso-width-relative:page;mso-height-relative:page;" coordsize="457200,472440" o:gfxdata="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DoD7hTaAAAACwEAAA8AAAAAAAAAAQAgAAAAIgAAAGRycy9kb3ducmV2&#10;LnhtbFBLAQIUABQAAAAIAIdO4kA8bp6YNAQAAIILAAAOAAAAAAAAAAEAIAAAACkBAABkcnMvZTJv&#10;RG9jLnhtbFBLBQYAAAAABgAGAFkBAADPBwAAAAA=&#10;">
                <o:lock v:ext="edit" aspectratio="f"/>
                <v:shape id="_x0000_s1026" o:spid="_x0000_s1026" o:spt="202" type="#_x0000_t202" style="position:absolute;left:137160;top:0;height:266700;width:320040;" filled="f" stroked="f" coordsize="21600,21600" o:gfxdata="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cr4He/&#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5</w:t>
                        </w:r>
                      </w:p>
                    </w:txbxContent>
                  </v:textbox>
                </v:shape>
                <v:shape id="任意多边形: 形状 256" o:spid="_x0000_s1026" o:spt="100" style="position:absolute;left:0;top:259080;height:213360;width:426720;v-text-anchor:middle;" filled="f" stroked="t" coordsize="426720,213360" o:gfxdata="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NVqj74A&#10;AADcAAAADwAAAAAAAAABACAAAAAiAAAAZHJzL2Rvd25yZXYueG1sUEsBAhQAFAAAAAgAh07iQDMv&#10;BZ47AAAAOQAAABAAAAAAAAAAAQAgAAAADQEAAGRycy9zaGFwZXhtbC54bWxQSwUGAAAAAAYABgBb&#10;AQAAtw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31968" behindDoc="0" locked="0" layoutInCell="1" allowOverlap="1">
                <wp:simplePos x="0" y="0"/>
                <wp:positionH relativeFrom="margin">
                  <wp:posOffset>3542030</wp:posOffset>
                </wp:positionH>
                <wp:positionV relativeFrom="paragraph">
                  <wp:posOffset>825500</wp:posOffset>
                </wp:positionV>
                <wp:extent cx="320040" cy="495300"/>
                <wp:effectExtent l="0" t="0" r="0" b="13335"/>
                <wp:wrapNone/>
                <wp:docPr id="248" name="组合 248"/>
                <wp:cNvGraphicFramePr/>
                <a:graphic xmlns:a="http://schemas.openxmlformats.org/drawingml/2006/main">
                  <a:graphicData uri="http://schemas.microsoft.com/office/word/2010/wordprocessingGroup">
                    <wpg:wgp>
                      <wpg:cNvGrpSpPr/>
                      <wpg:grpSpPr>
                        <a:xfrm>
                          <a:off x="0" y="0"/>
                          <a:ext cx="320040" cy="495300"/>
                          <a:chOff x="-266700" y="-22860"/>
                          <a:chExt cx="320040" cy="495300"/>
                        </a:xfrm>
                      </wpg:grpSpPr>
                      <wps:wsp>
                        <wps:cNvPr id="249" name="文本框 249"/>
                        <wps:cNvSpPr txBox="1"/>
                        <wps:spPr>
                          <a:xfrm>
                            <a:off x="-266700" y="-22860"/>
                            <a:ext cx="320040" cy="297180"/>
                          </a:xfrm>
                          <a:prstGeom prst="rect">
                            <a:avLst/>
                          </a:prstGeom>
                          <a:noFill/>
                          <a:ln w="6350">
                            <a:noFill/>
                          </a:ln>
                        </wps:spPr>
                        <wps:txbx>
                          <w:txbxContent>
                            <w:p>
                              <w:pPr>
                                <w:rPr>
                                  <w:sz w:val="24"/>
                                  <w:szCs w:val="24"/>
                                </w:rPr>
                              </w:pPr>
                              <w:r>
                                <w:rPr>
                                  <w:sz w:val="24"/>
                                  <w:szCs w:val="24"/>
                                </w:rPr>
                                <w:t>7</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0" name="任意多边形: 形状 250"/>
                        <wps:cNvSpPr/>
                        <wps:spPr>
                          <a:xfrm flipH="1">
                            <a:off x="-251460" y="25908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78.9pt;margin-top:65pt;height:39pt;width:25.2pt;mso-position-horizontal-relative:margin;z-index:251731968;mso-width-relative:page;mso-height-relative:page;" coordorigin="-266700,-22860" coordsize="320040,495300" o:gfxdata="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">
                <o:lock v:ext="edit" aspectratio="f"/>
                <v:shape id="_x0000_s1026" o:spid="_x0000_s1026" o:spt="202" type="#_x0000_t202" style="position:absolute;left:-266700;top:-22860;height:297180;width:320040;" filled="f" stroked="f" coordsize="21600,21600" o:gfxdata="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O/fK+/&#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7</w:t>
                        </w:r>
                      </w:p>
                    </w:txbxContent>
                  </v:textbox>
                </v:shape>
                <v:shape id="任意多边形: 形状 250" o:spid="_x0000_s1026" o:spt="100" style="position:absolute;left:-251460;top:259080;flip:x;height:213360;width:251460;v-text-anchor:middle;" filled="f" stroked="t" coordsize="426720,213360" o:gfxdata="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oKEuMugAAANwA&#10;AAAPAAAAAAAAAAEAIAAAACIAAABkcnMvZG93bnJldi54bWxQSwECFAAUAAAACACHTuJAMy8FnjsA&#10;AAA5AAAAEAAAAAAAAAABACAAAAAJAQAAZHJzL3NoYXBleG1sLnhtbFBLBQYAAAAABgAGAFsBAACz&#10;Aw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35040" behindDoc="0" locked="0" layoutInCell="1" allowOverlap="1">
                <wp:simplePos x="0" y="0"/>
                <wp:positionH relativeFrom="margin">
                  <wp:posOffset>3481070</wp:posOffset>
                </wp:positionH>
                <wp:positionV relativeFrom="paragraph">
                  <wp:posOffset>452120</wp:posOffset>
                </wp:positionV>
                <wp:extent cx="320040" cy="464820"/>
                <wp:effectExtent l="0" t="0" r="0" b="3175"/>
                <wp:wrapNone/>
                <wp:docPr id="260" name="组合 260"/>
                <wp:cNvGraphicFramePr/>
                <a:graphic xmlns:a="http://schemas.openxmlformats.org/drawingml/2006/main">
                  <a:graphicData uri="http://schemas.microsoft.com/office/word/2010/wordprocessingGroup">
                    <wpg:wgp>
                      <wpg:cNvGrpSpPr/>
                      <wpg:grpSpPr>
                        <a:xfrm>
                          <a:off x="0" y="0"/>
                          <a:ext cx="320040" cy="464820"/>
                          <a:chOff x="-266700" y="7620"/>
                          <a:chExt cx="320040" cy="464820"/>
                        </a:xfrm>
                      </wpg:grpSpPr>
                      <wps:wsp>
                        <wps:cNvPr id="261" name="文本框 261"/>
                        <wps:cNvSpPr txBox="1"/>
                        <wps:spPr>
                          <a:xfrm>
                            <a:off x="-266700" y="7620"/>
                            <a:ext cx="320040" cy="266700"/>
                          </a:xfrm>
                          <a:prstGeom prst="rect">
                            <a:avLst/>
                          </a:prstGeom>
                          <a:noFill/>
                          <a:ln w="6350">
                            <a:noFill/>
                          </a:ln>
                        </wps:spPr>
                        <wps:txbx>
                          <w:txbxContent>
                            <w:p>
                              <w:pPr>
                                <w:rPr>
                                  <w:sz w:val="24"/>
                                  <w:szCs w:val="24"/>
                                </w:rPr>
                              </w:pPr>
                              <w:r>
                                <w:rPr>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2" name="任意多边形: 形状 262"/>
                        <wps:cNvSpPr/>
                        <wps:spPr>
                          <a:xfrm flipH="1">
                            <a:off x="-251460" y="25908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74.1pt;margin-top:35.6pt;height:36.6pt;width:25.2pt;mso-position-horizontal-relative:margin;z-index:251735040;mso-width-relative:page;mso-height-relative:page;" coordorigin="-266700,7620" coordsize="320040,464820" o:gfxdata="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">
                <o:lock v:ext="edit" aspectratio="f"/>
                <v:shape id="_x0000_s1026" o:spid="_x0000_s1026" o:spt="202" type="#_x0000_t202" style="position:absolute;left:-266700;top:7620;height:266700;width:320040;" filled="f" stroked="f" coordsize="21600,21600" o:gfxdata="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nwsyb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1</w:t>
                        </w:r>
                      </w:p>
                    </w:txbxContent>
                  </v:textbox>
                </v:shape>
                <v:shape id="任意多边形: 形状 262" o:spid="_x0000_s1026" o:spt="100" style="position:absolute;left:-251460;top:259080;flip:x;height:213360;width:251460;v-text-anchor:middle;" filled="f" stroked="t" coordsize="426720,213360" o:gfxdata="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2rrdvQAA&#10;ANwAAAAPAAAAAAAAAAEAIAAAACIAAABkcnMvZG93bnJldi54bWxQSwECFAAUAAAACACHTuJAMy8F&#10;njsAAAA5AAAAEAAAAAAAAAABACAAAAAMAQAAZHJzL3NoYXBleG1sLnhtbFBLBQYAAAAABgAGAFsB&#10;AAC2Aw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36064" behindDoc="0" locked="0" layoutInCell="1" allowOverlap="1">
                <wp:simplePos x="0" y="0"/>
                <wp:positionH relativeFrom="margin">
                  <wp:posOffset>692150</wp:posOffset>
                </wp:positionH>
                <wp:positionV relativeFrom="paragraph">
                  <wp:posOffset>474980</wp:posOffset>
                </wp:positionV>
                <wp:extent cx="320040" cy="464820"/>
                <wp:effectExtent l="0" t="0" r="0" b="3175"/>
                <wp:wrapNone/>
                <wp:docPr id="263" name="组合 263"/>
                <wp:cNvGraphicFramePr/>
                <a:graphic xmlns:a="http://schemas.openxmlformats.org/drawingml/2006/main">
                  <a:graphicData uri="http://schemas.microsoft.com/office/word/2010/wordprocessingGroup">
                    <wpg:wgp>
                      <wpg:cNvGrpSpPr/>
                      <wpg:grpSpPr>
                        <a:xfrm>
                          <a:off x="0" y="0"/>
                          <a:ext cx="320040" cy="464820"/>
                          <a:chOff x="-266700" y="7620"/>
                          <a:chExt cx="320040" cy="464820"/>
                        </a:xfrm>
                      </wpg:grpSpPr>
                      <wps:wsp>
                        <wps:cNvPr id="264" name="文本框 264"/>
                        <wps:cNvSpPr txBox="1"/>
                        <wps:spPr>
                          <a:xfrm>
                            <a:off x="-266700" y="7620"/>
                            <a:ext cx="320040" cy="266700"/>
                          </a:xfrm>
                          <a:prstGeom prst="rect">
                            <a:avLst/>
                          </a:prstGeom>
                          <a:noFill/>
                          <a:ln w="6350">
                            <a:noFill/>
                          </a:ln>
                        </wps:spPr>
                        <wps:txbx>
                          <w:txbxContent>
                            <w:p>
                              <w:pPr>
                                <w:rPr>
                                  <w:sz w:val="24"/>
                                  <w:szCs w:val="24"/>
                                </w:rPr>
                              </w:pPr>
                              <w:r>
                                <w:rPr>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5" name="任意多边形: 形状 265"/>
                        <wps:cNvSpPr/>
                        <wps:spPr>
                          <a:xfrm flipH="1">
                            <a:off x="-251460" y="25908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54.5pt;margin-top:37.4pt;height:36.6pt;width:25.2pt;mso-position-horizontal-relative:margin;z-index:251736064;mso-width-relative:page;mso-height-relative:page;" coordorigin="-266700,7620" coordsize="320040,464820" o:gfxdata="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">
                <o:lock v:ext="edit" aspectratio="f"/>
                <v:shape id="_x0000_s1026" o:spid="_x0000_s1026" o:spt="202" type="#_x0000_t202" style="position:absolute;left:-266700;top:7620;height:266700;width:320040;" filled="f" stroked="f" coordsize="21600,21600" o:gfxdata="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WC49R&#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1</w:t>
                        </w:r>
                      </w:p>
                    </w:txbxContent>
                  </v:textbox>
                </v:shape>
                <v:shape id="任意多边形: 形状 265" o:spid="_x0000_s1026" o:spt="100" style="position:absolute;left:-251460;top:259080;flip:x;height:213360;width:251460;v-text-anchor:middle;" filled="f" stroked="t" coordsize="426720,213360" o:gfxdata="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MyKpvQAA&#10;ANwAAAAPAAAAAAAAAAEAIAAAACIAAABkcnMvZG93bnJldi54bWxQSwECFAAUAAAACACHTuJAMy8F&#10;njsAAAA5AAAAEAAAAAAAAAABACAAAAAMAQAAZHJzL3NoYXBleG1sLnhtbFBLBQYAAAAABgAGAFsB&#10;AAC2Aw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28896" behindDoc="0" locked="0" layoutInCell="1" allowOverlap="1">
                <wp:simplePos x="0" y="0"/>
                <wp:positionH relativeFrom="margin">
                  <wp:posOffset>1682115</wp:posOffset>
                </wp:positionH>
                <wp:positionV relativeFrom="paragraph">
                  <wp:posOffset>454660</wp:posOffset>
                </wp:positionV>
                <wp:extent cx="457200" cy="472440"/>
                <wp:effectExtent l="3810" t="0" r="8890" b="12700"/>
                <wp:wrapNone/>
                <wp:docPr id="239" name="组合 239"/>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240" name="文本框 240"/>
                        <wps:cNvSpPr txBox="1"/>
                        <wps:spPr>
                          <a:xfrm>
                            <a:off x="137160" y="0"/>
                            <a:ext cx="320040" cy="266700"/>
                          </a:xfrm>
                          <a:prstGeom prst="rect">
                            <a:avLst/>
                          </a:prstGeom>
                          <a:noFill/>
                          <a:ln w="6350">
                            <a:noFill/>
                          </a:ln>
                        </wps:spPr>
                        <wps:txbx>
                          <w:txbxContent>
                            <w:p>
                              <w:pPr>
                                <w:rPr>
                                  <w:sz w:val="24"/>
                                  <w:szCs w:val="24"/>
                                </w:rPr>
                              </w:pPr>
                              <w:r>
                                <w:rPr>
                                  <w:sz w:val="24"/>
                                  <w:szCs w:val="24"/>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1" name="任意多边形: 形状 241"/>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32.45pt;margin-top:35.8pt;height:37.2pt;width:36pt;mso-position-horizontal-relative:margin;z-index:251728896;mso-width-relative:page;mso-height-relative:page;" coordsize="457200,472440" o:gfxdata="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">
                <o:lock v:ext="edit" aspectratio="f"/>
                <v:shape id="_x0000_s1026" o:spid="_x0000_s1026" o:spt="202" type="#_x0000_t202" style="position:absolute;left:137160;top:0;height:266700;width:320040;" filled="f" stroked="f" coordsize="21600,21600" o:gfxdata="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hdUyvQAA&#10;ANw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sz w:val="24"/>
                            <w:szCs w:val="24"/>
                          </w:rPr>
                        </w:pPr>
                        <w:r>
                          <w:rPr>
                            <w:sz w:val="24"/>
                            <w:szCs w:val="24"/>
                          </w:rPr>
                          <w:t>3</w:t>
                        </w:r>
                      </w:p>
                    </w:txbxContent>
                  </v:textbox>
                </v:shape>
                <v:shape id="任意多边形: 形状 241" o:spid="_x0000_s1026" o:spt="100" style="position:absolute;left:0;top:259080;height:213360;width:426720;v-text-anchor:middle;" filled="f" stroked="t" coordsize="426720,213360" o:gfxdata="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uVkJr4A&#10;AADcAAAADwAAAAAAAAABACAAAAAiAAAAZHJzL2Rvd25yZXYueG1sUEsBAhQAFAAAAAgAh07iQDMv&#10;BZ47AAAAOQAAABAAAAAAAAAAAQAgAAAADQEAAGRycy9zaGFwZXhtbC54bWxQSwUGAAAAAAYABgBb&#10;AQAAtw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29920" behindDoc="0" locked="0" layoutInCell="1" allowOverlap="1">
                <wp:simplePos x="0" y="0"/>
                <wp:positionH relativeFrom="margin">
                  <wp:posOffset>1187450</wp:posOffset>
                </wp:positionH>
                <wp:positionV relativeFrom="paragraph">
                  <wp:posOffset>292100</wp:posOffset>
                </wp:positionV>
                <wp:extent cx="320040" cy="464820"/>
                <wp:effectExtent l="0" t="0" r="0" b="3175"/>
                <wp:wrapNone/>
                <wp:docPr id="242" name="组合 242"/>
                <wp:cNvGraphicFramePr/>
                <a:graphic xmlns:a="http://schemas.openxmlformats.org/drawingml/2006/main">
                  <a:graphicData uri="http://schemas.microsoft.com/office/word/2010/wordprocessingGroup">
                    <wpg:wgp>
                      <wpg:cNvGrpSpPr/>
                      <wpg:grpSpPr>
                        <a:xfrm>
                          <a:off x="0" y="0"/>
                          <a:ext cx="320040" cy="464820"/>
                          <a:chOff x="-266700" y="7620"/>
                          <a:chExt cx="320040" cy="464820"/>
                        </a:xfrm>
                      </wpg:grpSpPr>
                      <wps:wsp>
                        <wps:cNvPr id="243" name="文本框 243"/>
                        <wps:cNvSpPr txBox="1"/>
                        <wps:spPr>
                          <a:xfrm>
                            <a:off x="-266700" y="7620"/>
                            <a:ext cx="320040" cy="266700"/>
                          </a:xfrm>
                          <a:prstGeom prst="rect">
                            <a:avLst/>
                          </a:prstGeom>
                          <a:noFill/>
                          <a:ln w="6350">
                            <a:noFill/>
                          </a:ln>
                        </wps:spPr>
                        <wps:txbx>
                          <w:txbxContent>
                            <w:p>
                              <w:pPr>
                                <w:rPr>
                                  <w:sz w:val="24"/>
                                  <w:szCs w:val="24"/>
                                </w:rPr>
                              </w:pPr>
                              <w:r>
                                <w:rPr>
                                  <w:sz w:val="24"/>
                                  <w:szCs w:val="24"/>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4" name="任意多边形: 形状 244"/>
                        <wps:cNvSpPr/>
                        <wps:spPr>
                          <a:xfrm flipH="1">
                            <a:off x="-251460" y="25908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93.5pt;margin-top:23pt;height:36.6pt;width:25.2pt;mso-position-horizontal-relative:margin;z-index:251729920;mso-width-relative:page;mso-height-relative:page;" coordorigin="-266700,7620" coordsize="320040,464820" o:gfxdata="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">
                <o:lock v:ext="edit" aspectratio="f"/>
                <v:shape id="_x0000_s1026" o:spid="_x0000_s1026" o:spt="202" type="#_x0000_t202" style="position:absolute;left:-266700;top:7620;height:266700;width:320040;" filled="f" stroked="f" coordsize="21600,21600" o:gfxdata="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JXS0W/&#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2</w:t>
                        </w:r>
                      </w:p>
                    </w:txbxContent>
                  </v:textbox>
                </v:shape>
                <v:shape id="任意多边形: 形状 244" o:spid="_x0000_s1026" o:spt="100" style="position:absolute;left:-251460;top:259080;flip:x;height:213360;width:251460;v-text-anchor:middle;" filled="f" stroked="t" coordsize="426720,213360" o:gfxdata="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srbUr4A&#10;AADcAAAADwAAAAAAAAABACAAAAAiAAAAZHJzL2Rvd25yZXYueG1sUEsBAhQAFAAAAAgAh07iQDMv&#10;BZ47AAAAOQAAABAAAAAAAAAAAQAgAAAADQEAAGRycy9zaGFwZXhtbC54bWxQSwUGAAAAAAYABgBb&#10;AQAAtwM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w:drawing>
          <wp:inline distT="0" distB="0" distL="0" distR="0">
            <wp:extent cx="2461260" cy="1530350"/>
            <wp:effectExtent l="0" t="0" r="254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471770" cy="1537170"/>
                    </a:xfrm>
                    <a:prstGeom prst="rect">
                      <a:avLst/>
                    </a:prstGeom>
                    <a:noFill/>
                    <a:ln>
                      <a:noFill/>
                    </a:ln>
                  </pic:spPr>
                </pic:pic>
              </a:graphicData>
            </a:graphic>
          </wp:inline>
        </w:drawing>
      </w:r>
      <w:r>
        <w:t xml:space="preserve">       </w:t>
      </w:r>
      <w:r>
        <w:drawing>
          <wp:inline distT="0" distB="0" distL="0" distR="0">
            <wp:extent cx="2522220" cy="1364615"/>
            <wp:effectExtent l="0" t="0" r="5080"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545309" cy="1377332"/>
                    </a:xfrm>
                    <a:prstGeom prst="rect">
                      <a:avLst/>
                    </a:prstGeom>
                    <a:noFill/>
                    <a:ln>
                      <a:noFill/>
                    </a:ln>
                  </pic:spPr>
                </pic:pic>
              </a:graphicData>
            </a:graphic>
          </wp:inline>
        </w:drawing>
      </w:r>
    </w:p>
    <w:p>
      <w:pPr>
        <w:pStyle w:val="533"/>
        <w:numPr>
          <w:ilvl w:val="0"/>
          <w:numId w:val="0"/>
        </w:numPr>
        <w:spacing w:before="156" w:after="156"/>
        <w:ind w:left="360" w:firstLine="800" w:firstLineChars="400"/>
        <w:jc w:val="both"/>
        <w:rPr>
          <w:sz w:val="20"/>
          <w:szCs w:val="18"/>
        </w:rPr>
      </w:pPr>
      <w:r>
        <w:rPr>
          <w:rFonts w:hint="eastAsia"/>
          <w:sz w:val="20"/>
          <w:szCs w:val="18"/>
        </w:rPr>
        <w:t xml:space="preserve">a）预制电缆排管承插式连接构造图 </w:t>
      </w:r>
      <w:r>
        <w:rPr>
          <w:sz w:val="20"/>
          <w:szCs w:val="18"/>
        </w:rPr>
        <w:t xml:space="preserve">         </w:t>
      </w:r>
      <w:r>
        <w:rPr>
          <w:rFonts w:hint="eastAsia"/>
          <w:sz w:val="20"/>
          <w:szCs w:val="18"/>
        </w:rPr>
        <w:t>b）预制电缆排管螺栓连接构造图</w:t>
      </w:r>
    </w:p>
    <w:p>
      <w:pPr>
        <w:pStyle w:val="528"/>
        <w:ind w:firstLine="360"/>
        <w:rPr>
          <w:sz w:val="18"/>
          <w:szCs w:val="16"/>
        </w:rPr>
      </w:pPr>
      <w:r>
        <w:rPr>
          <w:rFonts w:hint="eastAsia"/>
          <w:sz w:val="18"/>
          <w:szCs w:val="16"/>
        </w:rPr>
        <w:t>标引序号说明：</w:t>
      </w:r>
    </w:p>
    <w:p>
      <w:pPr>
        <w:pStyle w:val="528"/>
        <w:ind w:firstLine="360"/>
        <w:rPr>
          <w:sz w:val="18"/>
          <w:szCs w:val="16"/>
        </w:rPr>
      </w:pPr>
      <w:r>
        <w:rPr>
          <w:rFonts w:hint="eastAsia"/>
          <w:sz w:val="18"/>
          <w:szCs w:val="16"/>
        </w:rPr>
        <w:t>1—预制电缆排管；</w:t>
      </w:r>
    </w:p>
    <w:p>
      <w:pPr>
        <w:pStyle w:val="528"/>
        <w:ind w:firstLine="360"/>
        <w:rPr>
          <w:sz w:val="18"/>
          <w:szCs w:val="16"/>
        </w:rPr>
      </w:pPr>
      <w:r>
        <w:rPr>
          <w:rFonts w:hint="eastAsia"/>
          <w:sz w:val="18"/>
          <w:szCs w:val="16"/>
        </w:rPr>
        <w:t>2—承口；</w:t>
      </w:r>
    </w:p>
    <w:p>
      <w:pPr>
        <w:pStyle w:val="528"/>
        <w:ind w:firstLine="360"/>
        <w:rPr>
          <w:sz w:val="18"/>
          <w:szCs w:val="16"/>
        </w:rPr>
      </w:pPr>
      <w:r>
        <w:rPr>
          <w:rFonts w:hint="eastAsia"/>
          <w:sz w:val="18"/>
          <w:szCs w:val="16"/>
        </w:rPr>
        <w:t>3—插口；</w:t>
      </w:r>
    </w:p>
    <w:p>
      <w:pPr>
        <w:pStyle w:val="528"/>
        <w:ind w:firstLine="360"/>
        <w:rPr>
          <w:sz w:val="18"/>
          <w:szCs w:val="16"/>
        </w:rPr>
      </w:pPr>
      <w:r>
        <w:rPr>
          <w:rFonts w:hint="eastAsia"/>
          <w:sz w:val="18"/>
          <w:szCs w:val="16"/>
        </w:rPr>
        <w:t>4—螺栓插入槽；</w:t>
      </w:r>
    </w:p>
    <w:p>
      <w:pPr>
        <w:pStyle w:val="528"/>
        <w:ind w:firstLine="360"/>
        <w:rPr>
          <w:sz w:val="18"/>
          <w:szCs w:val="16"/>
        </w:rPr>
      </w:pPr>
      <w:r>
        <w:rPr>
          <w:rFonts w:hint="eastAsia"/>
          <w:sz w:val="18"/>
          <w:szCs w:val="16"/>
        </w:rPr>
        <w:t>5—连接螺杆；</w:t>
      </w:r>
    </w:p>
    <w:p>
      <w:pPr>
        <w:pStyle w:val="528"/>
        <w:ind w:firstLine="360"/>
        <w:rPr>
          <w:sz w:val="18"/>
          <w:szCs w:val="16"/>
        </w:rPr>
      </w:pPr>
      <w:r>
        <w:rPr>
          <w:rFonts w:hint="eastAsia"/>
          <w:sz w:val="18"/>
          <w:szCs w:val="16"/>
        </w:rPr>
        <w:t>6—预埋套管；</w:t>
      </w:r>
    </w:p>
    <w:p>
      <w:pPr>
        <w:pStyle w:val="528"/>
        <w:ind w:firstLine="360"/>
        <w:rPr>
          <w:sz w:val="18"/>
          <w:szCs w:val="16"/>
        </w:rPr>
      </w:pPr>
      <w:r>
        <w:rPr>
          <w:rFonts w:hint="eastAsia"/>
          <w:sz w:val="18"/>
          <w:szCs w:val="16"/>
        </w:rPr>
        <w:t>7—螺栓紧固槽。</w:t>
      </w:r>
    </w:p>
    <w:p>
      <w:pPr>
        <w:pStyle w:val="302"/>
        <w:bidi w:val="0"/>
      </w:pPr>
      <w:r>
        <w:rPr>
          <w:rFonts w:hint="eastAsia"/>
        </w:rPr>
        <w:t>预制电缆排管承插式连接示意图</w:t>
      </w:r>
    </w:p>
    <w:p>
      <w:pPr>
        <w:pStyle w:val="528"/>
        <w:ind w:firstLine="420"/>
        <w:jc w:val="center"/>
      </w:pPr>
      <w:r>
        <mc:AlternateContent>
          <mc:Choice Requires="wpg">
            <w:drawing>
              <wp:anchor distT="0" distB="0" distL="114300" distR="114300" simplePos="0" relativeHeight="251744256" behindDoc="0" locked="0" layoutInCell="1" allowOverlap="1">
                <wp:simplePos x="0" y="0"/>
                <wp:positionH relativeFrom="margin">
                  <wp:posOffset>2711450</wp:posOffset>
                </wp:positionH>
                <wp:positionV relativeFrom="paragraph">
                  <wp:posOffset>2189480</wp:posOffset>
                </wp:positionV>
                <wp:extent cx="563880" cy="266700"/>
                <wp:effectExtent l="4445" t="0" r="0" b="12700"/>
                <wp:wrapNone/>
                <wp:docPr id="290" name="组合 290"/>
                <wp:cNvGraphicFramePr/>
                <a:graphic xmlns:a="http://schemas.openxmlformats.org/drawingml/2006/main">
                  <a:graphicData uri="http://schemas.microsoft.com/office/word/2010/wordprocessingGroup">
                    <wpg:wgp>
                      <wpg:cNvGrpSpPr/>
                      <wpg:grpSpPr>
                        <a:xfrm>
                          <a:off x="0" y="0"/>
                          <a:ext cx="563880" cy="266700"/>
                          <a:chOff x="0" y="464820"/>
                          <a:chExt cx="563880" cy="266700"/>
                        </a:xfrm>
                      </wpg:grpSpPr>
                      <wps:wsp>
                        <wps:cNvPr id="291" name="文本框 291"/>
                        <wps:cNvSpPr txBox="1"/>
                        <wps:spPr>
                          <a:xfrm>
                            <a:off x="167640" y="464820"/>
                            <a:ext cx="396240" cy="266700"/>
                          </a:xfrm>
                          <a:prstGeom prst="rect">
                            <a:avLst/>
                          </a:prstGeom>
                          <a:noFill/>
                          <a:ln w="6350">
                            <a:noFill/>
                          </a:ln>
                        </wps:spPr>
                        <wps:txbx>
                          <w:txbxContent>
                            <w:p>
                              <w:pPr>
                                <w:rPr>
                                  <w:sz w:val="24"/>
                                  <w:szCs w:val="24"/>
                                </w:rPr>
                              </w:pPr>
                              <w:r>
                                <w:rPr>
                                  <w:sz w:val="24"/>
                                  <w:szCs w:val="24"/>
                                </w:rPr>
                                <w:t>10</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2" name="任意多边形: 形状 292"/>
                        <wps:cNvSpPr/>
                        <wps:spPr>
                          <a:xfrm flipV="1">
                            <a:off x="0" y="472440"/>
                            <a:ext cx="426720" cy="25908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13.5pt;margin-top:172.4pt;height:21pt;width:44.4pt;mso-position-horizontal-relative:margin;z-index:251744256;mso-width-relative:page;mso-height-relative:page;" coordorigin="0,464820" coordsize="563880,266700" o:gfxdata="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">
                <o:lock v:ext="edit" aspectratio="f"/>
                <v:shape id="_x0000_s1026" o:spid="_x0000_s1026" o:spt="202" type="#_x0000_t202" style="position:absolute;left:167640;top:464820;height:266700;width:396240;" filled="f" stroked="f" coordsize="21600,21600" o:gfxdata="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OpXO6/&#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10</w:t>
                        </w:r>
                      </w:p>
                    </w:txbxContent>
                  </v:textbox>
                </v:shape>
                <v:shape id="任意多边形: 形状 292" o:spid="_x0000_s1026" o:spt="100" style="position:absolute;left:0;top:472440;flip:y;height:259080;width:426720;v-text-anchor:middle;" filled="f" stroked="t" coordsize="426720,213360" o:gfxdata="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A/K+r4A&#10;AADcAAAADwAAAAAAAAABACAAAAAiAAAAZHJzL2Rvd25yZXYueG1sUEsBAhQAFAAAAAgAh07iQDMv&#10;BZ47AAAAOQAAABAAAAAAAAAAAQAgAAAADQEAAGRycy9zaGFwZXhtbC54bWxQSwUGAAAAAAYABgBb&#10;AQAAtwMAAAAA&#10;" path="m0,213360l137160,0,426720,0e">
                  <v:path o:connectlocs="0,25908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46304" behindDoc="0" locked="0" layoutInCell="1" allowOverlap="1">
                <wp:simplePos x="0" y="0"/>
                <wp:positionH relativeFrom="margin">
                  <wp:posOffset>2901950</wp:posOffset>
                </wp:positionH>
                <wp:positionV relativeFrom="paragraph">
                  <wp:posOffset>1755140</wp:posOffset>
                </wp:positionV>
                <wp:extent cx="495300" cy="381000"/>
                <wp:effectExtent l="3810" t="0" r="0" b="14605"/>
                <wp:wrapNone/>
                <wp:docPr id="302" name="组合 302"/>
                <wp:cNvGraphicFramePr/>
                <a:graphic xmlns:a="http://schemas.openxmlformats.org/drawingml/2006/main">
                  <a:graphicData uri="http://schemas.microsoft.com/office/word/2010/wordprocessingGroup">
                    <wpg:wgp>
                      <wpg:cNvGrpSpPr/>
                      <wpg:grpSpPr>
                        <a:xfrm>
                          <a:off x="0" y="0"/>
                          <a:ext cx="495300" cy="381000"/>
                          <a:chOff x="0" y="91440"/>
                          <a:chExt cx="495300" cy="381000"/>
                        </a:xfrm>
                      </wpg:grpSpPr>
                      <wps:wsp>
                        <wps:cNvPr id="303" name="文本框 303"/>
                        <wps:cNvSpPr txBox="1"/>
                        <wps:spPr>
                          <a:xfrm>
                            <a:off x="175260" y="91440"/>
                            <a:ext cx="320040" cy="266700"/>
                          </a:xfrm>
                          <a:prstGeom prst="rect">
                            <a:avLst/>
                          </a:prstGeom>
                          <a:noFill/>
                          <a:ln w="6350">
                            <a:noFill/>
                          </a:ln>
                        </wps:spPr>
                        <wps:txbx>
                          <w:txbxContent>
                            <w:p>
                              <w:pPr>
                                <w:rPr>
                                  <w:sz w:val="24"/>
                                  <w:szCs w:val="24"/>
                                </w:rPr>
                              </w:pPr>
                              <w:r>
                                <w:rPr>
                                  <w:sz w:val="24"/>
                                  <w:szCs w:val="24"/>
                                </w:rPr>
                                <w:t>8</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4" name="任意多边形: 形状 304"/>
                        <wps:cNvSpPr/>
                        <wps:spPr>
                          <a:xfrm>
                            <a:off x="0" y="320040"/>
                            <a:ext cx="426720" cy="1524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28.5pt;margin-top:138.2pt;height:30pt;width:39pt;mso-position-horizontal-relative:margin;z-index:251746304;mso-width-relative:page;mso-height-relative:page;" coordorigin="0,91440" coordsize="495300,381000" o:gfxdata="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">
                <o:lock v:ext="edit" aspectratio="f"/>
                <v:shape id="_x0000_s1026" o:spid="_x0000_s1026" o:spt="202" type="#_x0000_t202" style="position:absolute;left:175260;top:91440;height:266700;width:320040;" filled="f" stroked="f" coordsize="21600,21600" o:gfxdata="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y3P0Y&#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8</w:t>
                        </w:r>
                      </w:p>
                    </w:txbxContent>
                  </v:textbox>
                </v:shape>
                <v:shape id="任意多边形: 形状 304" o:spid="_x0000_s1026" o:spt="100" style="position:absolute;left:0;top:320040;height:152400;width:426720;v-text-anchor:middle;" filled="f" stroked="t" coordsize="426720,213360" o:gfxdata="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IZceO/&#10;AAAA3AAAAA8AAAAAAAAAAQAgAAAAIgAAAGRycy9kb3ducmV2LnhtbFBLAQIUABQAAAAIAIdO4kAz&#10;LwWeOwAAADkAAAAQAAAAAAAAAAEAIAAAAA4BAABkcnMvc2hhcGV4bWwueG1sUEsFBgAAAAAGAAYA&#10;WwEAALgDAAAAAA==&#10;" path="m0,213360l137160,0,426720,0e">
                  <v:path o:connectlocs="0,15240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42208" behindDoc="0" locked="0" layoutInCell="1" allowOverlap="1">
                <wp:simplePos x="0" y="0"/>
                <wp:positionH relativeFrom="margin">
                  <wp:posOffset>2208530</wp:posOffset>
                </wp:positionH>
                <wp:positionV relativeFrom="paragraph">
                  <wp:posOffset>1663700</wp:posOffset>
                </wp:positionV>
                <wp:extent cx="320040" cy="464820"/>
                <wp:effectExtent l="0" t="0" r="0" b="3175"/>
                <wp:wrapNone/>
                <wp:docPr id="281" name="组合 281"/>
                <wp:cNvGraphicFramePr/>
                <a:graphic xmlns:a="http://schemas.openxmlformats.org/drawingml/2006/main">
                  <a:graphicData uri="http://schemas.microsoft.com/office/word/2010/wordprocessingGroup">
                    <wpg:wgp>
                      <wpg:cNvGrpSpPr/>
                      <wpg:grpSpPr>
                        <a:xfrm>
                          <a:off x="0" y="0"/>
                          <a:ext cx="320040" cy="464820"/>
                          <a:chOff x="-266700" y="7620"/>
                          <a:chExt cx="320040" cy="464820"/>
                        </a:xfrm>
                      </wpg:grpSpPr>
                      <wps:wsp>
                        <wps:cNvPr id="282" name="文本框 282"/>
                        <wps:cNvSpPr txBox="1"/>
                        <wps:spPr>
                          <a:xfrm>
                            <a:off x="-266700" y="7620"/>
                            <a:ext cx="320040" cy="266700"/>
                          </a:xfrm>
                          <a:prstGeom prst="rect">
                            <a:avLst/>
                          </a:prstGeom>
                          <a:noFill/>
                          <a:ln w="6350">
                            <a:noFill/>
                          </a:ln>
                        </wps:spPr>
                        <wps:txbx>
                          <w:txbxContent>
                            <w:p>
                              <w:pPr>
                                <w:rPr>
                                  <w:sz w:val="24"/>
                                  <w:szCs w:val="24"/>
                                </w:rPr>
                              </w:pPr>
                              <w:r>
                                <w:rPr>
                                  <w:sz w:val="24"/>
                                  <w:szCs w:val="24"/>
                                </w:rPr>
                                <w:t>8</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3" name="任意多边形: 形状 283"/>
                        <wps:cNvSpPr/>
                        <wps:spPr>
                          <a:xfrm flipH="1">
                            <a:off x="-251460" y="25908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73.9pt;margin-top:131pt;height:36.6pt;width:25.2pt;mso-position-horizontal-relative:margin;z-index:251742208;mso-width-relative:page;mso-height-relative:page;" coordorigin="-266700,7620" coordsize="320040,464820" o:gfxdata="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">
                <o:lock v:ext="edit" aspectratio="f"/>
                <v:shape id="_x0000_s1026" o:spid="_x0000_s1026" o:spt="202" type="#_x0000_t202" style="position:absolute;left:-266700;top:7620;height:266700;width:320040;" filled="f" stroked="f" coordsize="21600,21600" o:gfxdata="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qJURL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sz w:val="24"/>
                            <w:szCs w:val="24"/>
                          </w:rPr>
                        </w:pPr>
                        <w:r>
                          <w:rPr>
                            <w:sz w:val="24"/>
                            <w:szCs w:val="24"/>
                          </w:rPr>
                          <w:t>8</w:t>
                        </w:r>
                      </w:p>
                    </w:txbxContent>
                  </v:textbox>
                </v:shape>
                <v:shape id="任意多边形: 形状 283" o:spid="_x0000_s1026" o:spt="100" style="position:absolute;left:-251460;top:259080;flip:x;height:213360;width:251460;v-text-anchor:middle;" filled="f" stroked="t" coordsize="426720,213360" o:gfxdata="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mvm8vQAA&#10;ANwAAAAPAAAAAAAAAAEAIAAAACIAAABkcnMvZG93bnJldi54bWxQSwECFAAUAAAACACHTuJAMy8F&#10;njsAAAA5AAAAEAAAAAAAAAABACAAAAAMAQAAZHJzL3NoYXBleG1sLnhtbFBLBQYAAAAABgAGAFsB&#10;AAC2Aw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41184" behindDoc="0" locked="0" layoutInCell="1" allowOverlap="1">
                <wp:simplePos x="0" y="0"/>
                <wp:positionH relativeFrom="margin">
                  <wp:posOffset>2132330</wp:posOffset>
                </wp:positionH>
                <wp:positionV relativeFrom="paragraph">
                  <wp:posOffset>86360</wp:posOffset>
                </wp:positionV>
                <wp:extent cx="320040" cy="464820"/>
                <wp:effectExtent l="0" t="0" r="0" b="3175"/>
                <wp:wrapNone/>
                <wp:docPr id="278" name="组合 278"/>
                <wp:cNvGraphicFramePr/>
                <a:graphic xmlns:a="http://schemas.openxmlformats.org/drawingml/2006/main">
                  <a:graphicData uri="http://schemas.microsoft.com/office/word/2010/wordprocessingGroup">
                    <wpg:wgp>
                      <wpg:cNvGrpSpPr/>
                      <wpg:grpSpPr>
                        <a:xfrm>
                          <a:off x="0" y="0"/>
                          <a:ext cx="320040" cy="464820"/>
                          <a:chOff x="-266700" y="7620"/>
                          <a:chExt cx="320040" cy="464820"/>
                        </a:xfrm>
                      </wpg:grpSpPr>
                      <wps:wsp>
                        <wps:cNvPr id="279" name="文本框 279"/>
                        <wps:cNvSpPr txBox="1"/>
                        <wps:spPr>
                          <a:xfrm>
                            <a:off x="-266700" y="7620"/>
                            <a:ext cx="320040" cy="266700"/>
                          </a:xfrm>
                          <a:prstGeom prst="rect">
                            <a:avLst/>
                          </a:prstGeom>
                          <a:noFill/>
                          <a:ln w="6350">
                            <a:noFill/>
                          </a:ln>
                        </wps:spPr>
                        <wps:txbx>
                          <w:txbxContent>
                            <w:p>
                              <w:pPr>
                                <w:rPr>
                                  <w:sz w:val="24"/>
                                  <w:szCs w:val="24"/>
                                </w:rPr>
                              </w:pPr>
                              <w:r>
                                <w:rPr>
                                  <w:sz w:val="24"/>
                                  <w:szCs w:val="24"/>
                                </w:rPr>
                                <w:t>6</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0" name="任意多边形: 形状 280"/>
                        <wps:cNvSpPr/>
                        <wps:spPr>
                          <a:xfrm flipH="1">
                            <a:off x="-251460" y="25908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67.9pt;margin-top:6.8pt;height:36.6pt;width:25.2pt;mso-position-horizontal-relative:margin;z-index:251741184;mso-width-relative:page;mso-height-relative:page;" coordorigin="-266700,7620" coordsize="320040,464820" o:gfxdata="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">
                <o:lock v:ext="edit" aspectratio="f"/>
                <v:shape id="_x0000_s1026" o:spid="_x0000_s1026" o:spt="202" type="#_x0000_t202" style="position:absolute;left:-266700;top:7620;height:266700;width:320040;" filled="f" stroked="f" coordsize="21600,21600" o:gfxdata="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3TthK/&#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6</w:t>
                        </w:r>
                      </w:p>
                    </w:txbxContent>
                  </v:textbox>
                </v:shape>
                <v:shape id="任意多边形: 形状 280" o:spid="_x0000_s1026" o:spt="100" style="position:absolute;left:-251460;top:259080;flip:x;height:213360;width:251460;v-text-anchor:middle;" filled="f" stroked="t" coordsize="426720,213360" o:gfxdata="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SGfLugAAANwA&#10;AAAPAAAAAAAAAAEAIAAAACIAAABkcnMvZG93bnJldi54bWxQSwECFAAUAAAACACHTuJAMy8FnjsA&#10;AAA5AAAAEAAAAAAAAAABACAAAAAJAQAAZHJzL3NoYXBleG1sLnhtbFBLBQYAAAAABgAGAFsBAACz&#10;Aw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39136" behindDoc="0" locked="0" layoutInCell="1" allowOverlap="1">
                <wp:simplePos x="0" y="0"/>
                <wp:positionH relativeFrom="margin">
                  <wp:posOffset>2657475</wp:posOffset>
                </wp:positionH>
                <wp:positionV relativeFrom="paragraph">
                  <wp:posOffset>828040</wp:posOffset>
                </wp:positionV>
                <wp:extent cx="457200" cy="472440"/>
                <wp:effectExtent l="3810" t="0" r="8890" b="12700"/>
                <wp:wrapNone/>
                <wp:docPr id="272" name="组合 272"/>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273" name="文本框 273"/>
                        <wps:cNvSpPr txBox="1"/>
                        <wps:spPr>
                          <a:xfrm>
                            <a:off x="137160" y="0"/>
                            <a:ext cx="320040" cy="266700"/>
                          </a:xfrm>
                          <a:prstGeom prst="rect">
                            <a:avLst/>
                          </a:prstGeom>
                          <a:noFill/>
                          <a:ln w="6350">
                            <a:noFill/>
                          </a:ln>
                        </wps:spPr>
                        <wps:txbx>
                          <w:txbxContent>
                            <w:p>
                              <w:pPr>
                                <w:rPr>
                                  <w:sz w:val="24"/>
                                  <w:szCs w:val="24"/>
                                </w:rPr>
                              </w:pPr>
                              <w:r>
                                <w:rPr>
                                  <w:sz w:val="24"/>
                                  <w:szCs w:val="24"/>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4" name="任意多边形: 形状 274"/>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09.25pt;margin-top:65.2pt;height:37.2pt;width:36pt;mso-position-horizontal-relative:margin;z-index:251739136;mso-width-relative:page;mso-height-relative:page;" coordsize="457200,472440" o:gfxdata="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">
                <o:lock v:ext="edit" aspectratio="f"/>
                <v:shape id="_x0000_s1026" o:spid="_x0000_s1026" o:spt="202" type="#_x0000_t202" style="position:absolute;left:137160;top:0;height:266700;width:320040;" filled="f" stroked="f" coordsize="21600,21600" o:gfxdata="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w7gfi/&#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5</w:t>
                        </w:r>
                      </w:p>
                    </w:txbxContent>
                  </v:textbox>
                </v:shape>
                <v:shape id="任意多边形: 形状 274" o:spid="_x0000_s1026" o:spt="100" style="position:absolute;left:0;top:259080;height:213360;width:426720;v-text-anchor:middle;" filled="f" stroked="t" coordsize="426720,213360" o:gfxdata="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z+DQO/&#10;AAAA3AAAAA8AAAAAAAAAAQAgAAAAIgAAAGRycy9kb3ducmV2LnhtbFBLAQIUABQAAAAIAIdO4kAz&#10;LwWeOwAAADkAAAAQAAAAAAAAAAEAIAAAAA4BAABkcnMvc2hhcGV4bWwueG1sUEsFBgAAAAAGAAYA&#10;WwEAALgDA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45280" behindDoc="0" locked="0" layoutInCell="1" allowOverlap="1">
                <wp:simplePos x="0" y="0"/>
                <wp:positionH relativeFrom="margin">
                  <wp:posOffset>2330450</wp:posOffset>
                </wp:positionH>
                <wp:positionV relativeFrom="paragraph">
                  <wp:posOffset>817880</wp:posOffset>
                </wp:positionV>
                <wp:extent cx="320040" cy="464820"/>
                <wp:effectExtent l="0" t="0" r="0" b="3175"/>
                <wp:wrapNone/>
                <wp:docPr id="299" name="组合 299"/>
                <wp:cNvGraphicFramePr/>
                <a:graphic xmlns:a="http://schemas.openxmlformats.org/drawingml/2006/main">
                  <a:graphicData uri="http://schemas.microsoft.com/office/word/2010/wordprocessingGroup">
                    <wpg:wgp>
                      <wpg:cNvGrpSpPr/>
                      <wpg:grpSpPr>
                        <a:xfrm>
                          <a:off x="0" y="0"/>
                          <a:ext cx="320040" cy="464820"/>
                          <a:chOff x="-266700" y="7620"/>
                          <a:chExt cx="320040" cy="464820"/>
                        </a:xfrm>
                      </wpg:grpSpPr>
                      <wps:wsp>
                        <wps:cNvPr id="300" name="文本框 300"/>
                        <wps:cNvSpPr txBox="1"/>
                        <wps:spPr>
                          <a:xfrm>
                            <a:off x="-266700" y="7620"/>
                            <a:ext cx="320040" cy="266700"/>
                          </a:xfrm>
                          <a:prstGeom prst="rect">
                            <a:avLst/>
                          </a:prstGeom>
                          <a:noFill/>
                          <a:ln w="6350">
                            <a:noFill/>
                          </a:ln>
                        </wps:spPr>
                        <wps:txbx>
                          <w:txbxContent>
                            <w:p>
                              <w:pPr>
                                <w:rPr>
                                  <w:sz w:val="24"/>
                                  <w:szCs w:val="24"/>
                                </w:rPr>
                              </w:pPr>
                              <w:r>
                                <w:rPr>
                                  <w:sz w:val="24"/>
                                  <w:szCs w:val="24"/>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1" name="任意多边形: 形状 301"/>
                        <wps:cNvSpPr/>
                        <wps:spPr>
                          <a:xfrm flipH="1">
                            <a:off x="-251460" y="25908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83.5pt;margin-top:64.4pt;height:36.6pt;width:25.2pt;mso-position-horizontal-relative:margin;z-index:251745280;mso-width-relative:page;mso-height-relative:page;" coordorigin="-266700,7620" coordsize="320040,464820" o:gfxdata="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">
                <o:lock v:ext="edit" aspectratio="f"/>
                <v:shape id="_x0000_s1026" o:spid="_x0000_s1026" o:spt="202" type="#_x0000_t202" style="position:absolute;left:-266700;top:7620;height:266700;width:320040;" filled="f" stroked="f" coordsize="21600,21600" o:gfxdata="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IOY2+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sz w:val="24"/>
                            <w:szCs w:val="24"/>
                          </w:rPr>
                        </w:pPr>
                        <w:r>
                          <w:rPr>
                            <w:sz w:val="24"/>
                            <w:szCs w:val="24"/>
                          </w:rPr>
                          <w:t>4</w:t>
                        </w:r>
                      </w:p>
                    </w:txbxContent>
                  </v:textbox>
                </v:shape>
                <v:shape id="任意多边形: 形状 301" o:spid="_x0000_s1026" o:spt="100" style="position:absolute;left:-251460;top:259080;flip:x;height:213360;width:251460;v-text-anchor:middle;" filled="f" stroked="t" coordsize="426720,213360" o:gfxdata="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Ns6XvQAA&#10;ANwAAAAPAAAAAAAAAAEAIAAAACIAAABkcnMvZG93bnJldi54bWxQSwECFAAUAAAACACHTuJAMy8F&#10;njsAAAA5AAAAEAAAAAAAAAABACAAAAAMAQAAZHJzL3NoYXBleG1sLnhtbFBLBQYAAAAABgAGAFsB&#10;AAC2Aw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47328" behindDoc="0" locked="0" layoutInCell="1" allowOverlap="1">
                <wp:simplePos x="0" y="0"/>
                <wp:positionH relativeFrom="margin">
                  <wp:posOffset>1438910</wp:posOffset>
                </wp:positionH>
                <wp:positionV relativeFrom="paragraph">
                  <wp:posOffset>86360</wp:posOffset>
                </wp:positionV>
                <wp:extent cx="320040" cy="464820"/>
                <wp:effectExtent l="0" t="0" r="0" b="3175"/>
                <wp:wrapNone/>
                <wp:docPr id="305" name="组合 305"/>
                <wp:cNvGraphicFramePr/>
                <a:graphic xmlns:a="http://schemas.openxmlformats.org/drawingml/2006/main">
                  <a:graphicData uri="http://schemas.microsoft.com/office/word/2010/wordprocessingGroup">
                    <wpg:wgp>
                      <wpg:cNvGrpSpPr/>
                      <wpg:grpSpPr>
                        <a:xfrm>
                          <a:off x="0" y="0"/>
                          <a:ext cx="320040" cy="464820"/>
                          <a:chOff x="-266700" y="7620"/>
                          <a:chExt cx="320040" cy="464820"/>
                        </a:xfrm>
                      </wpg:grpSpPr>
                      <wps:wsp>
                        <wps:cNvPr id="306" name="文本框 306"/>
                        <wps:cNvSpPr txBox="1"/>
                        <wps:spPr>
                          <a:xfrm>
                            <a:off x="-266700" y="7620"/>
                            <a:ext cx="320040" cy="266700"/>
                          </a:xfrm>
                          <a:prstGeom prst="rect">
                            <a:avLst/>
                          </a:prstGeom>
                          <a:noFill/>
                          <a:ln w="6350">
                            <a:noFill/>
                          </a:ln>
                        </wps:spPr>
                        <wps:txbx>
                          <w:txbxContent>
                            <w:p>
                              <w:pPr>
                                <w:rPr>
                                  <w:sz w:val="24"/>
                                  <w:szCs w:val="24"/>
                                </w:rPr>
                              </w:pPr>
                              <w:r>
                                <w:rPr>
                                  <w:sz w:val="24"/>
                                  <w:szCs w:val="24"/>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7" name="任意多边形: 形状 307"/>
                        <wps:cNvSpPr/>
                        <wps:spPr>
                          <a:xfrm flipH="1">
                            <a:off x="-251460" y="25908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13.3pt;margin-top:6.8pt;height:36.6pt;width:25.2pt;mso-position-horizontal-relative:margin;z-index:251747328;mso-width-relative:page;mso-height-relative:page;" coordorigin="-266700,7620" coordsize="320040,464820" o:gfxdata="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">
                <o:lock v:ext="edit" aspectratio="f"/>
                <v:shape id="_x0000_s1026" o:spid="_x0000_s1026" o:spt="202" type="#_x0000_t202" style="position:absolute;left:-266700;top:7620;height:266700;width:320040;" filled="f" stroked="f" coordsize="21600,21600" o:gfxdata="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KrXoC/&#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3</w:t>
                        </w:r>
                      </w:p>
                    </w:txbxContent>
                  </v:textbox>
                </v:shape>
                <v:shape id="任意多边形: 形状 307" o:spid="_x0000_s1026" o:spt="100" style="position:absolute;left:-251460;top:259080;flip:x;height:213360;width:251460;v-text-anchor:middle;" filled="f" stroked="t" coordsize="426720,213360" o:gfxdata="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k/N4vQAA&#10;ANwAAAAPAAAAAAAAAAEAIAAAACIAAABkcnMvZG93bnJldi54bWxQSwECFAAUAAAACACHTuJAMy8F&#10;njsAAAA5AAAAEAAAAAAAAAABACAAAAAMAQAAZHJzL3NoYXBleG1sLnhtbFBLBQYAAAAABgAGAFsB&#10;AAC2Aw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37088" behindDoc="0" locked="0" layoutInCell="1" allowOverlap="1">
                <wp:simplePos x="0" y="0"/>
                <wp:positionH relativeFrom="margin">
                  <wp:posOffset>4051935</wp:posOffset>
                </wp:positionH>
                <wp:positionV relativeFrom="paragraph">
                  <wp:posOffset>88900</wp:posOffset>
                </wp:positionV>
                <wp:extent cx="457200" cy="472440"/>
                <wp:effectExtent l="3810" t="0" r="8890" b="12700"/>
                <wp:wrapNone/>
                <wp:docPr id="266" name="组合 266"/>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267" name="文本框 267"/>
                        <wps:cNvSpPr txBox="1"/>
                        <wps:spPr>
                          <a:xfrm>
                            <a:off x="137160" y="0"/>
                            <a:ext cx="320040" cy="266700"/>
                          </a:xfrm>
                          <a:prstGeom prst="rect">
                            <a:avLst/>
                          </a:prstGeom>
                          <a:noFill/>
                          <a:ln w="6350">
                            <a:noFill/>
                          </a:ln>
                        </wps:spPr>
                        <wps:txbx>
                          <w:txbxContent>
                            <w:p>
                              <w:pPr>
                                <w:rPr>
                                  <w:sz w:val="24"/>
                                  <w:szCs w:val="24"/>
                                </w:rPr>
                              </w:pPr>
                              <w:r>
                                <w:rPr>
                                  <w:sz w:val="24"/>
                                  <w:szCs w:val="24"/>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8" name="任意多边形: 形状 268"/>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19.05pt;margin-top:7pt;height:37.2pt;width:36pt;mso-position-horizontal-relative:margin;z-index:251737088;mso-width-relative:page;mso-height-relative:page;" coordsize="457200,472440" o:gfxdata="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">
                <o:lock v:ext="edit" aspectratio="f"/>
                <v:shape id="_x0000_s1026" o:spid="_x0000_s1026" o:spt="202" type="#_x0000_t202" style="position:absolute;left:137160;top:0;height:266700;width:320040;" filled="f" stroked="f" coordsize="21600,21600" o:gfxdata="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m2REm&#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2</w:t>
                        </w:r>
                      </w:p>
                    </w:txbxContent>
                  </v:textbox>
                </v:shape>
                <v:shape id="任意多边形: 形状 268" o:spid="_x0000_s1026" o:spt="100" style="position:absolute;left:0;top:259080;height:213360;width:426720;v-text-anchor:middle;" filled="f" stroked="t" coordsize="426720,213360" o:gfxdata="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qR27sAAADc&#10;AAAADwAAAAAAAAABACAAAAAiAAAAZHJzL2Rvd25yZXYueG1sUEsBAhQAFAAAAAgAh07iQDMvBZ47&#10;AAAAOQAAABAAAAAAAAAAAQAgAAAACgEAAGRycy9zaGFwZXhtbC54bWxQSwUGAAAAAAYABgBbAQAA&#10;tA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38112" behindDoc="0" locked="0" layoutInCell="1" allowOverlap="1">
                <wp:simplePos x="0" y="0"/>
                <wp:positionH relativeFrom="margin">
                  <wp:posOffset>1172210</wp:posOffset>
                </wp:positionH>
                <wp:positionV relativeFrom="paragraph">
                  <wp:posOffset>962660</wp:posOffset>
                </wp:positionV>
                <wp:extent cx="320040" cy="464820"/>
                <wp:effectExtent l="0" t="0" r="0" b="3175"/>
                <wp:wrapNone/>
                <wp:docPr id="269" name="组合 269"/>
                <wp:cNvGraphicFramePr/>
                <a:graphic xmlns:a="http://schemas.openxmlformats.org/drawingml/2006/main">
                  <a:graphicData uri="http://schemas.microsoft.com/office/word/2010/wordprocessingGroup">
                    <wpg:wgp>
                      <wpg:cNvGrpSpPr/>
                      <wpg:grpSpPr>
                        <a:xfrm>
                          <a:off x="0" y="0"/>
                          <a:ext cx="320040" cy="464820"/>
                          <a:chOff x="-266700" y="7620"/>
                          <a:chExt cx="320040" cy="464820"/>
                        </a:xfrm>
                      </wpg:grpSpPr>
                      <wps:wsp>
                        <wps:cNvPr id="270" name="文本框 270"/>
                        <wps:cNvSpPr txBox="1"/>
                        <wps:spPr>
                          <a:xfrm>
                            <a:off x="-266700" y="7620"/>
                            <a:ext cx="320040" cy="266700"/>
                          </a:xfrm>
                          <a:prstGeom prst="rect">
                            <a:avLst/>
                          </a:prstGeom>
                          <a:noFill/>
                          <a:ln w="6350">
                            <a:noFill/>
                          </a:ln>
                        </wps:spPr>
                        <wps:txbx>
                          <w:txbxContent>
                            <w:p>
                              <w:pPr>
                                <w:rPr>
                                  <w:sz w:val="24"/>
                                  <w:szCs w:val="24"/>
                                </w:rPr>
                              </w:pPr>
                              <w:r>
                                <w:rPr>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1" name="任意多边形: 形状 271"/>
                        <wps:cNvSpPr/>
                        <wps:spPr>
                          <a:xfrm flipH="1">
                            <a:off x="-251460" y="25908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92.3pt;margin-top:75.8pt;height:36.6pt;width:25.2pt;mso-position-horizontal-relative:margin;z-index:251738112;mso-width-relative:page;mso-height-relative:page;" coordorigin="-266700,7620" coordsize="320040,464820" o:gfxdata="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">
                <o:lock v:ext="edit" aspectratio="f"/>
                <v:shape id="_x0000_s1026" o:spid="_x0000_s1026" o:spt="202" type="#_x0000_t202" style="position:absolute;left:-266700;top:7620;height:266700;width:320040;" filled="f" stroked="f" coordsize="21600,21600" o:gfxdata="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6R+PvQAA&#10;ANw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sz w:val="24"/>
                            <w:szCs w:val="24"/>
                          </w:rPr>
                        </w:pPr>
                        <w:r>
                          <w:rPr>
                            <w:sz w:val="24"/>
                            <w:szCs w:val="24"/>
                          </w:rPr>
                          <w:t>1</w:t>
                        </w:r>
                      </w:p>
                    </w:txbxContent>
                  </v:textbox>
                </v:shape>
                <v:shape id="任意多边形: 形状 271" o:spid="_x0000_s1026" o:spt="100" style="position:absolute;left:-251460;top:259080;flip:x;height:213360;width:251460;v-text-anchor:middle;" filled="f" stroked="t" coordsize="426720,213360" o:gfxdata="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NGyd74A&#10;AADcAAAADwAAAAAAAAABACAAAAAiAAAAZHJzL2Rvd25yZXYueG1sUEsBAhQAFAAAAAgAh07iQDMv&#10;BZ47AAAAOQAAABAAAAAAAAAAAQAgAAAADQEAAGRycy9zaGFwZXhtbC54bWxQSwUGAAAAAAYABgBb&#10;AQAAtwM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43232" behindDoc="0" locked="0" layoutInCell="1" allowOverlap="1">
                <wp:simplePos x="0" y="0"/>
                <wp:positionH relativeFrom="margin">
                  <wp:posOffset>2817495</wp:posOffset>
                </wp:positionH>
                <wp:positionV relativeFrom="paragraph">
                  <wp:posOffset>1536700</wp:posOffset>
                </wp:positionV>
                <wp:extent cx="457200" cy="472440"/>
                <wp:effectExtent l="3810" t="0" r="8890" b="12700"/>
                <wp:wrapNone/>
                <wp:docPr id="284" name="组合 284"/>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285" name="文本框 285"/>
                        <wps:cNvSpPr txBox="1"/>
                        <wps:spPr>
                          <a:xfrm>
                            <a:off x="137160" y="0"/>
                            <a:ext cx="320040" cy="266700"/>
                          </a:xfrm>
                          <a:prstGeom prst="rect">
                            <a:avLst/>
                          </a:prstGeom>
                          <a:noFill/>
                          <a:ln w="6350">
                            <a:noFill/>
                          </a:ln>
                        </wps:spPr>
                        <wps:txbx>
                          <w:txbxContent>
                            <w:p>
                              <w:pPr>
                                <w:rPr>
                                  <w:sz w:val="24"/>
                                  <w:szCs w:val="24"/>
                                </w:rPr>
                              </w:pPr>
                              <w:r>
                                <w:rPr>
                                  <w:sz w:val="24"/>
                                  <w:szCs w:val="24"/>
                                </w:rPr>
                                <w:t>9</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6" name="任意多边形: 形状 286"/>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21.85pt;margin-top:121pt;height:37.2pt;width:36pt;mso-position-horizontal-relative:margin;z-index:251743232;mso-width-relative:page;mso-height-relative:page;" coordsize="457200,472440" o:gfxdata="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">
                <o:lock v:ext="edit" aspectratio="f"/>
                <v:shape id="_x0000_s1026" o:spid="_x0000_s1026" o:spt="202" type="#_x0000_t202" style="position:absolute;left:137160;top:0;height:266700;width:320040;" filled="f" stroked="f" coordsize="21600,21600" o:gfxdata="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S8ww&#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9</w:t>
                        </w:r>
                      </w:p>
                    </w:txbxContent>
                  </v:textbox>
                </v:shape>
                <v:shape id="任意多边形: 形状 286" o:spid="_x0000_s1026" o:spt="100" style="position:absolute;left:0;top:259080;height:213360;width:426720;v-text-anchor:middle;" filled="f" stroked="t" coordsize="426720,213360" o:gfxdata="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tUbIvQAA&#10;ANwAAAAPAAAAAAAAAAEAIAAAACIAAABkcnMvZG93bnJldi54bWxQSwECFAAUAAAACACHTuJAMy8F&#10;njsAAAA5AAAAEAAAAAAAAAABACAAAAAMAQAAZHJzL3NoYXBleG1sLnhtbFBLBQYAAAAABgAGAFsB&#10;AAC2Aw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40160" behindDoc="0" locked="0" layoutInCell="1" allowOverlap="1">
                <wp:simplePos x="0" y="0"/>
                <wp:positionH relativeFrom="margin">
                  <wp:posOffset>3350895</wp:posOffset>
                </wp:positionH>
                <wp:positionV relativeFrom="paragraph">
                  <wp:posOffset>287020</wp:posOffset>
                </wp:positionV>
                <wp:extent cx="457200" cy="472440"/>
                <wp:effectExtent l="3810" t="0" r="8890" b="12700"/>
                <wp:wrapNone/>
                <wp:docPr id="275" name="组合 275"/>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276" name="文本框 276"/>
                        <wps:cNvSpPr txBox="1"/>
                        <wps:spPr>
                          <a:xfrm>
                            <a:off x="137160" y="0"/>
                            <a:ext cx="320040" cy="266700"/>
                          </a:xfrm>
                          <a:prstGeom prst="rect">
                            <a:avLst/>
                          </a:prstGeom>
                          <a:noFill/>
                          <a:ln w="6350">
                            <a:noFill/>
                          </a:ln>
                        </wps:spPr>
                        <wps:txbx>
                          <w:txbxContent>
                            <w:p>
                              <w:pPr>
                                <w:rPr>
                                  <w:sz w:val="24"/>
                                  <w:szCs w:val="24"/>
                                </w:rPr>
                              </w:pPr>
                              <w:r>
                                <w:rPr>
                                  <w:sz w:val="24"/>
                                  <w:szCs w:val="24"/>
                                </w:rPr>
                                <w:t>7</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7" name="任意多边形: 形状 277"/>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63.85pt;margin-top:22.6pt;height:37.2pt;width:36pt;mso-position-horizontal-relative:margin;z-index:251740160;mso-width-relative:page;mso-height-relative:page;" coordsize="457200,472440" o:gfxdata="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DwdKLfaAAAACgEAAA8AAAAAAAAAAQAgAAAAIgAAAGRycy9kb3ducmV2&#10;LnhtbFBLAQIUABQAAAAIAIdO4kC0M2AoNAQAAIILAAAOAAAAAAAAAAEAIAAAACkBAABkcnMvZTJv&#10;RG9jLnhtbFBLBQYAAAAABgAGAFkBAADPBwAAAAA=&#10;">
                <o:lock v:ext="edit" aspectratio="f"/>
                <v:shape id="_x0000_s1026" o:spid="_x0000_s1026" o:spt="202" type="#_x0000_t202" style="position:absolute;left:137160;top:0;height:266700;width:320040;" filled="f" stroked="f" coordsize="21600,21600" o:gfxdata="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MTCJg&#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7</w:t>
                        </w:r>
                      </w:p>
                    </w:txbxContent>
                  </v:textbox>
                </v:shape>
                <v:shape id="任意多边形: 形状 277" o:spid="_x0000_s1026" o:spt="100" style="position:absolute;left:0;top:259080;height:213360;width:426720;v-text-anchor:middle;" filled="f" stroked="t" coordsize="426720,213360" o:gfxdata="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wsk3S/&#10;AAAA3AAAAA8AAAAAAAAAAQAgAAAAIgAAAGRycy9kb3ducmV2LnhtbFBLAQIUABQAAAAIAIdO4kAz&#10;LwWeOwAAADkAAAAQAAAAAAAAAAEAIAAAAA4BAABkcnMvc2hhcGV4bWwueG1sUEsFBgAAAAAGAAYA&#10;WwEAALgDA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w:drawing>
          <wp:inline distT="0" distB="0" distL="0" distR="0">
            <wp:extent cx="4819650" cy="2613660"/>
            <wp:effectExtent l="0" t="0" r="0"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823429" cy="2615522"/>
                    </a:xfrm>
                    <a:prstGeom prst="rect">
                      <a:avLst/>
                    </a:prstGeom>
                    <a:noFill/>
                    <a:ln>
                      <a:noFill/>
                    </a:ln>
                  </pic:spPr>
                </pic:pic>
              </a:graphicData>
            </a:graphic>
          </wp:inline>
        </w:drawing>
      </w:r>
    </w:p>
    <w:p>
      <w:pPr>
        <w:pStyle w:val="533"/>
        <w:numPr>
          <w:ilvl w:val="0"/>
          <w:numId w:val="0"/>
        </w:numPr>
        <w:spacing w:before="156" w:after="156"/>
        <w:ind w:left="360" w:firstLine="800" w:firstLineChars="400"/>
        <w:rPr>
          <w:sz w:val="20"/>
          <w:szCs w:val="18"/>
        </w:rPr>
      </w:pPr>
      <w:r>
        <w:rPr>
          <w:rFonts w:hint="eastAsia"/>
          <w:sz w:val="20"/>
          <w:szCs w:val="18"/>
        </w:rPr>
        <w:t>a）预制电缆排管销扣式连接构造图</w:t>
      </w:r>
    </w:p>
    <w:p>
      <w:pPr>
        <w:pStyle w:val="528"/>
        <w:ind w:firstLine="1050" w:firstLineChars="500"/>
      </w:pPr>
      <w:r>
        <mc:AlternateContent>
          <mc:Choice Requires="wpg">
            <w:drawing>
              <wp:anchor distT="0" distB="0" distL="114300" distR="114300" simplePos="0" relativeHeight="251757568" behindDoc="0" locked="0" layoutInCell="1" allowOverlap="1">
                <wp:simplePos x="0" y="0"/>
                <wp:positionH relativeFrom="margin">
                  <wp:posOffset>4707890</wp:posOffset>
                </wp:positionH>
                <wp:positionV relativeFrom="paragraph">
                  <wp:posOffset>703580</wp:posOffset>
                </wp:positionV>
                <wp:extent cx="365760" cy="472440"/>
                <wp:effectExtent l="0" t="0" r="15240" b="12700"/>
                <wp:wrapNone/>
                <wp:docPr id="335" name="组合 335"/>
                <wp:cNvGraphicFramePr/>
                <a:graphic xmlns:a="http://schemas.openxmlformats.org/drawingml/2006/main">
                  <a:graphicData uri="http://schemas.microsoft.com/office/word/2010/wordprocessingGroup">
                    <wpg:wgp>
                      <wpg:cNvGrpSpPr/>
                      <wpg:grpSpPr>
                        <a:xfrm flipH="1">
                          <a:off x="0" y="0"/>
                          <a:ext cx="365760" cy="472440"/>
                          <a:chOff x="0" y="0"/>
                          <a:chExt cx="457200" cy="472440"/>
                        </a:xfrm>
                      </wpg:grpSpPr>
                      <wps:wsp>
                        <wps:cNvPr id="336" name="文本框 336"/>
                        <wps:cNvSpPr txBox="1"/>
                        <wps:spPr>
                          <a:xfrm>
                            <a:off x="137160" y="0"/>
                            <a:ext cx="320040" cy="266700"/>
                          </a:xfrm>
                          <a:prstGeom prst="rect">
                            <a:avLst/>
                          </a:prstGeom>
                          <a:noFill/>
                          <a:ln w="6350">
                            <a:noFill/>
                          </a:ln>
                        </wps:spPr>
                        <wps:txbx>
                          <w:txbxContent>
                            <w:p>
                              <w:pPr>
                                <w:rPr>
                                  <w:sz w:val="24"/>
                                  <w:szCs w:val="24"/>
                                </w:rPr>
                              </w:pPr>
                              <w:r>
                                <w:rPr>
                                  <w:sz w:val="24"/>
                                  <w:szCs w:val="24"/>
                                </w:rPr>
                                <w:t>9</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7" name="任意多边形: 形状 337"/>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flip:x;margin-left:370.7pt;margin-top:55.4pt;height:37.2pt;width:28.8pt;mso-position-horizontal-relative:margin;z-index:251757568;mso-width-relative:page;mso-height-relative:page;" coordsize="457200,472440" o:gfxdata="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">
                <o:lock v:ext="edit" aspectratio="f"/>
                <v:shape id="_x0000_s1026" o:spid="_x0000_s1026" o:spt="202" type="#_x0000_t202" style="position:absolute;left:137160;top:0;height:266700;width:320040;" filled="f" stroked="f" coordsize="21600,21600" o:gfxdata="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sx5Q9&#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9</w:t>
                        </w:r>
                      </w:p>
                    </w:txbxContent>
                  </v:textbox>
                </v:shape>
                <v:shape id="任意多边形: 形状 337" o:spid="_x0000_s1026" o:spt="100" style="position:absolute;left:0;top:259080;height:213360;width:426720;v-text-anchor:middle;" filled="f" stroked="t" coordsize="426720,213360" o:gfxdata="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ynJSm/&#10;AAAA3AAAAA8AAAAAAAAAAQAgAAAAIgAAAGRycy9kb3ducmV2LnhtbFBLAQIUABQAAAAIAIdO4kAz&#10;LwWeOwAAADkAAAAQAAAAAAAAAAEAIAAAAA4BAABkcnMvc2hhcGV4bWwueG1sUEsFBgAAAAAGAAYA&#10;WwEAALgDA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58592" behindDoc="0" locked="0" layoutInCell="1" allowOverlap="1">
                <wp:simplePos x="0" y="0"/>
                <wp:positionH relativeFrom="margin">
                  <wp:posOffset>5195570</wp:posOffset>
                </wp:positionH>
                <wp:positionV relativeFrom="paragraph">
                  <wp:posOffset>817880</wp:posOffset>
                </wp:positionV>
                <wp:extent cx="495300" cy="381000"/>
                <wp:effectExtent l="3810" t="0" r="0" b="14605"/>
                <wp:wrapNone/>
                <wp:docPr id="338" name="组合 338"/>
                <wp:cNvGraphicFramePr/>
                <a:graphic xmlns:a="http://schemas.openxmlformats.org/drawingml/2006/main">
                  <a:graphicData uri="http://schemas.microsoft.com/office/word/2010/wordprocessingGroup">
                    <wpg:wgp>
                      <wpg:cNvGrpSpPr/>
                      <wpg:grpSpPr>
                        <a:xfrm>
                          <a:off x="0" y="0"/>
                          <a:ext cx="495300" cy="381000"/>
                          <a:chOff x="0" y="91440"/>
                          <a:chExt cx="495300" cy="381000"/>
                        </a:xfrm>
                      </wpg:grpSpPr>
                      <wps:wsp>
                        <wps:cNvPr id="339" name="文本框 339"/>
                        <wps:cNvSpPr txBox="1"/>
                        <wps:spPr>
                          <a:xfrm>
                            <a:off x="175260" y="91440"/>
                            <a:ext cx="320040" cy="266700"/>
                          </a:xfrm>
                          <a:prstGeom prst="rect">
                            <a:avLst/>
                          </a:prstGeom>
                          <a:noFill/>
                          <a:ln w="6350">
                            <a:noFill/>
                          </a:ln>
                        </wps:spPr>
                        <wps:txbx>
                          <w:txbxContent>
                            <w:p>
                              <w:pPr>
                                <w:rPr>
                                  <w:sz w:val="24"/>
                                  <w:szCs w:val="24"/>
                                </w:rPr>
                              </w:pPr>
                              <w:r>
                                <w:rPr>
                                  <w:sz w:val="24"/>
                                  <w:szCs w:val="24"/>
                                </w:rPr>
                                <w:t>8</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0" name="任意多边形: 形状 340"/>
                        <wps:cNvSpPr/>
                        <wps:spPr>
                          <a:xfrm>
                            <a:off x="0" y="320040"/>
                            <a:ext cx="426720" cy="15240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409.1pt;margin-top:64.4pt;height:30pt;width:39pt;mso-position-horizontal-relative:margin;z-index:251758592;mso-width-relative:page;mso-height-relative:page;" coordorigin="0,91440" coordsize="495300,381000" o:gfxdata="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">
                <o:lock v:ext="edit" aspectratio="f"/>
                <v:shape id="_x0000_s1026" o:spid="_x0000_s1026" o:spt="202" type="#_x0000_t202" style="position:absolute;left:175260;top:91440;height:266700;width:320040;" filled="f" stroked="f" coordsize="21600,21600" o:gfxdata="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VgA&#10;T8EAAADcAAAADwAAAAAAAAABACAAAAAiAAAAZHJzL2Rvd25yZXYueG1sUEsBAhQAFAAAAAgAh07i&#10;QDMvBZ47AAAAOQAAABAAAAAAAAAAAQAgAAAAEAEAAGRycy9zaGFwZXhtbC54bWxQSwUGAAAAAAYA&#10;BgBbAQAAugMAAAAA&#10;">
                  <v:fill on="f" focussize="0,0"/>
                  <v:stroke on="f" weight="0.5pt"/>
                  <v:imagedata o:title=""/>
                  <o:lock v:ext="edit" aspectratio="f"/>
                  <v:textbox>
                    <w:txbxContent>
                      <w:p>
                        <w:pPr>
                          <w:rPr>
                            <w:sz w:val="24"/>
                            <w:szCs w:val="24"/>
                          </w:rPr>
                        </w:pPr>
                        <w:r>
                          <w:rPr>
                            <w:sz w:val="24"/>
                            <w:szCs w:val="24"/>
                          </w:rPr>
                          <w:t>8</w:t>
                        </w:r>
                      </w:p>
                    </w:txbxContent>
                  </v:textbox>
                </v:shape>
                <v:shape id="任意多边形: 形状 340" o:spid="_x0000_s1026" o:spt="100" style="position:absolute;left:0;top:320040;height:152400;width:426720;v-text-anchor:middle;" filled="f" stroked="t" coordsize="426720,213360" o:gfxdata="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0jOILsAAADc&#10;AAAADwAAAAAAAAABACAAAAAiAAAAZHJzL2Rvd25yZXYueG1sUEsBAhQAFAAAAAgAh07iQDMvBZ47&#10;AAAAOQAAABAAAAAAAAAAAQAgAAAACgEAAGRycy9zaGFwZXhtbC54bWxQSwUGAAAAAAYABgBbAQAA&#10;tAMAAAAA&#10;" path="m0,213360l137160,0,426720,0e">
                  <v:path o:connectlocs="0,15240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50400" behindDoc="0" locked="0" layoutInCell="1" allowOverlap="1">
                <wp:simplePos x="0" y="0"/>
                <wp:positionH relativeFrom="margin">
                  <wp:posOffset>5042535</wp:posOffset>
                </wp:positionH>
                <wp:positionV relativeFrom="paragraph">
                  <wp:posOffset>347980</wp:posOffset>
                </wp:positionV>
                <wp:extent cx="457200" cy="472440"/>
                <wp:effectExtent l="3810" t="0" r="8890" b="12700"/>
                <wp:wrapNone/>
                <wp:docPr id="314" name="组合 314"/>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315" name="文本框 315"/>
                        <wps:cNvSpPr txBox="1"/>
                        <wps:spPr>
                          <a:xfrm>
                            <a:off x="137160" y="0"/>
                            <a:ext cx="320040" cy="266700"/>
                          </a:xfrm>
                          <a:prstGeom prst="rect">
                            <a:avLst/>
                          </a:prstGeom>
                          <a:noFill/>
                          <a:ln w="6350">
                            <a:noFill/>
                          </a:ln>
                        </wps:spPr>
                        <wps:txbx>
                          <w:txbxContent>
                            <w:p>
                              <w:pPr>
                                <w:rPr>
                                  <w:sz w:val="24"/>
                                  <w:szCs w:val="24"/>
                                </w:rPr>
                              </w:pPr>
                              <w:r>
                                <w:rPr>
                                  <w:sz w:val="24"/>
                                  <w:szCs w:val="24"/>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6" name="任意多边形: 形状 316"/>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97.05pt;margin-top:27.4pt;height:37.2pt;width:36pt;mso-position-horizontal-relative:margin;z-index:251750400;mso-width-relative:page;mso-height-relative:page;" coordsize="457200,472440" o:gfxdata="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CBbc7TaAAAACgEAAA8AAAAAAAAAAQAgAAAAIgAAAGRycy9kb3ducmV2&#10;LnhtbFBLAQIUABQAAAAIAIdO4kAipJ8sNAQAAIILAAAOAAAAAAAAAAEAIAAAACkBAABkcnMvZTJv&#10;RG9jLnhtbFBLBQYAAAAABgAGAFkBAADPBwAAAAA=&#10;">
                <o:lock v:ext="edit" aspectratio="f"/>
                <v:shape id="_x0000_s1026" o:spid="_x0000_s1026" o:spt="202" type="#_x0000_t202" style="position:absolute;left:137160;top:0;height:266700;width:320040;" filled="f" stroked="f" coordsize="21600,21600" o:gfxdata="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XoFYq&#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5</w:t>
                        </w:r>
                      </w:p>
                    </w:txbxContent>
                  </v:textbox>
                </v:shape>
                <v:shape id="任意多边形: 形状 316" o:spid="_x0000_s1026" o:spt="100" style="position:absolute;left:0;top:259080;height:213360;width:426720;v-text-anchor:middle;" filled="f" stroked="t" coordsize="426720,213360" o:gfxdata="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he3NK/&#10;AAAA3AAAAA8AAAAAAAAAAQAgAAAAIgAAAGRycy9kb3ducmV2LnhtbFBLAQIUABQAAAAIAIdO4kAz&#10;LwWeOwAAADkAAAAQAAAAAAAAAAEAIAAAAA4BAABkcnMvc2hhcGV4bWwueG1sUEsFBgAAAAAGAAYA&#10;WwEAALgDA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55520" behindDoc="0" locked="0" layoutInCell="1" allowOverlap="1">
                <wp:simplePos x="0" y="0"/>
                <wp:positionH relativeFrom="margin">
                  <wp:posOffset>5104130</wp:posOffset>
                </wp:positionH>
                <wp:positionV relativeFrom="paragraph">
                  <wp:posOffset>200660</wp:posOffset>
                </wp:positionV>
                <wp:extent cx="487680" cy="289560"/>
                <wp:effectExtent l="4445" t="1905" r="3175" b="635"/>
                <wp:wrapNone/>
                <wp:docPr id="329" name="组合 329"/>
                <wp:cNvGraphicFramePr/>
                <a:graphic xmlns:a="http://schemas.openxmlformats.org/drawingml/2006/main">
                  <a:graphicData uri="http://schemas.microsoft.com/office/word/2010/wordprocessingGroup">
                    <wpg:wgp>
                      <wpg:cNvGrpSpPr/>
                      <wpg:grpSpPr>
                        <a:xfrm>
                          <a:off x="0" y="0"/>
                          <a:ext cx="487680" cy="289560"/>
                          <a:chOff x="-30480" y="-22860"/>
                          <a:chExt cx="487680" cy="289560"/>
                        </a:xfrm>
                      </wpg:grpSpPr>
                      <wps:wsp>
                        <wps:cNvPr id="330" name="文本框 330"/>
                        <wps:cNvSpPr txBox="1"/>
                        <wps:spPr>
                          <a:xfrm>
                            <a:off x="91440" y="0"/>
                            <a:ext cx="365760" cy="266700"/>
                          </a:xfrm>
                          <a:prstGeom prst="rect">
                            <a:avLst/>
                          </a:prstGeom>
                          <a:noFill/>
                          <a:ln w="6350">
                            <a:noFill/>
                          </a:ln>
                        </wps:spPr>
                        <wps:txbx>
                          <w:txbxContent>
                            <w:p>
                              <w:pPr>
                                <w:rPr>
                                  <w:sz w:val="24"/>
                                  <w:szCs w:val="24"/>
                                </w:rPr>
                              </w:pPr>
                              <w:r>
                                <w:rPr>
                                  <w:sz w:val="24"/>
                                  <w:szCs w:val="24"/>
                                </w:rPr>
                                <w:t>6</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1" name="任意多边形: 形状 331"/>
                        <wps:cNvSpPr/>
                        <wps:spPr>
                          <a:xfrm flipV="1">
                            <a:off x="-30480" y="-22860"/>
                            <a:ext cx="457200" cy="28194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401.9pt;margin-top:15.8pt;height:22.8pt;width:38.4pt;mso-position-horizontal-relative:margin;z-index:251755520;mso-width-relative:page;mso-height-relative:page;" coordorigin="-30480,-22860" coordsize="487680,289560" o:gfxdata="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">
                <o:lock v:ext="edit" aspectratio="f"/>
                <v:shape id="_x0000_s1026" o:spid="_x0000_s1026" o:spt="202" type="#_x0000_t202" style="position:absolute;left:91440;top:0;height:266700;width:365760;" filled="f" stroked="f" coordsize="21600,21600" o:gfxdata="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YqnSvQAA&#10;ANw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sz w:val="24"/>
                            <w:szCs w:val="24"/>
                          </w:rPr>
                        </w:pPr>
                        <w:r>
                          <w:rPr>
                            <w:sz w:val="24"/>
                            <w:szCs w:val="24"/>
                          </w:rPr>
                          <w:t>6</w:t>
                        </w:r>
                      </w:p>
                    </w:txbxContent>
                  </v:textbox>
                </v:shape>
                <v:shape id="任意多边形: 形状 331" o:spid="_x0000_s1026" o:spt="100" style="position:absolute;left:-30480;top:-22860;flip:y;height:281940;width:457200;v-text-anchor:middle;" filled="f" stroked="t" coordsize="426720,213360" o:gfxdata="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FoEKr4A&#10;AADcAAAADwAAAAAAAAABACAAAAAiAAAAZHJzL2Rvd25yZXYueG1sUEsBAhQAFAAAAAgAh07iQDMv&#10;BZ47AAAAOQAAABAAAAAAAAAAAQAgAAAADQEAAGRycy9zaGFwZXhtbC54bWxQSwUGAAAAAAYABgBb&#10;AQAAtwMAAAAA&#10;" path="m0,213360l137160,0,426720,0e">
                  <v:path o:connectlocs="0,281940;146957,0;45720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60640" behindDoc="0" locked="0" layoutInCell="1" allowOverlap="1">
                <wp:simplePos x="0" y="0"/>
                <wp:positionH relativeFrom="margin">
                  <wp:posOffset>4006850</wp:posOffset>
                </wp:positionH>
                <wp:positionV relativeFrom="paragraph">
                  <wp:posOffset>162560</wp:posOffset>
                </wp:positionV>
                <wp:extent cx="541020" cy="327660"/>
                <wp:effectExtent l="0" t="1905" r="5080" b="635"/>
                <wp:wrapNone/>
                <wp:docPr id="344" name="组合 344"/>
                <wp:cNvGraphicFramePr/>
                <a:graphic xmlns:a="http://schemas.openxmlformats.org/drawingml/2006/main">
                  <a:graphicData uri="http://schemas.microsoft.com/office/word/2010/wordprocessingGroup">
                    <wpg:wgp>
                      <wpg:cNvGrpSpPr/>
                      <wpg:grpSpPr>
                        <a:xfrm flipH="1">
                          <a:off x="0" y="0"/>
                          <a:ext cx="541020" cy="327660"/>
                          <a:chOff x="6350" y="-60960"/>
                          <a:chExt cx="450850" cy="327660"/>
                        </a:xfrm>
                      </wpg:grpSpPr>
                      <wps:wsp>
                        <wps:cNvPr id="345" name="文本框 345"/>
                        <wps:cNvSpPr txBox="1"/>
                        <wps:spPr>
                          <a:xfrm>
                            <a:off x="91440" y="0"/>
                            <a:ext cx="365760" cy="266700"/>
                          </a:xfrm>
                          <a:prstGeom prst="rect">
                            <a:avLst/>
                          </a:prstGeom>
                          <a:noFill/>
                          <a:ln w="6350">
                            <a:noFill/>
                          </a:ln>
                        </wps:spPr>
                        <wps:txbx>
                          <w:txbxContent>
                            <w:p>
                              <w:pPr>
                                <w:rPr>
                                  <w:sz w:val="24"/>
                                  <w:szCs w:val="24"/>
                                </w:rPr>
                              </w:pPr>
                              <w:r>
                                <w:rPr>
                                  <w:sz w:val="24"/>
                                  <w:szCs w:val="24"/>
                                </w:rPr>
                                <w:t>11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6" name="任意多边形: 形状 346"/>
                        <wps:cNvSpPr/>
                        <wps:spPr>
                          <a:xfrm flipV="1">
                            <a:off x="6350" y="-60960"/>
                            <a:ext cx="420370" cy="32004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flip:x;margin-left:315.5pt;margin-top:12.8pt;height:25.8pt;width:42.6pt;mso-position-horizontal-relative:margin;z-index:251760640;mso-width-relative:page;mso-height-relative:page;" coordorigin="6350,-60960" coordsize="450850,327660" o:gfxdata="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">
                <o:lock v:ext="edit" aspectratio="f"/>
                <v:shape id="_x0000_s1026" o:spid="_x0000_s1026" o:spt="202" type="#_x0000_t202" style="position:absolute;left:91440;top:0;height:266700;width:365760;" filled="f" stroked="f" coordsize="21600,21600" o:gfxdata="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EE3k3&#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11</w:t>
                        </w:r>
                      </w:p>
                    </w:txbxContent>
                  </v:textbox>
                </v:shape>
                <v:shape id="任意多边形: 形状 346" o:spid="_x0000_s1026" o:spt="100" style="position:absolute;left:6350;top:-60960;flip:y;height:320040;width:420370;v-text-anchor:middle;" filled="f" stroked="t" coordsize="426720,213360" o:gfxdata="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7XvI74A&#10;AADcAAAADwAAAAAAAAABACAAAAAiAAAAZHJzL2Rvd25yZXYueG1sUEsBAhQAFAAAAAgAh07iQDMv&#10;BZ47AAAAOQAAABAAAAAAAAAAAQAgAAAADQEAAGRycy9zaGFwZXhtbC54bWxQSwUGAAAAAAYABgBb&#10;AQAAtwMAAAAA&#10;" path="m0,213360l137160,0,426720,0e">
                  <v:path o:connectlocs="0,320040;135118,0;42037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49376" behindDoc="0" locked="0" layoutInCell="1" allowOverlap="1">
                <wp:simplePos x="0" y="0"/>
                <wp:positionH relativeFrom="margin">
                  <wp:posOffset>3488055</wp:posOffset>
                </wp:positionH>
                <wp:positionV relativeFrom="paragraph">
                  <wp:posOffset>325120</wp:posOffset>
                </wp:positionV>
                <wp:extent cx="457200" cy="472440"/>
                <wp:effectExtent l="3810" t="0" r="8890" b="12700"/>
                <wp:wrapNone/>
                <wp:docPr id="311" name="组合 311"/>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312" name="文本框 312"/>
                        <wps:cNvSpPr txBox="1"/>
                        <wps:spPr>
                          <a:xfrm>
                            <a:off x="137160" y="0"/>
                            <a:ext cx="320040" cy="266700"/>
                          </a:xfrm>
                          <a:prstGeom prst="rect">
                            <a:avLst/>
                          </a:prstGeom>
                          <a:noFill/>
                          <a:ln w="6350">
                            <a:noFill/>
                          </a:ln>
                        </wps:spPr>
                        <wps:txbx>
                          <w:txbxContent>
                            <w:p>
                              <w:pPr>
                                <w:rPr>
                                  <w:sz w:val="24"/>
                                  <w:szCs w:val="24"/>
                                </w:rPr>
                              </w:pPr>
                              <w:r>
                                <w:rPr>
                                  <w:sz w:val="24"/>
                                  <w:szCs w:val="24"/>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3" name="任意多边形: 形状 313"/>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74.65pt;margin-top:25.6pt;height:37.2pt;width:36pt;mso-position-horizontal-relative:margin;z-index:251749376;mso-width-relative:page;mso-height-relative:page;" coordsize="457200,472440" o:gfxdata="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">
                <o:lock v:ext="edit" aspectratio="f"/>
                <v:shape id="_x0000_s1026" o:spid="_x0000_s1026" o:spt="202" type="#_x0000_t202" style="position:absolute;left:137160;top:0;height:266700;width:320040;" filled="f" stroked="f" coordsize="21600,21600" o:gfxdata="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YSc5e&#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5</w:t>
                        </w:r>
                      </w:p>
                    </w:txbxContent>
                  </v:textbox>
                </v:shape>
                <v:shape id="任意多边形: 形状 313" o:spid="_x0000_s1026" o:spt="100" style="position:absolute;left:0;top:259080;height:213360;width:426720;v-text-anchor:middle;" filled="f" stroked="t" coordsize="426720,213360" o:gfxdata="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Cl/Sr4A&#10;AADcAAAADwAAAAAAAAABACAAAAAiAAAAZHJzL2Rvd25yZXYueG1sUEsBAhQAFAAAAAgAh07iQDMv&#10;BZ47AAAAOQAAABAAAAAAAAAAAQAgAAAADQEAAGRycy9zaGFwZXhtbC54bWxQSwUGAAAAAAYABgBb&#10;AQAAtwM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53472" behindDoc="0" locked="0" layoutInCell="1" allowOverlap="1">
                <wp:simplePos x="0" y="0"/>
                <wp:positionH relativeFrom="margin">
                  <wp:posOffset>3991610</wp:posOffset>
                </wp:positionH>
                <wp:positionV relativeFrom="paragraph">
                  <wp:posOffset>695960</wp:posOffset>
                </wp:positionV>
                <wp:extent cx="457200" cy="472440"/>
                <wp:effectExtent l="3810" t="0" r="8890" b="12700"/>
                <wp:wrapNone/>
                <wp:docPr id="323" name="组合 323"/>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324" name="文本框 324"/>
                        <wps:cNvSpPr txBox="1"/>
                        <wps:spPr>
                          <a:xfrm>
                            <a:off x="91440" y="0"/>
                            <a:ext cx="365760" cy="266700"/>
                          </a:xfrm>
                          <a:prstGeom prst="rect">
                            <a:avLst/>
                          </a:prstGeom>
                          <a:noFill/>
                          <a:ln w="6350">
                            <a:noFill/>
                          </a:ln>
                        </wps:spPr>
                        <wps:txbx>
                          <w:txbxContent>
                            <w:p>
                              <w:pPr>
                                <w:rPr>
                                  <w:sz w:val="24"/>
                                  <w:szCs w:val="24"/>
                                </w:rPr>
                              </w:pPr>
                              <w:r>
                                <w:rPr>
                                  <w:sz w:val="24"/>
                                  <w:szCs w:val="24"/>
                                </w:rPr>
                                <w:t>12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5" name="任意多边形: 形状 325"/>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14.3pt;margin-top:54.8pt;height:37.2pt;width:36pt;mso-position-horizontal-relative:margin;z-index:251753472;mso-width-relative:page;mso-height-relative:page;" coordsize="457200,472440" o:gfxdata="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">
                <o:lock v:ext="edit" aspectratio="f"/>
                <v:shape id="_x0000_s1026" o:spid="_x0000_s1026" o:spt="202" type="#_x0000_t202" style="position:absolute;left:91440;top:0;height:266700;width:365760;" filled="f" stroked="f" coordsize="21600,21600" o:gfxdata="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aAOQy/&#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12</w:t>
                        </w:r>
                      </w:p>
                    </w:txbxContent>
                  </v:textbox>
                </v:shape>
                <v:shape id="任意多边形: 形状 325" o:spid="_x0000_s1026" o:spt="100" style="position:absolute;left:0;top:259080;height:213360;width:426720;v-text-anchor:middle;" filled="f" stroked="t" coordsize="426720,213360" o:gfxdata="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bgiBi/&#10;AAAA3AAAAA8AAAAAAAAAAQAgAAAAIgAAAGRycy9kb3ducmV2LnhtbFBLAQIUABQAAAAIAIdO4kAz&#10;LwWeOwAAADkAAAAQAAAAAAAAAAEAIAAAAA4BAABkcnMvc2hhcGV4bWwueG1sUEsFBgAAAAAGAAYA&#10;WwEAALgDA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59616" behindDoc="0" locked="0" layoutInCell="1" allowOverlap="1">
                <wp:simplePos x="0" y="0"/>
                <wp:positionH relativeFrom="margin">
                  <wp:posOffset>2315210</wp:posOffset>
                </wp:positionH>
                <wp:positionV relativeFrom="paragraph">
                  <wp:posOffset>718820</wp:posOffset>
                </wp:positionV>
                <wp:extent cx="320040" cy="464820"/>
                <wp:effectExtent l="0" t="0" r="0" b="3175"/>
                <wp:wrapNone/>
                <wp:docPr id="341" name="组合 341"/>
                <wp:cNvGraphicFramePr/>
                <a:graphic xmlns:a="http://schemas.openxmlformats.org/drawingml/2006/main">
                  <a:graphicData uri="http://schemas.microsoft.com/office/word/2010/wordprocessingGroup">
                    <wpg:wgp>
                      <wpg:cNvGrpSpPr/>
                      <wpg:grpSpPr>
                        <a:xfrm>
                          <a:off x="0" y="0"/>
                          <a:ext cx="320040" cy="464820"/>
                          <a:chOff x="-266700" y="7620"/>
                          <a:chExt cx="320040" cy="464820"/>
                        </a:xfrm>
                      </wpg:grpSpPr>
                      <wps:wsp>
                        <wps:cNvPr id="342" name="文本框 342"/>
                        <wps:cNvSpPr txBox="1"/>
                        <wps:spPr>
                          <a:xfrm>
                            <a:off x="-266700" y="7620"/>
                            <a:ext cx="320040" cy="266700"/>
                          </a:xfrm>
                          <a:prstGeom prst="rect">
                            <a:avLst/>
                          </a:prstGeom>
                          <a:noFill/>
                          <a:ln w="6350">
                            <a:noFill/>
                          </a:ln>
                        </wps:spPr>
                        <wps:txbx>
                          <w:txbxContent>
                            <w:p>
                              <w:pPr>
                                <w:rPr>
                                  <w:sz w:val="24"/>
                                  <w:szCs w:val="24"/>
                                </w:rPr>
                              </w:pPr>
                              <w:r>
                                <w:rPr>
                                  <w:sz w:val="24"/>
                                  <w:szCs w:val="24"/>
                                </w:rPr>
                                <w:t>8</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3" name="任意多边形: 形状 343"/>
                        <wps:cNvSpPr/>
                        <wps:spPr>
                          <a:xfrm flipH="1">
                            <a:off x="-251460" y="25908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82.3pt;margin-top:56.6pt;height:36.6pt;width:25.2pt;mso-position-horizontal-relative:margin;z-index:251759616;mso-width-relative:page;mso-height-relative:page;" coordorigin="-266700,7620" coordsize="320040,464820" o:gfxdata="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">
                <o:lock v:ext="edit" aspectratio="f"/>
                <v:shape id="_x0000_s1026" o:spid="_x0000_s1026" o:spt="202" type="#_x0000_t202" style="position:absolute;left:-266700;top:7620;height:266700;width:320040;" filled="f" stroked="f" coordsize="21600,21600" o:gfxdata="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v64UO/&#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8</w:t>
                        </w:r>
                      </w:p>
                    </w:txbxContent>
                  </v:textbox>
                </v:shape>
                <v:shape id="任意多边形: 形状 343" o:spid="_x0000_s1026" o:spt="100" style="position:absolute;left:-251460;top:259080;flip:x;height:213360;width:251460;v-text-anchor:middle;" filled="f" stroked="t" coordsize="426720,213360" o:gfxdata="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8JMu74A&#10;AADcAAAADwAAAAAAAAABACAAAAAiAAAAZHJzL2Rvd25yZXYueG1sUEsBAhQAFAAAAAgAh07iQDMv&#10;BZ47AAAAOQAAABAAAAAAAAAAAQAgAAAADQEAAGRycy9zaGFwZXhtbC54bWxQSwUGAAAAAAYABgBb&#10;AQAAtwM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56544" behindDoc="0" locked="0" layoutInCell="1" allowOverlap="1">
                <wp:simplePos x="0" y="0"/>
                <wp:positionH relativeFrom="margin">
                  <wp:posOffset>2421890</wp:posOffset>
                </wp:positionH>
                <wp:positionV relativeFrom="paragraph">
                  <wp:posOffset>360680</wp:posOffset>
                </wp:positionV>
                <wp:extent cx="320040" cy="464820"/>
                <wp:effectExtent l="0" t="0" r="0" b="3175"/>
                <wp:wrapNone/>
                <wp:docPr id="332" name="组合 332"/>
                <wp:cNvGraphicFramePr/>
                <a:graphic xmlns:a="http://schemas.openxmlformats.org/drawingml/2006/main">
                  <a:graphicData uri="http://schemas.microsoft.com/office/word/2010/wordprocessingGroup">
                    <wpg:wgp>
                      <wpg:cNvGrpSpPr/>
                      <wpg:grpSpPr>
                        <a:xfrm>
                          <a:off x="0" y="0"/>
                          <a:ext cx="320040" cy="464820"/>
                          <a:chOff x="-266700" y="7620"/>
                          <a:chExt cx="320040" cy="464820"/>
                        </a:xfrm>
                      </wpg:grpSpPr>
                      <wps:wsp>
                        <wps:cNvPr id="333" name="文本框 333"/>
                        <wps:cNvSpPr txBox="1"/>
                        <wps:spPr>
                          <a:xfrm>
                            <a:off x="-266700" y="7620"/>
                            <a:ext cx="320040" cy="266700"/>
                          </a:xfrm>
                          <a:prstGeom prst="rect">
                            <a:avLst/>
                          </a:prstGeom>
                          <a:noFill/>
                          <a:ln w="6350">
                            <a:noFill/>
                          </a:ln>
                        </wps:spPr>
                        <wps:txbx>
                          <w:txbxContent>
                            <w:p>
                              <w:pPr>
                                <w:rPr>
                                  <w:sz w:val="24"/>
                                  <w:szCs w:val="24"/>
                                </w:rPr>
                              </w:pPr>
                              <w:r>
                                <w:rPr>
                                  <w:sz w:val="24"/>
                                  <w:szCs w:val="24"/>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4" name="任意多边形: 形状 334"/>
                        <wps:cNvSpPr/>
                        <wps:spPr>
                          <a:xfrm flipH="1">
                            <a:off x="-251460" y="25908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90.7pt;margin-top:28.4pt;height:36.6pt;width:25.2pt;mso-position-horizontal-relative:margin;z-index:251756544;mso-width-relative:page;mso-height-relative:page;" coordorigin="-266700,7620" coordsize="320040,464820" o:gfxdata="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">
                <o:lock v:ext="edit" aspectratio="f"/>
                <v:shape id="_x0000_s1026" o:spid="_x0000_s1026" o:spt="202" type="#_x0000_t202" style="position:absolute;left:-266700;top:7620;height:266700;width:320040;" filled="f" stroked="f" coordsize="21600,21600" o:gfxdata="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ywN6W/&#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4</w:t>
                        </w:r>
                      </w:p>
                    </w:txbxContent>
                  </v:textbox>
                </v:shape>
                <v:shape id="任意多边形: 形状 334" o:spid="_x0000_s1026" o:spt="100" style="position:absolute;left:-251460;top:259080;flip:x;height:213360;width:251460;v-text-anchor:middle;" filled="f" stroked="t" coordsize="426720,213360" o:gfxdata="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C2nsr4A&#10;AADcAAAADwAAAAAAAAABACAAAAAiAAAAZHJzL2Rvd25yZXYueG1sUEsBAhQAFAAAAAgAh07iQDMv&#10;BZ47AAAAOQAAABAAAAAAAAAAAQAgAAAADQEAAGRycy9zaGFwZXhtbC54bWxQSwUGAAAAAAYABgBb&#10;AQAAtwM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51424" behindDoc="0" locked="0" layoutInCell="1" allowOverlap="1">
                <wp:simplePos x="0" y="0"/>
                <wp:positionH relativeFrom="margin">
                  <wp:posOffset>753110</wp:posOffset>
                </wp:positionH>
                <wp:positionV relativeFrom="paragraph">
                  <wp:posOffset>177800</wp:posOffset>
                </wp:positionV>
                <wp:extent cx="533400" cy="289560"/>
                <wp:effectExtent l="4445" t="0" r="8255" b="15240"/>
                <wp:wrapNone/>
                <wp:docPr id="317" name="组合 317"/>
                <wp:cNvGraphicFramePr/>
                <a:graphic xmlns:a="http://schemas.openxmlformats.org/drawingml/2006/main">
                  <a:graphicData uri="http://schemas.microsoft.com/office/word/2010/wordprocessingGroup">
                    <wpg:wgp>
                      <wpg:cNvGrpSpPr/>
                      <wpg:grpSpPr>
                        <a:xfrm>
                          <a:off x="0" y="0"/>
                          <a:ext cx="533400" cy="289560"/>
                          <a:chOff x="-76200" y="83820"/>
                          <a:chExt cx="533400" cy="289560"/>
                        </a:xfrm>
                      </wpg:grpSpPr>
                      <wps:wsp>
                        <wps:cNvPr id="318" name="文本框 318"/>
                        <wps:cNvSpPr txBox="1"/>
                        <wps:spPr>
                          <a:xfrm>
                            <a:off x="91440" y="83820"/>
                            <a:ext cx="365760" cy="266700"/>
                          </a:xfrm>
                          <a:prstGeom prst="rect">
                            <a:avLst/>
                          </a:prstGeom>
                          <a:noFill/>
                          <a:ln w="6350">
                            <a:noFill/>
                          </a:ln>
                        </wps:spPr>
                        <wps:txbx>
                          <w:txbxContent>
                            <w:p>
                              <w:pPr>
                                <w:rPr>
                                  <w:sz w:val="24"/>
                                  <w:szCs w:val="24"/>
                                </w:rPr>
                              </w:pPr>
                              <w:r>
                                <w:rPr>
                                  <w:sz w:val="24"/>
                                  <w:szCs w:val="24"/>
                                </w:rPr>
                                <w:t>11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9" name="任意多边形: 形状 319"/>
                        <wps:cNvSpPr/>
                        <wps:spPr>
                          <a:xfrm flipV="1">
                            <a:off x="-76200" y="91440"/>
                            <a:ext cx="502920" cy="28194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59.3pt;margin-top:14pt;height:22.8pt;width:42pt;mso-position-horizontal-relative:margin;z-index:251751424;mso-width-relative:page;mso-height-relative:page;" coordorigin="-76200,83820" coordsize="533400,289560" o:gfxdata="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">
                <o:lock v:ext="edit" aspectratio="f"/>
                <v:shape id="_x0000_s1026" o:spid="_x0000_s1026" o:spt="202" type="#_x0000_t202" style="position:absolute;left:91440;top:83820;height:266700;width:365760;" filled="f" stroked="f" coordsize="21600,21600" o:gfxdata="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ofm0vQAA&#10;ANw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sz w:val="24"/>
                            <w:szCs w:val="24"/>
                          </w:rPr>
                        </w:pPr>
                        <w:r>
                          <w:rPr>
                            <w:sz w:val="24"/>
                            <w:szCs w:val="24"/>
                          </w:rPr>
                          <w:t>11</w:t>
                        </w:r>
                      </w:p>
                    </w:txbxContent>
                  </v:textbox>
                </v:shape>
                <v:shape id="任意多边形: 形状 319" o:spid="_x0000_s1026" o:spt="100" style="position:absolute;left:-76200;top:91440;flip:y;height:281940;width:502920;v-text-anchor:middle;" filled="f" stroked="t" coordsize="426720,213360" o:gfxdata="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ZlUTL4A&#10;AADcAAAADwAAAAAAAAABACAAAAAiAAAAZHJzL2Rvd25yZXYueG1sUEsBAhQAFAAAAAgAh07iQDMv&#10;BZ47AAAAOQAAABAAAAAAAAAAAQAgAAAADQEAAGRycy9zaGFwZXhtbC54bWxQSwUGAAAAAAYABgBb&#10;AQAAtwMAAAAA&#10;" path="m0,213360l137160,0,426720,0e">
                  <v:path o:connectlocs="0,281940;161652,0;50292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54496" behindDoc="0" locked="0" layoutInCell="1" allowOverlap="1">
                <wp:simplePos x="0" y="0"/>
                <wp:positionH relativeFrom="margin">
                  <wp:posOffset>2139950</wp:posOffset>
                </wp:positionH>
                <wp:positionV relativeFrom="paragraph">
                  <wp:posOffset>193040</wp:posOffset>
                </wp:positionV>
                <wp:extent cx="434340" cy="289560"/>
                <wp:effectExtent l="0" t="1905" r="10160" b="635"/>
                <wp:wrapNone/>
                <wp:docPr id="326" name="组合 326"/>
                <wp:cNvGraphicFramePr/>
                <a:graphic xmlns:a="http://schemas.openxmlformats.org/drawingml/2006/main">
                  <a:graphicData uri="http://schemas.microsoft.com/office/word/2010/wordprocessingGroup">
                    <wpg:wgp>
                      <wpg:cNvGrpSpPr/>
                      <wpg:grpSpPr>
                        <a:xfrm flipH="1">
                          <a:off x="0" y="0"/>
                          <a:ext cx="434340" cy="289560"/>
                          <a:chOff x="15498" y="-22860"/>
                          <a:chExt cx="441702" cy="289560"/>
                        </a:xfrm>
                      </wpg:grpSpPr>
                      <wps:wsp>
                        <wps:cNvPr id="327" name="文本框 327"/>
                        <wps:cNvSpPr txBox="1"/>
                        <wps:spPr>
                          <a:xfrm>
                            <a:off x="91440" y="0"/>
                            <a:ext cx="365760" cy="266700"/>
                          </a:xfrm>
                          <a:prstGeom prst="rect">
                            <a:avLst/>
                          </a:prstGeom>
                          <a:noFill/>
                          <a:ln w="6350">
                            <a:noFill/>
                          </a:ln>
                        </wps:spPr>
                        <wps:txbx>
                          <w:txbxContent>
                            <w:p>
                              <w:pPr>
                                <w:rPr>
                                  <w:sz w:val="24"/>
                                  <w:szCs w:val="24"/>
                                </w:rPr>
                              </w:pPr>
                              <w:r>
                                <w:rPr>
                                  <w:sz w:val="24"/>
                                  <w:szCs w:val="24"/>
                                </w:rPr>
                                <w:t>6</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8" name="任意多边形: 形状 328"/>
                        <wps:cNvSpPr/>
                        <wps:spPr>
                          <a:xfrm flipV="1">
                            <a:off x="15498" y="-22860"/>
                            <a:ext cx="411222" cy="28194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flip:x;margin-left:168.5pt;margin-top:15.2pt;height:22.8pt;width:34.2pt;mso-position-horizontal-relative:margin;z-index:251754496;mso-width-relative:page;mso-height-relative:page;" coordorigin="15498,-22860" coordsize="441702,289560" o:gfxdata="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">
                <o:lock v:ext="edit" aspectratio="f"/>
                <v:shape id="_x0000_s1026" o:spid="_x0000_s1026" o:spt="202" type="#_x0000_t202" style="position:absolute;left:91440;top:0;height:266700;width:365760;" filled="f" stroked="f" coordsize="21600,21600" o:gfxdata="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ZSp3u/&#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6</w:t>
                        </w:r>
                      </w:p>
                    </w:txbxContent>
                  </v:textbox>
                </v:shape>
                <v:shape id="任意多边形: 形状 328" o:spid="_x0000_s1026" o:spt="100" style="position:absolute;left:15498;top:-22860;flip:y;height:281940;width:411222;v-text-anchor:middle;" filled="f" stroked="t" coordsize="426720,213360" o:gfxdata="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4uTtqugAAANwA&#10;AAAPAAAAAAAAAAEAIAAAACIAAABkcnMvZG93bnJldi54bWxQSwECFAAUAAAACACHTuJAMy8FnjsA&#10;AAA5AAAAEAAAAAAAAAABACAAAAAJAQAAZHJzL3NoYXBleG1sLnhtbFBLBQYAAAAABgAGAFsBAACz&#10;AwAAAAA=&#10;" path="m0,213360l137160,0,426720,0e">
                  <v:path o:connectlocs="0,281940;132178,0;411222,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48352" behindDoc="0" locked="0" layoutInCell="1" allowOverlap="1">
                <wp:simplePos x="0" y="0"/>
                <wp:positionH relativeFrom="margin">
                  <wp:posOffset>1545590</wp:posOffset>
                </wp:positionH>
                <wp:positionV relativeFrom="paragraph">
                  <wp:posOffset>375920</wp:posOffset>
                </wp:positionV>
                <wp:extent cx="320040" cy="464820"/>
                <wp:effectExtent l="0" t="0" r="0" b="3175"/>
                <wp:wrapNone/>
                <wp:docPr id="308" name="组合 308"/>
                <wp:cNvGraphicFramePr/>
                <a:graphic xmlns:a="http://schemas.openxmlformats.org/drawingml/2006/main">
                  <a:graphicData uri="http://schemas.microsoft.com/office/word/2010/wordprocessingGroup">
                    <wpg:wgp>
                      <wpg:cNvGrpSpPr/>
                      <wpg:grpSpPr>
                        <a:xfrm>
                          <a:off x="0" y="0"/>
                          <a:ext cx="320040" cy="464820"/>
                          <a:chOff x="-266700" y="7620"/>
                          <a:chExt cx="320040" cy="464820"/>
                        </a:xfrm>
                      </wpg:grpSpPr>
                      <wps:wsp>
                        <wps:cNvPr id="309" name="文本框 309"/>
                        <wps:cNvSpPr txBox="1"/>
                        <wps:spPr>
                          <a:xfrm>
                            <a:off x="-266700" y="7620"/>
                            <a:ext cx="320040" cy="266700"/>
                          </a:xfrm>
                          <a:prstGeom prst="rect">
                            <a:avLst/>
                          </a:prstGeom>
                          <a:noFill/>
                          <a:ln w="6350">
                            <a:noFill/>
                          </a:ln>
                        </wps:spPr>
                        <wps:txbx>
                          <w:txbxContent>
                            <w:p>
                              <w:pPr>
                                <w:rPr>
                                  <w:sz w:val="24"/>
                                  <w:szCs w:val="24"/>
                                </w:rPr>
                              </w:pPr>
                              <w:r>
                                <w:rPr>
                                  <w:sz w:val="24"/>
                                  <w:szCs w:val="24"/>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0" name="任意多边形: 形状 310"/>
                        <wps:cNvSpPr/>
                        <wps:spPr>
                          <a:xfrm flipH="1">
                            <a:off x="-251460" y="25908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21.7pt;margin-top:29.6pt;height:36.6pt;width:25.2pt;mso-position-horizontal-relative:margin;z-index:251748352;mso-width-relative:page;mso-height-relative:page;" coordorigin="-266700,7620" coordsize="320040,464820" o:gfxdata="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">
                <o:lock v:ext="edit" aspectratio="f"/>
                <v:shape id="_x0000_s1026" o:spid="_x0000_s1026" o:spt="202" type="#_x0000_t202" style="position:absolute;left:-266700;top:7620;height:266700;width:320040;" filled="f" stroked="f" coordsize="21600,21600" o:gfxdata="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TNMry&#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4</w:t>
                        </w:r>
                      </w:p>
                    </w:txbxContent>
                  </v:textbox>
                </v:shape>
                <v:shape id="任意多边形: 形状 310" o:spid="_x0000_s1026" o:spt="100" style="position:absolute;left:-251460;top:259080;flip:x;height:213360;width:251460;v-text-anchor:middle;" filled="f" stroked="t" coordsize="426720,213360" o:gfxdata="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o/3RugAAANwA&#10;AAAPAAAAAAAAAAEAIAAAACIAAABkcnMvZG93bnJldi54bWxQSwECFAAUAAAACACHTuJAMy8FnjsA&#10;AAA5AAAAEAAAAAAAAAABACAAAAAJAQAAZHJzL3NoYXBleG1sLnhtbFBLBQYAAAAABgAGAFsBAACz&#10;Aw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52448" behindDoc="0" locked="0" layoutInCell="1" allowOverlap="1">
                <wp:simplePos x="0" y="0"/>
                <wp:positionH relativeFrom="margin">
                  <wp:posOffset>1278890</wp:posOffset>
                </wp:positionH>
                <wp:positionV relativeFrom="paragraph">
                  <wp:posOffset>734060</wp:posOffset>
                </wp:positionV>
                <wp:extent cx="457200" cy="472440"/>
                <wp:effectExtent l="3810" t="0" r="8890" b="12700"/>
                <wp:wrapNone/>
                <wp:docPr id="320" name="组合 320"/>
                <wp:cNvGraphicFramePr/>
                <a:graphic xmlns:a="http://schemas.openxmlformats.org/drawingml/2006/main">
                  <a:graphicData uri="http://schemas.microsoft.com/office/word/2010/wordprocessingGroup">
                    <wpg:wgp>
                      <wpg:cNvGrpSpPr/>
                      <wpg:grpSpPr>
                        <a:xfrm>
                          <a:off x="0" y="0"/>
                          <a:ext cx="457200" cy="472440"/>
                          <a:chOff x="0" y="0"/>
                          <a:chExt cx="457200" cy="472440"/>
                        </a:xfrm>
                      </wpg:grpSpPr>
                      <wps:wsp>
                        <wps:cNvPr id="321" name="文本框 321"/>
                        <wps:cNvSpPr txBox="1"/>
                        <wps:spPr>
                          <a:xfrm>
                            <a:off x="91440" y="0"/>
                            <a:ext cx="365760" cy="266700"/>
                          </a:xfrm>
                          <a:prstGeom prst="rect">
                            <a:avLst/>
                          </a:prstGeom>
                          <a:noFill/>
                          <a:ln w="6350">
                            <a:noFill/>
                          </a:ln>
                        </wps:spPr>
                        <wps:txbx>
                          <w:txbxContent>
                            <w:p>
                              <w:pPr>
                                <w:rPr>
                                  <w:sz w:val="24"/>
                                  <w:szCs w:val="24"/>
                                </w:rPr>
                              </w:pPr>
                              <w:r>
                                <w:rPr>
                                  <w:sz w:val="24"/>
                                  <w:szCs w:val="24"/>
                                </w:rPr>
                                <w:t>11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2" name="任意多边形: 形状 322"/>
                        <wps:cNvSpPr/>
                        <wps:spPr>
                          <a:xfrm>
                            <a:off x="0" y="259080"/>
                            <a:ext cx="42672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00.7pt;margin-top:57.8pt;height:37.2pt;width:36pt;mso-position-horizontal-relative:margin;z-index:251752448;mso-width-relative:page;mso-height-relative:page;" coordsize="457200,472440" o:gfxdata="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">
                <o:lock v:ext="edit" aspectratio="f"/>
                <v:shape id="_x0000_s1026" o:spid="_x0000_s1026" o:spt="202" type="#_x0000_t202" style="position:absolute;left:91440;top:0;height:266700;width:365760;" filled="f" stroked="f" coordsize="21600,21600" o:gfxdata="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m95qU&#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11</w:t>
                        </w:r>
                      </w:p>
                    </w:txbxContent>
                  </v:textbox>
                </v:shape>
                <v:shape id="任意多边形: 形状 322" o:spid="_x0000_s1026" o:spt="100" style="position:absolute;left:0;top:259080;height:213360;width:426720;v-text-anchor:middle;" filled="f" stroked="t" coordsize="426720,213360" o:gfxdata="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CRBsvQAA&#10;ANwAAAAPAAAAAAAAAAEAIAAAACIAAABkcnMvZG93bnJldi54bWxQSwECFAAUAAAACACHTuJAMy8F&#10;njsAAAA5AAAAEAAAAAAAAAABACAAAAAMAQAAZHJzL3NoYXBleG1sLnhtbFBLBQYAAAAABgAGAFsB&#10;AAC2AwAAAAA=&#10;" path="m0,213360l137160,0,426720,0e">
                  <v:path o:connectlocs="0,213360;137160,0;426720,0" o:connectangles="0,0,0"/>
                  <v:fill on="f" focussize="0,0"/>
                  <v:stroke weight="0.25pt" color="#000000 [3213]" miterlimit="8" joinstyle="miter"/>
                  <v:imagedata o:title=""/>
                  <o:lock v:ext="edit" aspectratio="f"/>
                </v:shape>
              </v:group>
            </w:pict>
          </mc:Fallback>
        </mc:AlternateContent>
      </w:r>
      <w:r>
        <w:drawing>
          <wp:inline distT="0" distB="0" distL="0" distR="0">
            <wp:extent cx="2057400" cy="12192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057400" cy="1219200"/>
                    </a:xfrm>
                    <a:prstGeom prst="rect">
                      <a:avLst/>
                    </a:prstGeom>
                    <a:noFill/>
                    <a:ln>
                      <a:noFill/>
                    </a:ln>
                  </pic:spPr>
                </pic:pic>
              </a:graphicData>
            </a:graphic>
          </wp:inline>
        </w:drawing>
      </w:r>
      <w:r>
        <w:rPr>
          <w:rFonts w:hint="eastAsia"/>
        </w:rPr>
        <w:t xml:space="preserve"> </w:t>
      </w:r>
      <w:r>
        <w:t xml:space="preserve">         </w:t>
      </w:r>
      <w:r>
        <w:drawing>
          <wp:inline distT="0" distB="0" distL="0" distR="0">
            <wp:extent cx="2034540" cy="1211580"/>
            <wp:effectExtent l="0" t="0" r="1016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034540" cy="1211580"/>
                    </a:xfrm>
                    <a:prstGeom prst="rect">
                      <a:avLst/>
                    </a:prstGeom>
                    <a:noFill/>
                    <a:ln>
                      <a:noFill/>
                    </a:ln>
                  </pic:spPr>
                </pic:pic>
              </a:graphicData>
            </a:graphic>
          </wp:inline>
        </w:drawing>
      </w:r>
    </w:p>
    <w:p>
      <w:pPr>
        <w:pStyle w:val="533"/>
        <w:numPr>
          <w:ilvl w:val="0"/>
          <w:numId w:val="0"/>
        </w:numPr>
        <w:spacing w:before="156" w:after="156"/>
        <w:ind w:left="360" w:firstLine="1200" w:firstLineChars="600"/>
        <w:jc w:val="both"/>
        <w:rPr>
          <w:sz w:val="20"/>
          <w:szCs w:val="18"/>
        </w:rPr>
      </w:pPr>
      <w:r>
        <w:rPr>
          <w:rFonts w:hint="eastAsia"/>
          <w:sz w:val="20"/>
          <w:szCs w:val="18"/>
        </w:rPr>
        <w:t xml:space="preserve">b）预埋端板一构造图 </w:t>
      </w:r>
      <w:r>
        <w:rPr>
          <w:sz w:val="20"/>
          <w:szCs w:val="18"/>
        </w:rPr>
        <w:t xml:space="preserve">                      </w:t>
      </w:r>
      <w:r>
        <w:rPr>
          <w:rFonts w:hint="eastAsia"/>
          <w:sz w:val="20"/>
          <w:szCs w:val="18"/>
        </w:rPr>
        <w:t>c）预埋端板一构造图</w:t>
      </w:r>
    </w:p>
    <w:p>
      <w:pPr>
        <w:pStyle w:val="528"/>
        <w:ind w:firstLine="360"/>
        <w:rPr>
          <w:sz w:val="18"/>
          <w:szCs w:val="16"/>
        </w:rPr>
      </w:pPr>
      <w:r>
        <w:rPr>
          <w:rFonts w:hint="eastAsia"/>
          <w:sz w:val="18"/>
          <w:szCs w:val="16"/>
        </w:rPr>
        <w:t>标引序号说明：</w:t>
      </w:r>
    </w:p>
    <w:p>
      <w:pPr>
        <w:pStyle w:val="528"/>
        <w:ind w:firstLine="360"/>
        <w:rPr>
          <w:sz w:val="18"/>
          <w:szCs w:val="16"/>
        </w:rPr>
      </w:pPr>
      <w:r>
        <w:rPr>
          <w:rFonts w:hint="eastAsia"/>
          <w:sz w:val="18"/>
          <w:szCs w:val="16"/>
        </w:rPr>
        <w:t>1—预制电缆排管；</w:t>
      </w:r>
    </w:p>
    <w:p>
      <w:pPr>
        <w:pStyle w:val="528"/>
        <w:ind w:firstLine="360"/>
        <w:rPr>
          <w:sz w:val="18"/>
          <w:szCs w:val="16"/>
        </w:rPr>
      </w:pPr>
      <w:r>
        <w:rPr>
          <w:rFonts w:hint="eastAsia"/>
          <w:sz w:val="18"/>
          <w:szCs w:val="16"/>
        </w:rPr>
        <w:t>2—螺栓插入槽；</w:t>
      </w:r>
    </w:p>
    <w:p>
      <w:pPr>
        <w:pStyle w:val="528"/>
        <w:ind w:firstLine="360"/>
        <w:rPr>
          <w:sz w:val="18"/>
          <w:szCs w:val="16"/>
        </w:rPr>
      </w:pPr>
      <w:r>
        <w:rPr>
          <w:rFonts w:hint="eastAsia"/>
          <w:sz w:val="18"/>
          <w:szCs w:val="16"/>
        </w:rPr>
        <w:t xml:space="preserve">3—螺栓紧固槽； </w:t>
      </w:r>
    </w:p>
    <w:p>
      <w:pPr>
        <w:pStyle w:val="528"/>
        <w:ind w:firstLine="360"/>
        <w:rPr>
          <w:sz w:val="18"/>
          <w:szCs w:val="16"/>
        </w:rPr>
      </w:pPr>
      <w:r>
        <w:rPr>
          <w:rFonts w:hint="eastAsia"/>
          <w:sz w:val="18"/>
          <w:szCs w:val="16"/>
        </w:rPr>
        <w:t>4—预埋端板一；</w:t>
      </w:r>
    </w:p>
    <w:p>
      <w:pPr>
        <w:pStyle w:val="528"/>
        <w:ind w:firstLine="360"/>
        <w:rPr>
          <w:sz w:val="18"/>
          <w:szCs w:val="16"/>
        </w:rPr>
      </w:pPr>
      <w:r>
        <w:rPr>
          <w:rFonts w:hint="eastAsia"/>
          <w:sz w:val="18"/>
          <w:szCs w:val="16"/>
        </w:rPr>
        <w:t>5—预埋端板二；</w:t>
      </w:r>
      <w:r>
        <w:rPr>
          <w:sz w:val="18"/>
          <w:szCs w:val="16"/>
        </w:rPr>
        <w:t xml:space="preserve"> </w:t>
      </w:r>
    </w:p>
    <w:p>
      <w:pPr>
        <w:pStyle w:val="528"/>
        <w:ind w:firstLine="360"/>
        <w:rPr>
          <w:sz w:val="18"/>
          <w:szCs w:val="16"/>
        </w:rPr>
      </w:pPr>
      <w:r>
        <w:rPr>
          <w:rFonts w:hint="eastAsia"/>
          <w:sz w:val="18"/>
          <w:szCs w:val="16"/>
        </w:rPr>
        <w:t>6—预留安装套管；</w:t>
      </w:r>
    </w:p>
    <w:p>
      <w:pPr>
        <w:pStyle w:val="528"/>
        <w:ind w:firstLine="360"/>
        <w:rPr>
          <w:sz w:val="18"/>
          <w:szCs w:val="16"/>
        </w:rPr>
      </w:pPr>
      <w:r>
        <w:rPr>
          <w:rFonts w:hint="eastAsia"/>
          <w:sz w:val="18"/>
          <w:szCs w:val="16"/>
        </w:rPr>
        <w:t>7—连接螺杆；</w:t>
      </w:r>
    </w:p>
    <w:p>
      <w:pPr>
        <w:pStyle w:val="528"/>
        <w:ind w:firstLine="360"/>
        <w:rPr>
          <w:sz w:val="18"/>
          <w:szCs w:val="16"/>
        </w:rPr>
      </w:pPr>
      <w:r>
        <w:rPr>
          <w:rFonts w:hint="eastAsia"/>
          <w:sz w:val="18"/>
          <w:szCs w:val="16"/>
        </w:rPr>
        <w:t>8—直螺纹套筒；</w:t>
      </w:r>
    </w:p>
    <w:p>
      <w:pPr>
        <w:pStyle w:val="528"/>
        <w:ind w:firstLine="360"/>
        <w:rPr>
          <w:sz w:val="18"/>
          <w:szCs w:val="16"/>
        </w:rPr>
      </w:pPr>
      <w:r>
        <w:rPr>
          <w:rFonts w:hint="eastAsia"/>
          <w:sz w:val="18"/>
          <w:szCs w:val="16"/>
        </w:rPr>
        <w:t>9—预留销接腔；</w:t>
      </w:r>
    </w:p>
    <w:p>
      <w:pPr>
        <w:pStyle w:val="528"/>
        <w:ind w:firstLine="360"/>
        <w:rPr>
          <w:sz w:val="18"/>
          <w:szCs w:val="16"/>
        </w:rPr>
      </w:pPr>
      <w:r>
        <w:rPr>
          <w:rFonts w:hint="eastAsia"/>
          <w:sz w:val="18"/>
          <w:szCs w:val="16"/>
        </w:rPr>
        <w:t>10—安装销钉；</w:t>
      </w:r>
    </w:p>
    <w:p>
      <w:pPr>
        <w:pStyle w:val="528"/>
        <w:ind w:firstLine="360"/>
        <w:rPr>
          <w:sz w:val="18"/>
          <w:szCs w:val="16"/>
        </w:rPr>
      </w:pPr>
      <w:r>
        <w:rPr>
          <w:rFonts w:hint="eastAsia"/>
          <w:sz w:val="18"/>
          <w:szCs w:val="16"/>
        </w:rPr>
        <w:t>11—预留安装孔；</w:t>
      </w:r>
    </w:p>
    <w:p>
      <w:pPr>
        <w:pStyle w:val="528"/>
        <w:ind w:firstLine="360"/>
        <w:rPr>
          <w:sz w:val="18"/>
          <w:szCs w:val="16"/>
        </w:rPr>
      </w:pPr>
      <w:r>
        <w:rPr>
          <w:rFonts w:hint="eastAsia"/>
          <w:sz w:val="18"/>
          <w:szCs w:val="16"/>
        </w:rPr>
        <w:t>12—销钉安装孔。</w:t>
      </w:r>
    </w:p>
    <w:p>
      <w:pPr>
        <w:pStyle w:val="302"/>
        <w:bidi w:val="0"/>
      </w:pPr>
      <w:r>
        <w:rPr>
          <w:rFonts w:hint="eastAsia"/>
        </w:rPr>
        <w:t>预制电缆排管销扣式连接示意图</w:t>
      </w:r>
    </w:p>
    <w:bookmarkEnd w:id="45"/>
    <w:p>
      <w:pPr>
        <w:pStyle w:val="326"/>
        <w:bidi w:val="0"/>
      </w:pPr>
      <w:r>
        <w:rPr>
          <w:rFonts w:hint="eastAsia"/>
        </w:rPr>
        <w:t>预制</w:t>
      </w:r>
      <w:bookmarkStart w:id="46" w:name="_Hlk151034102"/>
      <w:r>
        <w:rPr>
          <w:rFonts w:hint="eastAsia"/>
        </w:rPr>
        <w:t>电缆工作井及预制设备基础连接设计</w:t>
      </w:r>
      <w:bookmarkEnd w:id="46"/>
      <w:r>
        <w:rPr>
          <w:rFonts w:hint="eastAsia"/>
        </w:rPr>
        <w:t>宜符合下列规定：</w:t>
      </w:r>
    </w:p>
    <w:p>
      <w:pPr>
        <w:pStyle w:val="305"/>
        <w:numPr>
          <w:ilvl w:val="0"/>
          <w:numId w:val="42"/>
        </w:numPr>
        <w:bidi w:val="0"/>
        <w:ind w:left="839" w:leftChars="0" w:hanging="419" w:firstLineChars="0"/>
      </w:pPr>
      <w:r>
        <w:rPr>
          <w:rFonts w:hint="eastAsia"/>
        </w:rPr>
        <w:t>预制电缆工作井及预制设备基础采用分节预制连接时，节段间宜采用如图9a）所示的企口式连接。企口深度及长度不宜小于50mm；</w:t>
      </w:r>
    </w:p>
    <w:p>
      <w:pPr>
        <w:pStyle w:val="305"/>
        <w:numPr>
          <w:ilvl w:val="0"/>
          <w:numId w:val="42"/>
        </w:numPr>
        <w:bidi w:val="0"/>
        <w:ind w:left="839" w:leftChars="0" w:hanging="419" w:firstLineChars="0"/>
      </w:pPr>
      <w:r>
        <mc:AlternateContent>
          <mc:Choice Requires="wpg">
            <w:drawing>
              <wp:anchor distT="0" distB="0" distL="114300" distR="114300" simplePos="0" relativeHeight="251761664" behindDoc="0" locked="0" layoutInCell="1" allowOverlap="1">
                <wp:simplePos x="0" y="0"/>
                <wp:positionH relativeFrom="margin">
                  <wp:posOffset>3953510</wp:posOffset>
                </wp:positionH>
                <wp:positionV relativeFrom="paragraph">
                  <wp:posOffset>345440</wp:posOffset>
                </wp:positionV>
                <wp:extent cx="320040" cy="464820"/>
                <wp:effectExtent l="0" t="0" r="0" b="3175"/>
                <wp:wrapNone/>
                <wp:docPr id="347" name="组合 347"/>
                <wp:cNvGraphicFramePr/>
                <a:graphic xmlns:a="http://schemas.openxmlformats.org/drawingml/2006/main">
                  <a:graphicData uri="http://schemas.microsoft.com/office/word/2010/wordprocessingGroup">
                    <wpg:wgp>
                      <wpg:cNvGrpSpPr/>
                      <wpg:grpSpPr>
                        <a:xfrm>
                          <a:off x="0" y="0"/>
                          <a:ext cx="320040" cy="464820"/>
                          <a:chOff x="-266700" y="7620"/>
                          <a:chExt cx="320040" cy="464820"/>
                        </a:xfrm>
                      </wpg:grpSpPr>
                      <wps:wsp>
                        <wps:cNvPr id="348" name="文本框 348"/>
                        <wps:cNvSpPr txBox="1"/>
                        <wps:spPr>
                          <a:xfrm>
                            <a:off x="-266700" y="7620"/>
                            <a:ext cx="320040" cy="266700"/>
                          </a:xfrm>
                          <a:prstGeom prst="rect">
                            <a:avLst/>
                          </a:prstGeom>
                          <a:noFill/>
                          <a:ln w="6350">
                            <a:noFill/>
                          </a:ln>
                        </wps:spPr>
                        <wps:txbx>
                          <w:txbxContent>
                            <w:p>
                              <w:pPr>
                                <w:rPr>
                                  <w:sz w:val="24"/>
                                  <w:szCs w:val="24"/>
                                </w:rPr>
                              </w:pPr>
                              <w:r>
                                <w:rPr>
                                  <w:sz w:val="24"/>
                                  <w:szCs w:val="24"/>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9" name="任意多边形: 形状 349"/>
                        <wps:cNvSpPr/>
                        <wps:spPr>
                          <a:xfrm flipH="1">
                            <a:off x="-251460" y="25908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11.3pt;margin-top:27.2pt;height:36.6pt;width:25.2pt;mso-position-horizontal-relative:margin;z-index:251761664;mso-width-relative:page;mso-height-relative:page;" coordorigin="-266700,7620" coordsize="320040,464820" o:gfxdata="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">
                <o:lock v:ext="edit" aspectratio="f"/>
                <v:shape id="_x0000_s1026" o:spid="_x0000_s1026" o:spt="202" type="#_x0000_t202" style="position:absolute;left:-266700;top:7620;height:266700;width:320040;" filled="f" stroked="f" coordsize="21600,21600" o:gfxdata="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oS1qm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sz w:val="24"/>
                            <w:szCs w:val="24"/>
                          </w:rPr>
                        </w:pPr>
                        <w:r>
                          <w:rPr>
                            <w:sz w:val="24"/>
                            <w:szCs w:val="24"/>
                          </w:rPr>
                          <w:t>3</w:t>
                        </w:r>
                      </w:p>
                    </w:txbxContent>
                  </v:textbox>
                </v:shape>
                <v:shape id="任意多边形: 形状 349" o:spid="_x0000_s1026" o:spt="100" style="position:absolute;left:-251460;top:259080;flip:x;height:213360;width:251460;v-text-anchor:middle;" filled="f" stroked="t" coordsize="426720,213360" o:gfxdata="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p7Ub4A&#10;AADcAAAADwAAAAAAAAABACAAAAAiAAAAZHJzL2Rvd25yZXYueG1sUEsBAhQAFAAAAAgAh07iQDMv&#10;BZ47AAAAOQAAABAAAAAAAAAAAQAgAAAADQEAAGRycy9zaGFwZXhtbC54bWxQSwUGAAAAAAYABgBb&#10;AQAAtwM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66784" behindDoc="0" locked="0" layoutInCell="1" allowOverlap="1">
                <wp:simplePos x="0" y="0"/>
                <wp:positionH relativeFrom="margin">
                  <wp:posOffset>4799330</wp:posOffset>
                </wp:positionH>
                <wp:positionV relativeFrom="paragraph">
                  <wp:posOffset>391160</wp:posOffset>
                </wp:positionV>
                <wp:extent cx="388620" cy="441960"/>
                <wp:effectExtent l="0" t="0" r="0" b="2540"/>
                <wp:wrapNone/>
                <wp:docPr id="362" name="组合 362"/>
                <wp:cNvGraphicFramePr/>
                <a:graphic xmlns:a="http://schemas.openxmlformats.org/drawingml/2006/main">
                  <a:graphicData uri="http://schemas.microsoft.com/office/word/2010/wordprocessingGroup">
                    <wpg:wgp>
                      <wpg:cNvGrpSpPr/>
                      <wpg:grpSpPr>
                        <a:xfrm>
                          <a:off x="0" y="0"/>
                          <a:ext cx="388620" cy="441960"/>
                          <a:chOff x="-266700" y="7620"/>
                          <a:chExt cx="320040" cy="441960"/>
                        </a:xfrm>
                      </wpg:grpSpPr>
                      <wps:wsp>
                        <wps:cNvPr id="363" name="文本框 363"/>
                        <wps:cNvSpPr txBox="1"/>
                        <wps:spPr>
                          <a:xfrm>
                            <a:off x="-266700" y="7620"/>
                            <a:ext cx="320040" cy="266700"/>
                          </a:xfrm>
                          <a:prstGeom prst="rect">
                            <a:avLst/>
                          </a:prstGeom>
                          <a:noFill/>
                          <a:ln w="6350">
                            <a:noFill/>
                          </a:ln>
                        </wps:spPr>
                        <wps:txbx>
                          <w:txbxContent>
                            <w:p>
                              <w:pPr>
                                <w:rPr>
                                  <w:sz w:val="24"/>
                                  <w:szCs w:val="24"/>
                                </w:rPr>
                              </w:pPr>
                              <w:r>
                                <w:rPr>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4" name="任意多边形: 形状 364"/>
                        <wps:cNvSpPr/>
                        <wps:spPr>
                          <a:xfrm flipH="1">
                            <a:off x="-251460" y="23622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77.9pt;margin-top:30.8pt;height:34.8pt;width:30.6pt;mso-position-horizontal-relative:margin;z-index:251766784;mso-width-relative:page;mso-height-relative:page;" coordorigin="-266700,7620" coordsize="320040,441960" o:gfxdata="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">
                <o:lock v:ext="edit" aspectratio="f"/>
                <v:shape id="_x0000_s1026" o:spid="_x0000_s1026" o:spt="202" type="#_x0000_t202" style="position:absolute;left:-266700;top:7620;height:266700;width:320040;" filled="f" stroked="f" coordsize="21600,21600" o:gfxdata="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vAxi4&#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1</w:t>
                        </w:r>
                      </w:p>
                    </w:txbxContent>
                  </v:textbox>
                </v:shape>
                <v:shape id="任意多边形: 形状 364" o:spid="_x0000_s1026" o:spt="100" style="position:absolute;left:-251460;top:236220;flip:x;height:213360;width:251460;v-text-anchor:middle;" filled="f" stroked="t" coordsize="426720,213360" o:gfxdata="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56Ir74A&#10;AADcAAAADwAAAAAAAAABACAAAAAiAAAAZHJzL2Rvd25yZXYueG1sUEsBAhQAFAAAAAgAh07iQDMv&#10;BZ47AAAAOQAAABAAAAAAAAAAAQAgAAAADQEAAGRycy9zaGFwZXhtbC54bWxQSwUGAAAAAAYABgBb&#10;AQAAtwM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w:rPr>
          <w:rFonts w:hint="eastAsia"/>
        </w:rPr>
        <w:t>预制电缆工作井及预制设备基础采用板式拼装预制连接时，可参照如图9b）所示的螺栓连接，螺栓直径及数量可通过计算确定。</w:t>
      </w:r>
    </w:p>
    <w:p>
      <w:pPr>
        <w:pStyle w:val="534"/>
        <w:numPr>
          <w:ilvl w:val="0"/>
          <w:numId w:val="0"/>
        </w:numPr>
        <w:ind w:firstLine="630" w:firstLineChars="300"/>
      </w:pPr>
      <w:r>
        <mc:AlternateContent>
          <mc:Choice Requires="wpg">
            <w:drawing>
              <wp:anchor distT="0" distB="0" distL="114300" distR="114300" simplePos="0" relativeHeight="251767808" behindDoc="0" locked="0" layoutInCell="1" allowOverlap="1">
                <wp:simplePos x="0" y="0"/>
                <wp:positionH relativeFrom="page">
                  <wp:posOffset>4319270</wp:posOffset>
                </wp:positionH>
                <wp:positionV relativeFrom="paragraph">
                  <wp:posOffset>40640</wp:posOffset>
                </wp:positionV>
                <wp:extent cx="320040" cy="464820"/>
                <wp:effectExtent l="0" t="0" r="0" b="3175"/>
                <wp:wrapNone/>
                <wp:docPr id="365" name="组合 365"/>
                <wp:cNvGraphicFramePr/>
                <a:graphic xmlns:a="http://schemas.openxmlformats.org/drawingml/2006/main">
                  <a:graphicData uri="http://schemas.microsoft.com/office/word/2010/wordprocessingGroup">
                    <wpg:wgp>
                      <wpg:cNvGrpSpPr/>
                      <wpg:grpSpPr>
                        <a:xfrm>
                          <a:off x="0" y="0"/>
                          <a:ext cx="320040" cy="464820"/>
                          <a:chOff x="-266700" y="7620"/>
                          <a:chExt cx="320040" cy="464820"/>
                        </a:xfrm>
                      </wpg:grpSpPr>
                      <wps:wsp>
                        <wps:cNvPr id="366" name="文本框 366"/>
                        <wps:cNvSpPr txBox="1"/>
                        <wps:spPr>
                          <a:xfrm>
                            <a:off x="-266700" y="7620"/>
                            <a:ext cx="320040" cy="266700"/>
                          </a:xfrm>
                          <a:prstGeom prst="rect">
                            <a:avLst/>
                          </a:prstGeom>
                          <a:noFill/>
                          <a:ln w="6350">
                            <a:noFill/>
                          </a:ln>
                        </wps:spPr>
                        <wps:txbx>
                          <w:txbxContent>
                            <w:p>
                              <w:pPr>
                                <w:rPr>
                                  <w:sz w:val="24"/>
                                  <w:szCs w:val="24"/>
                                </w:rPr>
                              </w:pPr>
                              <w:r>
                                <w:rPr>
                                  <w:sz w:val="24"/>
                                  <w:szCs w:val="24"/>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7" name="任意多边形: 形状 367"/>
                        <wps:cNvSpPr/>
                        <wps:spPr>
                          <a:xfrm flipH="1">
                            <a:off x="-251460" y="25908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40.1pt;margin-top:3.2pt;height:36.6pt;width:25.2pt;mso-position-horizontal-relative:page;z-index:251767808;mso-width-relative:page;mso-height-relative:page;" coordorigin="-266700,7620" coordsize="320040,464820" o:gfxdata="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">
                <o:lock v:ext="edit" aspectratio="f"/>
                <v:shape id="_x0000_s1026" o:spid="_x0000_s1026" o:spt="202" type="#_x0000_t202" style="position:absolute;left:-266700;top:7620;height:266700;width:320040;" filled="f" stroked="f" coordsize="21600,21600" o:gfxdata="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dLsg&#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4</w:t>
                        </w:r>
                      </w:p>
                    </w:txbxContent>
                  </v:textbox>
                </v:shape>
                <v:shape id="任意多边形: 形状 367" o:spid="_x0000_s1026" o:spt="100" style="position:absolute;left:-251460;top:259080;flip:x;height:213360;width:251460;v-text-anchor:middle;" filled="f" stroked="t" coordsize="426720,213360" o:gfxdata="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0wW2L4A&#10;AADcAAAADwAAAAAAAAABACAAAAAiAAAAZHJzL2Rvd25yZXYueG1sUEsBAhQAFAAAAAgAh07iQDMv&#10;BZ47AAAAOQAAABAAAAAAAAAAAQAgAAAADQEAAGRycy9zaGFwZXhtbC54bWxQSwUGAAAAAAYABgBb&#10;AQAAtwM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68832" behindDoc="0" locked="0" layoutInCell="1" allowOverlap="1">
                <wp:simplePos x="0" y="0"/>
                <wp:positionH relativeFrom="page">
                  <wp:posOffset>5547360</wp:posOffset>
                </wp:positionH>
                <wp:positionV relativeFrom="paragraph">
                  <wp:posOffset>528320</wp:posOffset>
                </wp:positionV>
                <wp:extent cx="518160" cy="312420"/>
                <wp:effectExtent l="4445" t="2540" r="10795" b="2540"/>
                <wp:wrapNone/>
                <wp:docPr id="368" name="组合 368"/>
                <wp:cNvGraphicFramePr/>
                <a:graphic xmlns:a="http://schemas.openxmlformats.org/drawingml/2006/main">
                  <a:graphicData uri="http://schemas.microsoft.com/office/word/2010/wordprocessingGroup">
                    <wpg:wgp>
                      <wpg:cNvGrpSpPr/>
                      <wpg:grpSpPr>
                        <a:xfrm>
                          <a:off x="0" y="0"/>
                          <a:ext cx="518160" cy="312420"/>
                          <a:chOff x="-495300" y="198120"/>
                          <a:chExt cx="518160" cy="312420"/>
                        </a:xfrm>
                      </wpg:grpSpPr>
                      <wps:wsp>
                        <wps:cNvPr id="369" name="文本框 369"/>
                        <wps:cNvSpPr txBox="1"/>
                        <wps:spPr>
                          <a:xfrm>
                            <a:off x="-297180" y="243840"/>
                            <a:ext cx="320040" cy="266700"/>
                          </a:xfrm>
                          <a:prstGeom prst="rect">
                            <a:avLst/>
                          </a:prstGeom>
                          <a:noFill/>
                          <a:ln w="6350">
                            <a:noFill/>
                          </a:ln>
                        </wps:spPr>
                        <wps:txbx>
                          <w:txbxContent>
                            <w:p>
                              <w:pPr>
                                <w:rPr>
                                  <w:sz w:val="24"/>
                                  <w:szCs w:val="24"/>
                                </w:rPr>
                              </w:pPr>
                              <w:r>
                                <w:rPr>
                                  <w:sz w:val="24"/>
                                  <w:szCs w:val="24"/>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70" name="任意多边形: 形状 370"/>
                        <wps:cNvSpPr/>
                        <wps:spPr>
                          <a:xfrm flipV="1">
                            <a:off x="-495300" y="198120"/>
                            <a:ext cx="510540" cy="29718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436.8pt;margin-top:41.6pt;height:24.6pt;width:40.8pt;mso-position-horizontal-relative:page;z-index:251768832;mso-width-relative:page;mso-height-relative:page;" coordorigin="-495300,198120" coordsize="518160,312420" o:gfxdata="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">
                <o:lock v:ext="edit" aspectratio="f"/>
                <v:shape id="_x0000_s1026" o:spid="_x0000_s1026" o:spt="202" type="#_x0000_t202" style="position:absolute;left:-297180;top:243840;height:266700;width:320040;" filled="f" stroked="f" coordsize="21600,21600" o:gfxdata="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7rL1K/&#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sz w:val="24"/>
                            <w:szCs w:val="24"/>
                          </w:rPr>
                        </w:pPr>
                        <w:r>
                          <w:rPr>
                            <w:sz w:val="24"/>
                            <w:szCs w:val="24"/>
                          </w:rPr>
                          <w:t>5</w:t>
                        </w:r>
                      </w:p>
                    </w:txbxContent>
                  </v:textbox>
                </v:shape>
                <v:shape id="任意多边形: 形状 370" o:spid="_x0000_s1026" o:spt="100" style="position:absolute;left:-495300;top:198120;flip:y;height:297180;width:510540;v-text-anchor:middle;" filled="f" stroked="t" coordsize="426720,213360" o:gfxdata="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fBhxugAAANwA&#10;AAAPAAAAAAAAAAEAIAAAACIAAABkcnMvZG93bnJldi54bWxQSwECFAAUAAAACACHTuJAMy8FnjsA&#10;AAA5AAAAEAAAAAAAAAABACAAAAAJAQAAZHJzL3NoYXBleG1sLnhtbFBLBQYAAAAABgAGAFsBAACz&#10;AwAAAAA=&#10;" path="m0,213360l137160,0,426720,0e">
                  <v:path o:connectlocs="0,297180;164102,0;51054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62688" behindDoc="0" locked="0" layoutInCell="1" allowOverlap="1">
                <wp:simplePos x="0" y="0"/>
                <wp:positionH relativeFrom="margin">
                  <wp:posOffset>3732530</wp:posOffset>
                </wp:positionH>
                <wp:positionV relativeFrom="paragraph">
                  <wp:posOffset>779780</wp:posOffset>
                </wp:positionV>
                <wp:extent cx="320040" cy="441960"/>
                <wp:effectExtent l="0" t="0" r="0" b="1905"/>
                <wp:wrapNone/>
                <wp:docPr id="350" name="组合 350"/>
                <wp:cNvGraphicFramePr/>
                <a:graphic xmlns:a="http://schemas.openxmlformats.org/drawingml/2006/main">
                  <a:graphicData uri="http://schemas.microsoft.com/office/word/2010/wordprocessingGroup">
                    <wpg:wgp>
                      <wpg:cNvGrpSpPr/>
                      <wpg:grpSpPr>
                        <a:xfrm>
                          <a:off x="0" y="0"/>
                          <a:ext cx="320040" cy="441960"/>
                          <a:chOff x="-266700" y="7620"/>
                          <a:chExt cx="320040" cy="441960"/>
                        </a:xfrm>
                      </wpg:grpSpPr>
                      <wps:wsp>
                        <wps:cNvPr id="351" name="文本框 351"/>
                        <wps:cNvSpPr txBox="1"/>
                        <wps:spPr>
                          <a:xfrm>
                            <a:off x="-266700" y="7620"/>
                            <a:ext cx="320040" cy="266700"/>
                          </a:xfrm>
                          <a:prstGeom prst="rect">
                            <a:avLst/>
                          </a:prstGeom>
                          <a:noFill/>
                          <a:ln w="6350">
                            <a:noFill/>
                          </a:ln>
                        </wps:spPr>
                        <wps:txbx>
                          <w:txbxContent>
                            <w:p>
                              <w:pPr>
                                <w:rPr>
                                  <w:sz w:val="24"/>
                                  <w:szCs w:val="24"/>
                                </w:rPr>
                              </w:pPr>
                              <w:r>
                                <w:rPr>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2" name="任意多边形: 形状 352"/>
                        <wps:cNvSpPr/>
                        <wps:spPr>
                          <a:xfrm flipH="1">
                            <a:off x="-251460" y="23622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93.9pt;margin-top:61.4pt;height:34.8pt;width:25.2pt;mso-position-horizontal-relative:margin;z-index:251762688;mso-width-relative:page;mso-height-relative:page;" coordorigin="-266700,7620" coordsize="320040,441960" o:gfxdata="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&#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">
                <o:lock v:ext="edit" aspectratio="f"/>
                <v:shape id="_x0000_s1026" o:spid="_x0000_s1026" o:spt="202" type="#_x0000_t202" style="position:absolute;left:-266700;top:7620;height:266700;width:320040;" filled="f" stroked="f" coordsize="21600,21600" o:gfxdata="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8enp&#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1</w:t>
                        </w:r>
                      </w:p>
                    </w:txbxContent>
                  </v:textbox>
                </v:shape>
                <v:shape id="任意多边形: 形状 352" o:spid="_x0000_s1026" o:spt="100" style="position:absolute;left:-251460;top:236220;flip:x;height:213360;width:251460;v-text-anchor:middle;" filled="f" stroked="t" coordsize="426720,213360" o:gfxdata="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V3/9vQAA&#10;ANwAAAAPAAAAAAAAAAEAIAAAACIAAABkcnMvZG93bnJldi54bWxQSwECFAAUAAAACACHTuJAMy8F&#10;njsAAAA5AAAAEAAAAAAAAAABACAAAAAMAQAAZHJzL3NoYXBleG1sLnhtbFBLBQYAAAAABgAGAFsB&#10;AAC2Aw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65760" behindDoc="0" locked="0" layoutInCell="1" allowOverlap="1">
                <wp:simplePos x="0" y="0"/>
                <wp:positionH relativeFrom="margin">
                  <wp:posOffset>2147570</wp:posOffset>
                </wp:positionH>
                <wp:positionV relativeFrom="paragraph">
                  <wp:posOffset>688340</wp:posOffset>
                </wp:positionV>
                <wp:extent cx="320040" cy="441960"/>
                <wp:effectExtent l="0" t="0" r="0" b="1905"/>
                <wp:wrapNone/>
                <wp:docPr id="359" name="组合 359"/>
                <wp:cNvGraphicFramePr/>
                <a:graphic xmlns:a="http://schemas.openxmlformats.org/drawingml/2006/main">
                  <a:graphicData uri="http://schemas.microsoft.com/office/word/2010/wordprocessingGroup">
                    <wpg:wgp>
                      <wpg:cNvGrpSpPr/>
                      <wpg:grpSpPr>
                        <a:xfrm>
                          <a:off x="0" y="0"/>
                          <a:ext cx="320040" cy="441960"/>
                          <a:chOff x="-266700" y="7620"/>
                          <a:chExt cx="320040" cy="441960"/>
                        </a:xfrm>
                      </wpg:grpSpPr>
                      <wps:wsp>
                        <wps:cNvPr id="360" name="文本框 360"/>
                        <wps:cNvSpPr txBox="1"/>
                        <wps:spPr>
                          <a:xfrm>
                            <a:off x="-266700" y="7620"/>
                            <a:ext cx="320040" cy="266700"/>
                          </a:xfrm>
                          <a:prstGeom prst="rect">
                            <a:avLst/>
                          </a:prstGeom>
                          <a:noFill/>
                          <a:ln w="6350">
                            <a:noFill/>
                          </a:ln>
                        </wps:spPr>
                        <wps:txbx>
                          <w:txbxContent>
                            <w:p>
                              <w:pPr>
                                <w:rPr>
                                  <w:sz w:val="24"/>
                                  <w:szCs w:val="24"/>
                                </w:rPr>
                              </w:pPr>
                              <w:r>
                                <w:rPr>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1" name="任意多边形: 形状 361"/>
                        <wps:cNvSpPr/>
                        <wps:spPr>
                          <a:xfrm flipH="1">
                            <a:off x="-251460" y="23622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69.1pt;margin-top:54.2pt;height:34.8pt;width:25.2pt;mso-position-horizontal-relative:margin;z-index:251765760;mso-width-relative:page;mso-height-relative:page;" coordorigin="-266700,7620" coordsize="320040,441960" o:gfxdata="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">
                <o:lock v:ext="edit" aspectratio="f"/>
                <v:shape id="_x0000_s1026" o:spid="_x0000_s1026" o:spt="202" type="#_x0000_t202" style="position:absolute;left:-266700;top:7620;height:266700;width:320040;" filled="f" stroked="f" coordsize="21600,21600" o:gfxdata="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0YbPvQAA&#10;ANw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sz w:val="24"/>
                            <w:szCs w:val="24"/>
                          </w:rPr>
                        </w:pPr>
                        <w:r>
                          <w:rPr>
                            <w:sz w:val="24"/>
                            <w:szCs w:val="24"/>
                          </w:rPr>
                          <w:t>1</w:t>
                        </w:r>
                      </w:p>
                    </w:txbxContent>
                  </v:textbox>
                </v:shape>
                <v:shape id="任意多边形: 形状 361" o:spid="_x0000_s1026" o:spt="100" style="position:absolute;left:-251460;top:236220;flip:x;height:213360;width:251460;v-text-anchor:middle;" filled="f" stroked="t" coordsize="426720,213360" o:gfxdata="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krN74A&#10;AADcAAAADwAAAAAAAAABACAAAAAiAAAAZHJzL2Rvd25yZXYueG1sUEsBAhQAFAAAAAgAh07iQDMv&#10;BZ47AAAAOQAAABAAAAAAAAAAAQAgAAAADQEAAGRycy9zaGFwZXhtbC54bWxQSwUGAAAAAAYABgBb&#10;AQAAtwM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63712" behindDoc="0" locked="0" layoutInCell="1" allowOverlap="1">
                <wp:simplePos x="0" y="0"/>
                <wp:positionH relativeFrom="margin">
                  <wp:posOffset>1515110</wp:posOffset>
                </wp:positionH>
                <wp:positionV relativeFrom="paragraph">
                  <wp:posOffset>421640</wp:posOffset>
                </wp:positionV>
                <wp:extent cx="320040" cy="441960"/>
                <wp:effectExtent l="0" t="0" r="0" b="1905"/>
                <wp:wrapNone/>
                <wp:docPr id="353" name="组合 353"/>
                <wp:cNvGraphicFramePr/>
                <a:graphic xmlns:a="http://schemas.openxmlformats.org/drawingml/2006/main">
                  <a:graphicData uri="http://schemas.microsoft.com/office/word/2010/wordprocessingGroup">
                    <wpg:wgp>
                      <wpg:cNvGrpSpPr/>
                      <wpg:grpSpPr>
                        <a:xfrm>
                          <a:off x="0" y="0"/>
                          <a:ext cx="320040" cy="441960"/>
                          <a:chOff x="-266700" y="7620"/>
                          <a:chExt cx="320040" cy="441960"/>
                        </a:xfrm>
                      </wpg:grpSpPr>
                      <wps:wsp>
                        <wps:cNvPr id="354" name="文本框 354"/>
                        <wps:cNvSpPr txBox="1"/>
                        <wps:spPr>
                          <a:xfrm>
                            <a:off x="-266700" y="7620"/>
                            <a:ext cx="320040" cy="266700"/>
                          </a:xfrm>
                          <a:prstGeom prst="rect">
                            <a:avLst/>
                          </a:prstGeom>
                          <a:noFill/>
                          <a:ln w="6350">
                            <a:noFill/>
                          </a:ln>
                        </wps:spPr>
                        <wps:txbx>
                          <w:txbxContent>
                            <w:p>
                              <w:pPr>
                                <w:rPr>
                                  <w:sz w:val="24"/>
                                  <w:szCs w:val="24"/>
                                </w:rPr>
                              </w:pPr>
                              <w:r>
                                <w:rPr>
                                  <w:sz w:val="24"/>
                                  <w:szCs w:val="24"/>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5" name="任意多边形: 形状 355"/>
                        <wps:cNvSpPr/>
                        <wps:spPr>
                          <a:xfrm flipH="1">
                            <a:off x="-251460" y="23622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19.3pt;margin-top:33.2pt;height:34.8pt;width:25.2pt;mso-position-horizontal-relative:margin;z-index:251763712;mso-width-relative:page;mso-height-relative:page;" coordorigin="-266700,7620" coordsize="320040,441960" o:gfxdata="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">
                <o:lock v:ext="edit" aspectratio="f"/>
                <v:shape id="_x0000_s1026" o:spid="_x0000_s1026" o:spt="202" type="#_x0000_t202" style="position:absolute;left:-266700;top:7620;height:266700;width:320040;" filled="f" stroked="f" coordsize="21600,21600" o:gfxdata="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uhkpx&#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2</w:t>
                        </w:r>
                      </w:p>
                    </w:txbxContent>
                  </v:textbox>
                </v:shape>
                <v:shape id="任意多边形: 形状 355" o:spid="_x0000_s1026" o:spt="100" style="position:absolute;left:-251460;top:236220;flip:x;height:213360;width:251460;v-text-anchor:middle;" filled="f" stroked="t" coordsize="426720,213360" o:gfxdata="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vueJvQAA&#10;ANwAAAAPAAAAAAAAAAEAIAAAACIAAABkcnMvZG93bnJldi54bWxQSwECFAAUAAAACACHTuJAMy8F&#10;njsAAAA5AAAAEAAAAAAAAAABACAAAAAMAQAAZHJzL3NoYXBleG1sLnhtbFBLBQYAAAAABgAGAFsB&#10;AAC2Aw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64736" behindDoc="0" locked="0" layoutInCell="1" allowOverlap="1">
                <wp:simplePos x="0" y="0"/>
                <wp:positionH relativeFrom="margin">
                  <wp:posOffset>730250</wp:posOffset>
                </wp:positionH>
                <wp:positionV relativeFrom="paragraph">
                  <wp:posOffset>863600</wp:posOffset>
                </wp:positionV>
                <wp:extent cx="320040" cy="441960"/>
                <wp:effectExtent l="0" t="0" r="0" b="1905"/>
                <wp:wrapNone/>
                <wp:docPr id="356" name="组合 356"/>
                <wp:cNvGraphicFramePr/>
                <a:graphic xmlns:a="http://schemas.openxmlformats.org/drawingml/2006/main">
                  <a:graphicData uri="http://schemas.microsoft.com/office/word/2010/wordprocessingGroup">
                    <wpg:wgp>
                      <wpg:cNvGrpSpPr/>
                      <wpg:grpSpPr>
                        <a:xfrm>
                          <a:off x="0" y="0"/>
                          <a:ext cx="320040" cy="441960"/>
                          <a:chOff x="-266700" y="7620"/>
                          <a:chExt cx="320040" cy="441960"/>
                        </a:xfrm>
                      </wpg:grpSpPr>
                      <wps:wsp>
                        <wps:cNvPr id="357" name="文本框 357"/>
                        <wps:cNvSpPr txBox="1"/>
                        <wps:spPr>
                          <a:xfrm>
                            <a:off x="-266700" y="7620"/>
                            <a:ext cx="320040" cy="266700"/>
                          </a:xfrm>
                          <a:prstGeom prst="rect">
                            <a:avLst/>
                          </a:prstGeom>
                          <a:noFill/>
                          <a:ln w="6350">
                            <a:noFill/>
                          </a:ln>
                        </wps:spPr>
                        <wps:txbx>
                          <w:txbxContent>
                            <w:p>
                              <w:pPr>
                                <w:rPr>
                                  <w:sz w:val="24"/>
                                  <w:szCs w:val="24"/>
                                </w:rPr>
                              </w:pPr>
                              <w:r>
                                <w:rPr>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8" name="任意多边形: 形状 358"/>
                        <wps:cNvSpPr/>
                        <wps:spPr>
                          <a:xfrm flipH="1">
                            <a:off x="-251460" y="23622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57.5pt;margin-top:68pt;height:34.8pt;width:25.2pt;mso-position-horizontal-relative:margin;z-index:251764736;mso-width-relative:page;mso-height-relative:page;" coordorigin="-266700,7620" coordsize="320040,441960" o:gfxdata="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">
                <o:lock v:ext="edit" aspectratio="f"/>
                <v:shape id="_x0000_s1026" o:spid="_x0000_s1026" o:spt="202" type="#_x0000_t202" style="position:absolute;left:-266700;top:7620;height:266700;width:320040;" filled="f" stroked="f" coordsize="21600,21600" o:gfxdata="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nlTU&#10;BsEAAADcAAAADwAAAAAAAAABACAAAAAiAAAAZHJzL2Rvd25yZXYueG1sUEsBAhQAFAAAAAgAh07i&#10;QDMvBZ47AAAAOQAAABAAAAAAAAAAAQAgAAAAEAEAAGRycy9zaGFwZXhtbC54bWxQSwUGAAAAAAYA&#10;BgBbAQAAugMAAAAA&#10;">
                  <v:fill on="f" focussize="0,0"/>
                  <v:stroke on="f" weight="0.5pt"/>
                  <v:imagedata o:title=""/>
                  <o:lock v:ext="edit" aspectratio="f"/>
                  <v:textbox>
                    <w:txbxContent>
                      <w:p>
                        <w:pPr>
                          <w:rPr>
                            <w:sz w:val="24"/>
                            <w:szCs w:val="24"/>
                          </w:rPr>
                        </w:pPr>
                        <w:r>
                          <w:rPr>
                            <w:sz w:val="24"/>
                            <w:szCs w:val="24"/>
                          </w:rPr>
                          <w:t>1</w:t>
                        </w:r>
                      </w:p>
                    </w:txbxContent>
                  </v:textbox>
                </v:shape>
                <v:shape id="任意多边形: 形状 358" o:spid="_x0000_s1026" o:spt="100" style="position:absolute;left:-251460;top:236220;flip:x;height:213360;width:251460;v-text-anchor:middle;" filled="f" stroked="t" coordsize="426720,213360" o:gfxdata="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v0gXugAAANwA&#10;AAAPAAAAAAAAAAEAIAAAACIAAABkcnMvZG93bnJldi54bWxQSwECFAAUAAAACACHTuJAMy8FnjsA&#10;AAA5AAAAEAAAAAAAAAABACAAAAAJAQAAZHJzL3NoYXBleG1sLnhtbFBLBQYAAAAABgAGAFsBAACz&#10;Aw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w:drawing>
          <wp:inline distT="0" distB="0" distL="0" distR="0">
            <wp:extent cx="2766060" cy="975360"/>
            <wp:effectExtent l="0" t="0" r="2540" b="254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766060" cy="975360"/>
                    </a:xfrm>
                    <a:prstGeom prst="rect">
                      <a:avLst/>
                    </a:prstGeom>
                    <a:noFill/>
                    <a:ln>
                      <a:noFill/>
                    </a:ln>
                  </pic:spPr>
                </pic:pic>
              </a:graphicData>
            </a:graphic>
          </wp:inline>
        </w:drawing>
      </w:r>
      <w:r>
        <w:t xml:space="preserve">       </w:t>
      </w:r>
      <w:r>
        <w:drawing>
          <wp:inline distT="0" distB="0" distL="0" distR="0">
            <wp:extent cx="1767840" cy="1524000"/>
            <wp:effectExtent l="0" t="0" r="1016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777012" cy="1531907"/>
                    </a:xfrm>
                    <a:prstGeom prst="rect">
                      <a:avLst/>
                    </a:prstGeom>
                    <a:noFill/>
                    <a:ln>
                      <a:noFill/>
                    </a:ln>
                  </pic:spPr>
                </pic:pic>
              </a:graphicData>
            </a:graphic>
          </wp:inline>
        </w:drawing>
      </w:r>
    </w:p>
    <w:p>
      <w:pPr>
        <w:pStyle w:val="533"/>
        <w:numPr>
          <w:ilvl w:val="0"/>
          <w:numId w:val="0"/>
        </w:numPr>
        <w:spacing w:before="156" w:after="156"/>
        <w:ind w:firstLine="600" w:firstLineChars="300"/>
        <w:jc w:val="both"/>
        <w:rPr>
          <w:sz w:val="20"/>
          <w:szCs w:val="18"/>
        </w:rPr>
      </w:pPr>
      <w:r>
        <w:rPr>
          <w:rFonts w:hint="eastAsia"/>
          <w:sz w:val="20"/>
          <w:szCs w:val="18"/>
        </w:rPr>
        <w:t xml:space="preserve">a）预制电缆工作井及预制设备基础企口连接 </w:t>
      </w:r>
      <w:r>
        <w:rPr>
          <w:sz w:val="20"/>
          <w:szCs w:val="18"/>
        </w:rPr>
        <w:t xml:space="preserve">        </w:t>
      </w:r>
      <w:r>
        <w:rPr>
          <w:rFonts w:hint="eastAsia"/>
          <w:sz w:val="20"/>
          <w:szCs w:val="18"/>
        </w:rPr>
        <w:t>b）预制电缆工作井及预制设备基础螺栓连接</w:t>
      </w:r>
    </w:p>
    <w:p>
      <w:pPr>
        <w:pStyle w:val="528"/>
        <w:ind w:firstLine="360"/>
        <w:rPr>
          <w:sz w:val="18"/>
          <w:szCs w:val="16"/>
        </w:rPr>
      </w:pPr>
      <w:r>
        <w:rPr>
          <w:rFonts w:hint="eastAsia"/>
          <w:sz w:val="18"/>
          <w:szCs w:val="16"/>
        </w:rPr>
        <w:t>标引序号说明：</w:t>
      </w:r>
    </w:p>
    <w:p>
      <w:pPr>
        <w:pStyle w:val="528"/>
        <w:ind w:firstLine="360"/>
        <w:rPr>
          <w:sz w:val="18"/>
          <w:szCs w:val="16"/>
        </w:rPr>
      </w:pPr>
      <w:r>
        <w:rPr>
          <w:rFonts w:hint="eastAsia"/>
          <w:sz w:val="18"/>
          <w:szCs w:val="16"/>
        </w:rPr>
        <w:t>1—预制电缆工作井构件；</w:t>
      </w:r>
    </w:p>
    <w:p>
      <w:pPr>
        <w:pStyle w:val="528"/>
        <w:ind w:firstLine="360"/>
        <w:rPr>
          <w:sz w:val="18"/>
          <w:szCs w:val="16"/>
        </w:rPr>
      </w:pPr>
      <w:r>
        <w:rPr>
          <w:rFonts w:hint="eastAsia"/>
          <w:sz w:val="18"/>
          <w:szCs w:val="16"/>
        </w:rPr>
        <w:t>2—连接企口；</w:t>
      </w:r>
    </w:p>
    <w:p>
      <w:pPr>
        <w:pStyle w:val="528"/>
        <w:ind w:firstLine="360"/>
        <w:rPr>
          <w:sz w:val="18"/>
          <w:szCs w:val="16"/>
        </w:rPr>
      </w:pPr>
      <w:r>
        <w:rPr>
          <w:rFonts w:hint="eastAsia"/>
          <w:sz w:val="18"/>
          <w:szCs w:val="16"/>
        </w:rPr>
        <w:t>3—预埋螺杆套筒；</w:t>
      </w:r>
    </w:p>
    <w:p>
      <w:pPr>
        <w:pStyle w:val="528"/>
        <w:ind w:firstLine="360"/>
        <w:rPr>
          <w:sz w:val="18"/>
          <w:szCs w:val="16"/>
        </w:rPr>
      </w:pPr>
      <w:r>
        <w:rPr>
          <w:rFonts w:hint="eastAsia"/>
          <w:sz w:val="18"/>
          <w:szCs w:val="16"/>
        </w:rPr>
        <w:t>4—连接螺杆；</w:t>
      </w:r>
    </w:p>
    <w:p>
      <w:pPr>
        <w:pStyle w:val="528"/>
        <w:ind w:firstLine="360"/>
        <w:rPr>
          <w:sz w:val="18"/>
          <w:szCs w:val="16"/>
        </w:rPr>
      </w:pPr>
      <w:r>
        <w:rPr>
          <w:rFonts w:hint="eastAsia"/>
          <w:sz w:val="18"/>
          <w:szCs w:val="16"/>
        </w:rPr>
        <w:t>5—内埋式螺母。</w:t>
      </w:r>
    </w:p>
    <w:p>
      <w:pPr>
        <w:pStyle w:val="302"/>
        <w:bidi w:val="0"/>
      </w:pPr>
      <w:r>
        <w:rPr>
          <w:rFonts w:hint="eastAsia"/>
        </w:rPr>
        <w:t>预制电缆工作井及预制设备基础连接示意图</w:t>
      </w:r>
    </w:p>
    <w:p>
      <w:pPr>
        <w:pStyle w:val="326"/>
        <w:bidi w:val="0"/>
      </w:pPr>
      <w:r>
        <w:rPr>
          <w:rFonts w:hint="eastAsia"/>
        </w:rPr>
        <w:t>预制电缆沟</w:t>
      </w:r>
      <w:bookmarkStart w:id="47" w:name="_Hlk151035707"/>
      <w:r>
        <w:rPr>
          <w:rFonts w:hint="eastAsia"/>
        </w:rPr>
        <w:t>道节段间连接设计</w:t>
      </w:r>
      <w:bookmarkEnd w:id="47"/>
      <w:r>
        <w:rPr>
          <w:rFonts w:hint="eastAsia"/>
        </w:rPr>
        <w:t>宜符合下列规定：</w:t>
      </w:r>
    </w:p>
    <w:p>
      <w:pPr>
        <w:pStyle w:val="305"/>
        <w:numPr>
          <w:ilvl w:val="0"/>
          <w:numId w:val="43"/>
        </w:numPr>
        <w:bidi w:val="0"/>
        <w:ind w:left="839" w:leftChars="0" w:hanging="419" w:firstLineChars="0"/>
      </w:pPr>
      <w:r>
        <w:rPr>
          <w:rFonts w:hint="eastAsia"/>
        </w:rPr>
        <w:t>预制电缆沟道节段间连接设计宜采用如图10a）所示的承插式连接，承插口深度及长度不宜小于100mm；</w:t>
      </w:r>
    </w:p>
    <w:p>
      <w:pPr>
        <w:pStyle w:val="305"/>
        <w:numPr>
          <w:ilvl w:val="0"/>
          <w:numId w:val="43"/>
        </w:numPr>
        <w:bidi w:val="0"/>
        <w:ind w:left="839" w:leftChars="0" w:hanging="419" w:firstLineChars="0"/>
      </w:pPr>
      <w:r>
        <w:rPr>
          <w:rFonts w:hint="eastAsia"/>
        </w:rPr>
        <w:t>当防渗要求较高时，宜增加如图10b）所示的螺栓连接，螺栓直径及数量可通过计算确定。</w:t>
      </w:r>
    </w:p>
    <w:p>
      <w:pPr>
        <w:pStyle w:val="528"/>
        <w:ind w:firstLine="840" w:firstLineChars="400"/>
      </w:pPr>
      <w:r>
        <mc:AlternateContent>
          <mc:Choice Requires="wpg">
            <w:drawing>
              <wp:anchor distT="0" distB="0" distL="114300" distR="114300" simplePos="0" relativeHeight="251778048" behindDoc="0" locked="0" layoutInCell="1" allowOverlap="1">
                <wp:simplePos x="0" y="0"/>
                <wp:positionH relativeFrom="margin">
                  <wp:posOffset>4730750</wp:posOffset>
                </wp:positionH>
                <wp:positionV relativeFrom="paragraph">
                  <wp:posOffset>497840</wp:posOffset>
                </wp:positionV>
                <wp:extent cx="320040" cy="441960"/>
                <wp:effectExtent l="0" t="0" r="0" b="1905"/>
                <wp:wrapNone/>
                <wp:docPr id="101" name="组合 101"/>
                <wp:cNvGraphicFramePr/>
                <a:graphic xmlns:a="http://schemas.openxmlformats.org/drawingml/2006/main">
                  <a:graphicData uri="http://schemas.microsoft.com/office/word/2010/wordprocessingGroup">
                    <wpg:wgp>
                      <wpg:cNvGrpSpPr/>
                      <wpg:grpSpPr>
                        <a:xfrm>
                          <a:off x="0" y="0"/>
                          <a:ext cx="320040" cy="441960"/>
                          <a:chOff x="-266700" y="7620"/>
                          <a:chExt cx="320040" cy="441960"/>
                        </a:xfrm>
                      </wpg:grpSpPr>
                      <wps:wsp>
                        <wps:cNvPr id="102" name="文本框 29"/>
                        <wps:cNvSpPr txBox="1"/>
                        <wps:spPr>
                          <a:xfrm>
                            <a:off x="-266700" y="7620"/>
                            <a:ext cx="320040" cy="266700"/>
                          </a:xfrm>
                          <a:prstGeom prst="rect">
                            <a:avLst/>
                          </a:prstGeom>
                          <a:noFill/>
                          <a:ln w="6350">
                            <a:noFill/>
                          </a:ln>
                        </wps:spPr>
                        <wps:txbx>
                          <w:txbxContent>
                            <w:p>
                              <w:pPr>
                                <w:rPr>
                                  <w:sz w:val="24"/>
                                  <w:szCs w:val="24"/>
                                </w:rPr>
                              </w:pPr>
                              <w:r>
                                <w:rPr>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3" name="任意多边形: 形状 30"/>
                        <wps:cNvSpPr/>
                        <wps:spPr>
                          <a:xfrm flipH="1">
                            <a:off x="-251460" y="23622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72.5pt;margin-top:39.2pt;height:34.8pt;width:25.2pt;mso-position-horizontal-relative:margin;z-index:251778048;mso-width-relative:page;mso-height-relative:page;" coordorigin="-266700,7620" coordsize="320040,441960" o:gfxdata="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">
                <o:lock v:ext="edit" aspectratio="f"/>
                <v:shape id="文本框 29" o:spid="_x0000_s1026" o:spt="202" type="#_x0000_t202" style="position:absolute;left:-266700;top:7620;height:266700;width:320040;" filled="f" stroked="f" coordsize="21600,21600" o:gfxdata="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UNmK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sz w:val="24"/>
                            <w:szCs w:val="24"/>
                          </w:rPr>
                        </w:pPr>
                        <w:r>
                          <w:rPr>
                            <w:sz w:val="24"/>
                            <w:szCs w:val="24"/>
                          </w:rPr>
                          <w:t>1</w:t>
                        </w:r>
                      </w:p>
                    </w:txbxContent>
                  </v:textbox>
                </v:shape>
                <v:shape id="任意多边形: 形状 30" o:spid="_x0000_s1026" o:spt="100" style="position:absolute;left:-251460;top:236220;flip:x;height:213360;width:251460;v-text-anchor:middle;" filled="f" stroked="t" coordsize="426720,213360" o:gfxdata="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GybmrsAAADc&#10;AAAADwAAAAAAAAABACAAAAAiAAAAZHJzL2Rvd25yZXYueG1sUEsBAhQAFAAAAAgAh07iQDMvBZ47&#10;AAAAOQAAABAAAAAAAAAAAQAgAAAACgEAAGRycy9zaGFwZXhtbC54bWxQSwUGAAAAAAYABgBbAQAA&#10;tAM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70880" behindDoc="0" locked="0" layoutInCell="1" allowOverlap="1">
                <wp:simplePos x="0" y="0"/>
                <wp:positionH relativeFrom="margin">
                  <wp:posOffset>3481070</wp:posOffset>
                </wp:positionH>
                <wp:positionV relativeFrom="paragraph">
                  <wp:posOffset>528320</wp:posOffset>
                </wp:positionV>
                <wp:extent cx="320040" cy="441960"/>
                <wp:effectExtent l="0" t="0" r="0" b="1905"/>
                <wp:wrapNone/>
                <wp:docPr id="380" name="组合 380"/>
                <wp:cNvGraphicFramePr/>
                <a:graphic xmlns:a="http://schemas.openxmlformats.org/drawingml/2006/main">
                  <a:graphicData uri="http://schemas.microsoft.com/office/word/2010/wordprocessingGroup">
                    <wpg:wgp>
                      <wpg:cNvGrpSpPr/>
                      <wpg:grpSpPr>
                        <a:xfrm>
                          <a:off x="0" y="0"/>
                          <a:ext cx="320040" cy="441960"/>
                          <a:chOff x="-266700" y="7620"/>
                          <a:chExt cx="320040" cy="441960"/>
                        </a:xfrm>
                      </wpg:grpSpPr>
                      <wps:wsp>
                        <wps:cNvPr id="381" name="文本框 381"/>
                        <wps:cNvSpPr txBox="1"/>
                        <wps:spPr>
                          <a:xfrm>
                            <a:off x="-266700" y="7620"/>
                            <a:ext cx="320040" cy="266700"/>
                          </a:xfrm>
                          <a:prstGeom prst="rect">
                            <a:avLst/>
                          </a:prstGeom>
                          <a:noFill/>
                          <a:ln w="6350">
                            <a:noFill/>
                          </a:ln>
                        </wps:spPr>
                        <wps:txbx>
                          <w:txbxContent>
                            <w:p>
                              <w:pPr>
                                <w:rPr>
                                  <w:sz w:val="24"/>
                                  <w:szCs w:val="24"/>
                                </w:rPr>
                              </w:pPr>
                              <w:r>
                                <w:rPr>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82" name="任意多边形: 形状 382"/>
                        <wps:cNvSpPr/>
                        <wps:spPr>
                          <a:xfrm flipH="1">
                            <a:off x="-251460" y="23622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74.1pt;margin-top:41.6pt;height:34.8pt;width:25.2pt;mso-position-horizontal-relative:margin;z-index:251770880;mso-width-relative:page;mso-height-relative:page;" coordorigin="-266700,7620" coordsize="320040,441960" o:gfxdata="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">
                <o:lock v:ext="edit" aspectratio="f"/>
                <v:shape id="_x0000_s1026" o:spid="_x0000_s1026" o:spt="202" type="#_x0000_t202" style="position:absolute;left:-266700;top:7620;height:266700;width:320040;" filled="f" stroked="f" coordsize="21600,21600" o:gfxdata="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AkcWu&#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1</w:t>
                        </w:r>
                      </w:p>
                    </w:txbxContent>
                  </v:textbox>
                </v:shape>
                <v:shape id="任意多边形: 形状 382" o:spid="_x0000_s1026" o:spt="100" style="position:absolute;left:-251460;top:236220;flip:x;height:213360;width:251460;v-text-anchor:middle;" filled="f" stroked="t" coordsize="426720,213360" o:gfxdata="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1O6vQAA&#10;ANwAAAAPAAAAAAAAAAEAIAAAACIAAABkcnMvZG93bnJldi54bWxQSwECFAAUAAAACACHTuJAMy8F&#10;njsAAAA5AAAAEAAAAAAAAAABACAAAAAMAQAAZHJzL3NoYXBleG1sLnhtbFBLBQYAAAAABgAGAFsB&#10;AAC2Aw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77024" behindDoc="0" locked="0" layoutInCell="1" allowOverlap="1">
                <wp:simplePos x="0" y="0"/>
                <wp:positionH relativeFrom="margin">
                  <wp:posOffset>2170430</wp:posOffset>
                </wp:positionH>
                <wp:positionV relativeFrom="paragraph">
                  <wp:posOffset>612140</wp:posOffset>
                </wp:positionV>
                <wp:extent cx="320040" cy="441960"/>
                <wp:effectExtent l="0" t="0" r="0" b="1905"/>
                <wp:wrapNone/>
                <wp:docPr id="11" name="组合 11"/>
                <wp:cNvGraphicFramePr/>
                <a:graphic xmlns:a="http://schemas.openxmlformats.org/drawingml/2006/main">
                  <a:graphicData uri="http://schemas.microsoft.com/office/word/2010/wordprocessingGroup">
                    <wpg:wgp>
                      <wpg:cNvGrpSpPr/>
                      <wpg:grpSpPr>
                        <a:xfrm>
                          <a:off x="0" y="0"/>
                          <a:ext cx="320040" cy="441960"/>
                          <a:chOff x="-266700" y="7620"/>
                          <a:chExt cx="320040" cy="441960"/>
                        </a:xfrm>
                      </wpg:grpSpPr>
                      <wps:wsp>
                        <wps:cNvPr id="12" name="文本框 12"/>
                        <wps:cNvSpPr txBox="1"/>
                        <wps:spPr>
                          <a:xfrm>
                            <a:off x="-266700" y="7620"/>
                            <a:ext cx="320040" cy="266700"/>
                          </a:xfrm>
                          <a:prstGeom prst="rect">
                            <a:avLst/>
                          </a:prstGeom>
                          <a:noFill/>
                          <a:ln w="6350">
                            <a:noFill/>
                          </a:ln>
                        </wps:spPr>
                        <wps:txbx>
                          <w:txbxContent>
                            <w:p>
                              <w:pPr>
                                <w:rPr>
                                  <w:sz w:val="24"/>
                                  <w:szCs w:val="24"/>
                                </w:rPr>
                              </w:pPr>
                              <w:r>
                                <w:rPr>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 name="任意多边形: 形状 13"/>
                        <wps:cNvSpPr/>
                        <wps:spPr>
                          <a:xfrm flipH="1">
                            <a:off x="-251460" y="23622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70.9pt;margin-top:48.2pt;height:34.8pt;width:25.2pt;mso-position-horizontal-relative:margin;z-index:251777024;mso-width-relative:page;mso-height-relative:page;" coordorigin="-266700,7620" coordsize="320040,441960" o:gfxdata="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">
                <o:lock v:ext="edit" aspectratio="f"/>
                <v:shape id="_x0000_s1026" o:spid="_x0000_s1026" o:spt="202" type="#_x0000_t202" style="position:absolute;left:-266700;top:7620;height:266700;width:320040;" filled="f" stroked="f" coordsize="21600,21600" o:gfxdata="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unJsugAAANsA&#10;AAAPAAAAAAAAAAEAIAAAACIAAABkcnMvZG93bnJldi54bWxQSwECFAAUAAAACACHTuJAMy8FnjsA&#10;AAA5AAAAEAAAAAAAAAABACAAAAAJAQAAZHJzL3NoYXBleG1sLnhtbFBLBQYAAAAABgAGAFsBAACz&#10;AwAAAAA=&#10;">
                  <v:fill on="f" focussize="0,0"/>
                  <v:stroke on="f" weight="0.5pt"/>
                  <v:imagedata o:title=""/>
                  <o:lock v:ext="edit" aspectratio="f"/>
                  <v:textbox>
                    <w:txbxContent>
                      <w:p>
                        <w:pPr>
                          <w:rPr>
                            <w:sz w:val="24"/>
                            <w:szCs w:val="24"/>
                          </w:rPr>
                        </w:pPr>
                        <w:r>
                          <w:rPr>
                            <w:sz w:val="24"/>
                            <w:szCs w:val="24"/>
                          </w:rPr>
                          <w:t>1</w:t>
                        </w:r>
                      </w:p>
                    </w:txbxContent>
                  </v:textbox>
                </v:shape>
                <v:shape id="任意多边形: 形状 13" o:spid="_x0000_s1026" o:spt="100" style="position:absolute;left:-251460;top:236220;flip:x;height:213360;width:251460;v-text-anchor:middle;" filled="f" stroked="t" coordsize="426720,213360" o:gfxdata="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4M/5ugAAANsA&#10;AAAPAAAAAAAAAAEAIAAAACIAAABkcnMvZG93bnJldi54bWxQSwECFAAUAAAACACHTuJAMy8FnjsA&#10;AAA5AAAAEAAAAAAAAAABACAAAAAJAQAAZHJzL3NoYXBleG1sLnhtbFBLBQYAAAAABgAGAFsBAACz&#10;Aw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74976" behindDoc="0" locked="0" layoutInCell="1" allowOverlap="1">
                <wp:simplePos x="0" y="0"/>
                <wp:positionH relativeFrom="margin">
                  <wp:posOffset>4372610</wp:posOffset>
                </wp:positionH>
                <wp:positionV relativeFrom="paragraph">
                  <wp:posOffset>871220</wp:posOffset>
                </wp:positionV>
                <wp:extent cx="342900" cy="441960"/>
                <wp:effectExtent l="4445" t="0" r="8255" b="2540"/>
                <wp:wrapNone/>
                <wp:docPr id="392" name="组合 392"/>
                <wp:cNvGraphicFramePr/>
                <a:graphic xmlns:a="http://schemas.openxmlformats.org/drawingml/2006/main">
                  <a:graphicData uri="http://schemas.microsoft.com/office/word/2010/wordprocessingGroup">
                    <wpg:wgp>
                      <wpg:cNvGrpSpPr/>
                      <wpg:grpSpPr>
                        <a:xfrm flipH="1">
                          <a:off x="0" y="0"/>
                          <a:ext cx="342900" cy="441960"/>
                          <a:chOff x="-266700" y="7620"/>
                          <a:chExt cx="266700" cy="441960"/>
                        </a:xfrm>
                      </wpg:grpSpPr>
                      <wps:wsp>
                        <wps:cNvPr id="393" name="文本框 393"/>
                        <wps:cNvSpPr txBox="1"/>
                        <wps:spPr>
                          <a:xfrm>
                            <a:off x="-266700" y="7620"/>
                            <a:ext cx="231140" cy="266700"/>
                          </a:xfrm>
                          <a:prstGeom prst="rect">
                            <a:avLst/>
                          </a:prstGeom>
                          <a:noFill/>
                          <a:ln w="6350">
                            <a:noFill/>
                          </a:ln>
                        </wps:spPr>
                        <wps:txbx>
                          <w:txbxContent>
                            <w:p>
                              <w:pPr>
                                <w:rPr>
                                  <w:sz w:val="24"/>
                                  <w:szCs w:val="24"/>
                                </w:rPr>
                              </w:pPr>
                              <w:r>
                                <w:rPr>
                                  <w:sz w:val="24"/>
                                  <w:szCs w:val="24"/>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94" name="任意多边形: 形状 394"/>
                        <wps:cNvSpPr/>
                        <wps:spPr>
                          <a:xfrm flipH="1">
                            <a:off x="-251460" y="23622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flip:x;margin-left:344.3pt;margin-top:68.6pt;height:34.8pt;width:27pt;mso-position-horizontal-relative:margin;z-index:251774976;mso-width-relative:page;mso-height-relative:page;" coordorigin="-266700,7620" coordsize="266700,441960" o:gfxdata="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">
                <o:lock v:ext="edit" aspectratio="f"/>
                <v:shape id="_x0000_s1026" o:spid="_x0000_s1026" o:spt="202" type="#_x0000_t202" style="position:absolute;left:-266700;top:7620;height:266700;width:231140;" filled="f" stroked="f" coordsize="21600,21600" o:gfxdata="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GtZo&#10;n8EAAADcAAAADwAAAAAAAAABACAAAAAiAAAAZHJzL2Rvd25yZXYueG1sUEsBAhQAFAAAAAgAh07i&#10;QDMvBZ47AAAAOQAAABAAAAAAAAAAAQAgAAAAEAEAAGRycy9zaGFwZXhtbC54bWxQSwUGAAAAAAYA&#10;BgBbAQAAugMAAAAA&#10;">
                  <v:fill on="f" focussize="0,0"/>
                  <v:stroke on="f" weight="0.5pt"/>
                  <v:imagedata o:title=""/>
                  <o:lock v:ext="edit" aspectratio="f"/>
                  <v:textbox>
                    <w:txbxContent>
                      <w:p>
                        <w:pPr>
                          <w:rPr>
                            <w:sz w:val="24"/>
                            <w:szCs w:val="24"/>
                          </w:rPr>
                        </w:pPr>
                        <w:r>
                          <w:rPr>
                            <w:sz w:val="24"/>
                            <w:szCs w:val="24"/>
                          </w:rPr>
                          <w:t>5</w:t>
                        </w:r>
                      </w:p>
                    </w:txbxContent>
                  </v:textbox>
                </v:shape>
                <v:shape id="任意多边形: 形状 394" o:spid="_x0000_s1026" o:spt="100" style="position:absolute;left:-251460;top:236220;flip:x;height:213360;width:251460;v-text-anchor:middle;" filled="f" stroked="t" coordsize="426720,213360" o:gfxdata="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kv4iL4A&#10;AADcAAAADwAAAAAAAAABACAAAAAiAAAAZHJzL2Rvd25yZXYueG1sUEsBAhQAFAAAAAgAh07iQDMv&#10;BZ47AAAAOQAAABAAAAAAAAAAAQAgAAAADQEAAGRycy9zaGFwZXhtbC54bWxQSwUGAAAAAAYABgBb&#10;AQAAtwM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73952" behindDoc="0" locked="0" layoutInCell="1" allowOverlap="1">
                <wp:simplePos x="0" y="0"/>
                <wp:positionH relativeFrom="margin">
                  <wp:posOffset>3785870</wp:posOffset>
                </wp:positionH>
                <wp:positionV relativeFrom="paragraph">
                  <wp:posOffset>916940</wp:posOffset>
                </wp:positionV>
                <wp:extent cx="320040" cy="441960"/>
                <wp:effectExtent l="0" t="0" r="0" b="1905"/>
                <wp:wrapNone/>
                <wp:docPr id="389" name="组合 389"/>
                <wp:cNvGraphicFramePr/>
                <a:graphic xmlns:a="http://schemas.openxmlformats.org/drawingml/2006/main">
                  <a:graphicData uri="http://schemas.microsoft.com/office/word/2010/wordprocessingGroup">
                    <wpg:wgp>
                      <wpg:cNvGrpSpPr/>
                      <wpg:grpSpPr>
                        <a:xfrm>
                          <a:off x="0" y="0"/>
                          <a:ext cx="320040" cy="441960"/>
                          <a:chOff x="-266700" y="7620"/>
                          <a:chExt cx="320040" cy="441960"/>
                        </a:xfrm>
                      </wpg:grpSpPr>
                      <wps:wsp>
                        <wps:cNvPr id="390" name="文本框 390"/>
                        <wps:cNvSpPr txBox="1"/>
                        <wps:spPr>
                          <a:xfrm>
                            <a:off x="-266700" y="7620"/>
                            <a:ext cx="320040" cy="266700"/>
                          </a:xfrm>
                          <a:prstGeom prst="rect">
                            <a:avLst/>
                          </a:prstGeom>
                          <a:noFill/>
                          <a:ln w="6350">
                            <a:noFill/>
                          </a:ln>
                        </wps:spPr>
                        <wps:txbx>
                          <w:txbxContent>
                            <w:p>
                              <w:pPr>
                                <w:rPr>
                                  <w:sz w:val="24"/>
                                  <w:szCs w:val="24"/>
                                </w:rPr>
                              </w:pPr>
                              <w:r>
                                <w:rPr>
                                  <w:sz w:val="24"/>
                                  <w:szCs w:val="24"/>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91" name="任意多边形: 形状 391"/>
                        <wps:cNvSpPr/>
                        <wps:spPr>
                          <a:xfrm flipH="1">
                            <a:off x="-251460" y="23622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98.1pt;margin-top:72.2pt;height:34.8pt;width:25.2pt;mso-position-horizontal-relative:margin;z-index:251773952;mso-width-relative:page;mso-height-relative:page;" coordorigin="-266700,7620" coordsize="320040,441960" o:gfxdata="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">
                <o:lock v:ext="edit" aspectratio="f"/>
                <v:shape id="_x0000_s1026" o:spid="_x0000_s1026" o:spt="202" type="#_x0000_t202" style="position:absolute;left:-266700;top:7620;height:266700;width:320040;" filled="f" stroked="f" coordsize="21600,21600" o:gfxdata="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gT26LsAAADc&#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pPr>
                          <w:rPr>
                            <w:sz w:val="24"/>
                            <w:szCs w:val="24"/>
                          </w:rPr>
                        </w:pPr>
                        <w:r>
                          <w:rPr>
                            <w:sz w:val="24"/>
                            <w:szCs w:val="24"/>
                          </w:rPr>
                          <w:t>4</w:t>
                        </w:r>
                      </w:p>
                    </w:txbxContent>
                  </v:textbox>
                </v:shape>
                <v:shape id="任意多边形: 形状 391" o:spid="_x0000_s1026" o:spt="100" style="position:absolute;left:-251460;top:236220;flip:x;height:213360;width:251460;v-text-anchor:middle;" filled="f" stroked="t" coordsize="426720,213360" o:gfxdata="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jxbEL4A&#10;AADcAAAADwAAAAAAAAABACAAAAAiAAAAZHJzL2Rvd25yZXYueG1sUEsBAhQAFAAAAAgAh07iQDMv&#10;BZ47AAAAOQAAABAAAAAAAAAAAQAgAAAADQEAAGRycy9zaGFwZXhtbC54bWxQSwUGAAAAAAYABgBb&#10;AQAAtwM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71904" behindDoc="0" locked="0" layoutInCell="1" allowOverlap="1">
                <wp:simplePos x="0" y="0"/>
                <wp:positionH relativeFrom="margin">
                  <wp:posOffset>1278890</wp:posOffset>
                </wp:positionH>
                <wp:positionV relativeFrom="paragraph">
                  <wp:posOffset>680720</wp:posOffset>
                </wp:positionV>
                <wp:extent cx="320040" cy="441960"/>
                <wp:effectExtent l="0" t="0" r="0" b="1905"/>
                <wp:wrapNone/>
                <wp:docPr id="383" name="组合 383"/>
                <wp:cNvGraphicFramePr/>
                <a:graphic xmlns:a="http://schemas.openxmlformats.org/drawingml/2006/main">
                  <a:graphicData uri="http://schemas.microsoft.com/office/word/2010/wordprocessingGroup">
                    <wpg:wgp>
                      <wpg:cNvGrpSpPr/>
                      <wpg:grpSpPr>
                        <a:xfrm>
                          <a:off x="0" y="0"/>
                          <a:ext cx="320040" cy="441960"/>
                          <a:chOff x="-266700" y="7620"/>
                          <a:chExt cx="320040" cy="441960"/>
                        </a:xfrm>
                      </wpg:grpSpPr>
                      <wps:wsp>
                        <wps:cNvPr id="384" name="文本框 384"/>
                        <wps:cNvSpPr txBox="1"/>
                        <wps:spPr>
                          <a:xfrm>
                            <a:off x="-266700" y="7620"/>
                            <a:ext cx="320040" cy="266700"/>
                          </a:xfrm>
                          <a:prstGeom prst="rect">
                            <a:avLst/>
                          </a:prstGeom>
                          <a:noFill/>
                          <a:ln w="6350">
                            <a:noFill/>
                          </a:ln>
                        </wps:spPr>
                        <wps:txbx>
                          <w:txbxContent>
                            <w:p>
                              <w:pPr>
                                <w:rPr>
                                  <w:sz w:val="24"/>
                                  <w:szCs w:val="24"/>
                                </w:rPr>
                              </w:pPr>
                              <w:r>
                                <w:rPr>
                                  <w:sz w:val="24"/>
                                  <w:szCs w:val="24"/>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85" name="任意多边形: 形状 385"/>
                        <wps:cNvSpPr/>
                        <wps:spPr>
                          <a:xfrm flipH="1">
                            <a:off x="-251460" y="23622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00.7pt;margin-top:53.6pt;height:34.8pt;width:25.2pt;mso-position-horizontal-relative:margin;z-index:251771904;mso-width-relative:page;mso-height-relative:page;" coordorigin="-266700,7620" coordsize="320040,441960" o:gfxdata="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">
                <o:lock v:ext="edit" aspectratio="f"/>
                <v:shape id="_x0000_s1026" o:spid="_x0000_s1026" o:spt="202" type="#_x0000_t202" style="position:absolute;left:-266700;top:7620;height:266700;width:320040;" filled="f" stroked="f" coordsize="21600,21600" o:gfxdata="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5mY2&#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2</w:t>
                        </w:r>
                      </w:p>
                    </w:txbxContent>
                  </v:textbox>
                </v:shape>
                <v:shape id="任意多边形: 形状 385" o:spid="_x0000_s1026" o:spt="100" style="position:absolute;left:-251460;top:236220;flip:x;height:213360;width:251460;v-text-anchor:middle;" filled="f" stroked="t" coordsize="426720,213360" o:gfxdata="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3svOvQAA&#10;ANwAAAAPAAAAAAAAAAEAIAAAACIAAABkcnMvZG93bnJldi54bWxQSwECFAAUAAAACACHTuJAMy8F&#10;njsAAAA5AAAAEAAAAAAAAAABACAAAAAMAQAAZHJzL3NoYXBleG1sLnhtbFBLBQYAAAAABgAGAFsB&#10;AAC2Aw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72928" behindDoc="0" locked="0" layoutInCell="1" allowOverlap="1">
                <wp:simplePos x="0" y="0"/>
                <wp:positionH relativeFrom="margin">
                  <wp:posOffset>1690370</wp:posOffset>
                </wp:positionH>
                <wp:positionV relativeFrom="paragraph">
                  <wp:posOffset>688340</wp:posOffset>
                </wp:positionV>
                <wp:extent cx="358140" cy="434340"/>
                <wp:effectExtent l="4445" t="0" r="0" b="12065"/>
                <wp:wrapNone/>
                <wp:docPr id="386" name="组合 386"/>
                <wp:cNvGraphicFramePr/>
                <a:graphic xmlns:a="http://schemas.openxmlformats.org/drawingml/2006/main">
                  <a:graphicData uri="http://schemas.microsoft.com/office/word/2010/wordprocessingGroup">
                    <wpg:wgp>
                      <wpg:cNvGrpSpPr/>
                      <wpg:grpSpPr>
                        <a:xfrm>
                          <a:off x="0" y="0"/>
                          <a:ext cx="358140" cy="434340"/>
                          <a:chOff x="-304800" y="7620"/>
                          <a:chExt cx="358140" cy="434340"/>
                        </a:xfrm>
                      </wpg:grpSpPr>
                      <wps:wsp>
                        <wps:cNvPr id="387" name="文本框 387"/>
                        <wps:cNvSpPr txBox="1"/>
                        <wps:spPr>
                          <a:xfrm>
                            <a:off x="-266700" y="7620"/>
                            <a:ext cx="320040" cy="266700"/>
                          </a:xfrm>
                          <a:prstGeom prst="rect">
                            <a:avLst/>
                          </a:prstGeom>
                          <a:noFill/>
                          <a:ln w="6350">
                            <a:noFill/>
                          </a:ln>
                        </wps:spPr>
                        <wps:txbx>
                          <w:txbxContent>
                            <w:p>
                              <w:pPr>
                                <w:rPr>
                                  <w:sz w:val="24"/>
                                  <w:szCs w:val="24"/>
                                </w:rPr>
                              </w:pPr>
                              <w:r>
                                <w:rPr>
                                  <w:sz w:val="24"/>
                                  <w:szCs w:val="24"/>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88" name="任意多边形: 形状 388"/>
                        <wps:cNvSpPr/>
                        <wps:spPr>
                          <a:xfrm>
                            <a:off x="-304800" y="236220"/>
                            <a:ext cx="289560" cy="20574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33.1pt;margin-top:54.2pt;height:34.2pt;width:28.2pt;mso-position-horizontal-relative:margin;z-index:251772928;mso-width-relative:page;mso-height-relative:page;" coordorigin="-304800,7620" coordsize="358140,434340" o:gfxdata="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">
                <o:lock v:ext="edit" aspectratio="f"/>
                <v:shape id="_x0000_s1026" o:spid="_x0000_s1026" o:spt="202" type="#_x0000_t202" style="position:absolute;left:-266700;top:7620;height:266700;width:320040;" filled="f" stroked="f" coordsize="21600,21600" o:gfxdata="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gNPhB&#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sz w:val="24"/>
                            <w:szCs w:val="24"/>
                          </w:rPr>
                        </w:pPr>
                        <w:r>
                          <w:rPr>
                            <w:sz w:val="24"/>
                            <w:szCs w:val="24"/>
                          </w:rPr>
                          <w:t>3</w:t>
                        </w:r>
                      </w:p>
                    </w:txbxContent>
                  </v:textbox>
                </v:shape>
                <v:shape id="任意多边形: 形状 388" o:spid="_x0000_s1026" o:spt="100" style="position:absolute;left:-304800;top:236220;height:205740;width:289560;v-text-anchor:middle;" filled="f" stroked="t" coordsize="426720,213360" o:gfxdata="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Oh3i8ugAAANwA&#10;AAAPAAAAAAAAAAEAIAAAACIAAABkcnMvZG93bnJldi54bWxQSwECFAAUAAAACACHTuJAMy8FnjsA&#10;AAA5AAAAEAAAAAAAAAABACAAAAAJAQAAZHJzL3NoYXBleG1sLnhtbFBLBQYAAAAABgAGAFsBAACz&#10;AwAAAAA=&#10;" path="m0,213360l137160,0,426720,0e">
                  <v:path o:connectlocs="0,205740;93072,0;289560,0" o:connectangles="0,0,0"/>
                  <v:fill on="f" focussize="0,0"/>
                  <v:stroke weight="0.25pt" color="#000000 [3213]" miterlimit="8" joinstyle="miter"/>
                  <v:imagedata o:title=""/>
                  <o:lock v:ext="edit" aspectratio="f"/>
                </v:shape>
              </v:group>
            </w:pict>
          </mc:Fallback>
        </mc:AlternateContent>
      </w:r>
      <w:r>
        <mc:AlternateContent>
          <mc:Choice Requires="wpg">
            <w:drawing>
              <wp:anchor distT="0" distB="0" distL="114300" distR="114300" simplePos="0" relativeHeight="251769856" behindDoc="0" locked="0" layoutInCell="1" allowOverlap="1">
                <wp:simplePos x="0" y="0"/>
                <wp:positionH relativeFrom="margin">
                  <wp:posOffset>836930</wp:posOffset>
                </wp:positionH>
                <wp:positionV relativeFrom="paragraph">
                  <wp:posOffset>718820</wp:posOffset>
                </wp:positionV>
                <wp:extent cx="320040" cy="441960"/>
                <wp:effectExtent l="0" t="0" r="0" b="1905"/>
                <wp:wrapNone/>
                <wp:docPr id="377" name="组合 377"/>
                <wp:cNvGraphicFramePr/>
                <a:graphic xmlns:a="http://schemas.openxmlformats.org/drawingml/2006/main">
                  <a:graphicData uri="http://schemas.microsoft.com/office/word/2010/wordprocessingGroup">
                    <wpg:wgp>
                      <wpg:cNvGrpSpPr/>
                      <wpg:grpSpPr>
                        <a:xfrm>
                          <a:off x="0" y="0"/>
                          <a:ext cx="320040" cy="441960"/>
                          <a:chOff x="-266700" y="7620"/>
                          <a:chExt cx="320040" cy="441960"/>
                        </a:xfrm>
                      </wpg:grpSpPr>
                      <wps:wsp>
                        <wps:cNvPr id="378" name="文本框 378"/>
                        <wps:cNvSpPr txBox="1"/>
                        <wps:spPr>
                          <a:xfrm>
                            <a:off x="-266700" y="7620"/>
                            <a:ext cx="320040" cy="266700"/>
                          </a:xfrm>
                          <a:prstGeom prst="rect">
                            <a:avLst/>
                          </a:prstGeom>
                          <a:noFill/>
                          <a:ln w="6350">
                            <a:noFill/>
                          </a:ln>
                        </wps:spPr>
                        <wps:txbx>
                          <w:txbxContent>
                            <w:p>
                              <w:pPr>
                                <w:rPr>
                                  <w:sz w:val="24"/>
                                  <w:szCs w:val="24"/>
                                </w:rPr>
                              </w:pPr>
                              <w:r>
                                <w:rPr>
                                  <w:sz w:val="24"/>
                                  <w:szCs w:val="24"/>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79" name="任意多边形: 形状 379"/>
                        <wps:cNvSpPr/>
                        <wps:spPr>
                          <a:xfrm flipH="1">
                            <a:off x="-251460" y="236220"/>
                            <a:ext cx="251460" cy="213360"/>
                          </a:xfrm>
                          <a:custGeom>
                            <a:avLst/>
                            <a:gdLst>
                              <a:gd name="connsiteX0" fmla="*/ 0 w 426720"/>
                              <a:gd name="connsiteY0" fmla="*/ 213360 h 213360"/>
                              <a:gd name="connsiteX1" fmla="*/ 137160 w 426720"/>
                              <a:gd name="connsiteY1" fmla="*/ 0 h 213360"/>
                              <a:gd name="connsiteX2" fmla="*/ 426720 w 426720"/>
                              <a:gd name="connsiteY2" fmla="*/ 0 h 213360"/>
                            </a:gdLst>
                            <a:ahLst/>
                            <a:cxnLst>
                              <a:cxn ang="0">
                                <a:pos x="connsiteX0" y="connsiteY0"/>
                              </a:cxn>
                              <a:cxn ang="0">
                                <a:pos x="connsiteX1" y="connsiteY1"/>
                              </a:cxn>
                              <a:cxn ang="0">
                                <a:pos x="connsiteX2" y="connsiteY2"/>
                              </a:cxn>
                            </a:cxnLst>
                            <a:rect l="l" t="t" r="r" b="b"/>
                            <a:pathLst>
                              <a:path w="426720" h="213360">
                                <a:moveTo>
                                  <a:pt x="0" y="213360"/>
                                </a:moveTo>
                                <a:lnTo>
                                  <a:pt x="137160" y="0"/>
                                </a:lnTo>
                                <a:lnTo>
                                  <a:pt x="426720" y="0"/>
                                </a:lnTo>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65.9pt;margin-top:56.6pt;height:34.8pt;width:25.2pt;mso-position-horizontal-relative:margin;z-index:251769856;mso-width-relative:page;mso-height-relative:page;" coordorigin="-266700,7620" coordsize="320040,441960" o:gfxdata="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">
                <o:lock v:ext="edit" aspectratio="f"/>
                <v:shape id="_x0000_s1026" o:spid="_x0000_s1026" o:spt="202" type="#_x0000_t202" style="position:absolute;left:-266700;top:7620;height:266700;width:320040;" filled="f" stroked="f" coordsize="21600,21600" o:gfxdata="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R+HBS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sz w:val="24"/>
                            <w:szCs w:val="24"/>
                          </w:rPr>
                        </w:pPr>
                        <w:r>
                          <w:rPr>
                            <w:sz w:val="24"/>
                            <w:szCs w:val="24"/>
                          </w:rPr>
                          <w:t>1</w:t>
                        </w:r>
                      </w:p>
                    </w:txbxContent>
                  </v:textbox>
                </v:shape>
                <v:shape id="任意多边形: 形状 379" o:spid="_x0000_s1026" o:spt="100" style="position:absolute;left:-251460;top:236220;flip:x;height:213360;width:251460;v-text-anchor:middle;" filled="f" stroked="t" coordsize="426720,213360" o:gfxdata="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Eax7L4A&#10;AADcAAAADwAAAAAAAAABACAAAAAiAAAAZHJzL2Rvd25yZXYueG1sUEsBAhQAFAAAAAgAh07iQDMv&#10;BZ47AAAAOQAAABAAAAAAAAAAAQAgAAAADQEAAGRycy9zaGFwZXhtbC54bWxQSwUGAAAAAAYABgBb&#10;AQAAtwMAAAAA&#10;" path="m0,213360l137160,0,426720,0e">
                  <v:path o:connectlocs="0,213360;80826,0;251460,0" o:connectangles="0,0,0"/>
                  <v:fill on="f" focussize="0,0"/>
                  <v:stroke weight="0.25pt" color="#000000 [3213]" miterlimit="8" joinstyle="miter"/>
                  <v:imagedata o:title=""/>
                  <o:lock v:ext="edit" aspectratio="f"/>
                </v:shape>
              </v:group>
            </w:pict>
          </mc:Fallback>
        </mc:AlternateContent>
      </w:r>
      <w:r>
        <w:drawing>
          <wp:inline distT="0" distB="0" distL="0" distR="0">
            <wp:extent cx="2209800" cy="16002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2209800" cy="1600200"/>
                    </a:xfrm>
                    <a:prstGeom prst="rect">
                      <a:avLst/>
                    </a:prstGeom>
                    <a:noFill/>
                    <a:ln>
                      <a:noFill/>
                    </a:ln>
                  </pic:spPr>
                </pic:pic>
              </a:graphicData>
            </a:graphic>
          </wp:inline>
        </w:drawing>
      </w:r>
      <w:r>
        <w:t xml:space="preserve">        </w:t>
      </w:r>
      <w:r>
        <w:drawing>
          <wp:inline distT="0" distB="0" distL="0" distR="0">
            <wp:extent cx="2019300" cy="1569720"/>
            <wp:effectExtent l="0" t="0" r="0" b="508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2019300" cy="1569720"/>
                    </a:xfrm>
                    <a:prstGeom prst="rect">
                      <a:avLst/>
                    </a:prstGeom>
                    <a:noFill/>
                    <a:ln>
                      <a:noFill/>
                    </a:ln>
                  </pic:spPr>
                </pic:pic>
              </a:graphicData>
            </a:graphic>
          </wp:inline>
        </w:drawing>
      </w:r>
    </w:p>
    <w:p>
      <w:pPr>
        <w:pStyle w:val="533"/>
        <w:numPr>
          <w:ilvl w:val="0"/>
          <w:numId w:val="0"/>
        </w:numPr>
        <w:spacing w:before="156" w:after="156"/>
        <w:ind w:firstLine="1400" w:firstLineChars="700"/>
        <w:jc w:val="both"/>
        <w:rPr>
          <w:sz w:val="20"/>
          <w:szCs w:val="18"/>
        </w:rPr>
      </w:pPr>
      <w:r>
        <w:rPr>
          <w:rFonts w:hint="eastAsia"/>
          <w:sz w:val="20"/>
          <w:szCs w:val="18"/>
        </w:rPr>
        <w:t xml:space="preserve">a）预制电缆沟道承插式连接 </w:t>
      </w:r>
      <w:r>
        <w:rPr>
          <w:sz w:val="20"/>
          <w:szCs w:val="18"/>
        </w:rPr>
        <w:t xml:space="preserve">                </w:t>
      </w:r>
      <w:r>
        <w:rPr>
          <w:rFonts w:hint="eastAsia"/>
          <w:sz w:val="20"/>
          <w:szCs w:val="18"/>
        </w:rPr>
        <w:t>b）预制电缆沟道螺栓连接</w:t>
      </w:r>
    </w:p>
    <w:p>
      <w:pPr>
        <w:pStyle w:val="528"/>
        <w:ind w:firstLine="360"/>
        <w:rPr>
          <w:sz w:val="18"/>
          <w:szCs w:val="16"/>
        </w:rPr>
      </w:pPr>
      <w:r>
        <w:rPr>
          <w:rFonts w:hint="eastAsia"/>
          <w:sz w:val="18"/>
          <w:szCs w:val="16"/>
        </w:rPr>
        <w:t>标引序号说明：</w:t>
      </w:r>
    </w:p>
    <w:p>
      <w:pPr>
        <w:pStyle w:val="528"/>
        <w:ind w:firstLine="360"/>
        <w:rPr>
          <w:sz w:val="18"/>
          <w:szCs w:val="16"/>
        </w:rPr>
      </w:pPr>
      <w:r>
        <w:rPr>
          <w:rFonts w:hint="eastAsia"/>
          <w:sz w:val="18"/>
          <w:szCs w:val="16"/>
        </w:rPr>
        <w:t>1—预制电缆沟道；</w:t>
      </w:r>
    </w:p>
    <w:p>
      <w:pPr>
        <w:pStyle w:val="528"/>
        <w:ind w:firstLine="360"/>
        <w:rPr>
          <w:sz w:val="18"/>
          <w:szCs w:val="16"/>
        </w:rPr>
      </w:pPr>
      <w:r>
        <w:rPr>
          <w:rFonts w:hint="eastAsia"/>
          <w:sz w:val="18"/>
          <w:szCs w:val="16"/>
        </w:rPr>
        <w:t>2—预制混凝土插口；</w:t>
      </w:r>
    </w:p>
    <w:p>
      <w:pPr>
        <w:pStyle w:val="528"/>
        <w:ind w:firstLine="360"/>
        <w:rPr>
          <w:sz w:val="18"/>
          <w:szCs w:val="16"/>
        </w:rPr>
      </w:pPr>
      <w:r>
        <w:rPr>
          <w:rFonts w:hint="eastAsia"/>
          <w:sz w:val="18"/>
          <w:szCs w:val="16"/>
        </w:rPr>
        <w:t>3—预制混凝土承口；</w:t>
      </w:r>
    </w:p>
    <w:p>
      <w:pPr>
        <w:pStyle w:val="528"/>
        <w:ind w:firstLine="360"/>
        <w:rPr>
          <w:sz w:val="18"/>
          <w:szCs w:val="16"/>
        </w:rPr>
      </w:pPr>
      <w:r>
        <w:rPr>
          <w:rFonts w:hint="eastAsia"/>
          <w:sz w:val="18"/>
          <w:szCs w:val="16"/>
        </w:rPr>
        <w:t>4—连接螺杆；</w:t>
      </w:r>
    </w:p>
    <w:p>
      <w:pPr>
        <w:pStyle w:val="528"/>
        <w:ind w:firstLine="360"/>
        <w:rPr>
          <w:sz w:val="18"/>
          <w:szCs w:val="16"/>
        </w:rPr>
      </w:pPr>
      <w:r>
        <w:rPr>
          <w:rFonts w:hint="eastAsia"/>
          <w:sz w:val="18"/>
          <w:szCs w:val="16"/>
        </w:rPr>
        <w:t>5—预埋螺杆套筒。</w:t>
      </w:r>
    </w:p>
    <w:p>
      <w:pPr>
        <w:pStyle w:val="302"/>
        <w:bidi w:val="0"/>
      </w:pPr>
      <w:r>
        <w:rPr>
          <w:rFonts w:hint="eastAsia"/>
        </w:rPr>
        <w:t>预制电缆沟道连接示意图</w:t>
      </w:r>
    </w:p>
    <w:p>
      <w:pPr>
        <w:pStyle w:val="259"/>
        <w:bidi w:val="0"/>
      </w:pPr>
      <w:bookmarkStart w:id="48" w:name="_Toc11012"/>
      <w:r>
        <w:rPr>
          <w:rFonts w:hint="eastAsia"/>
        </w:rPr>
        <w:t>制作</w:t>
      </w:r>
      <w:bookmarkEnd w:id="48"/>
    </w:p>
    <w:p>
      <w:pPr>
        <w:pStyle w:val="260"/>
        <w:bidi w:val="0"/>
      </w:pPr>
      <w:bookmarkStart w:id="49" w:name="_Toc166226993"/>
      <w:bookmarkStart w:id="50" w:name="_Toc21955"/>
      <w:r>
        <w:rPr>
          <w:rFonts w:hint="eastAsia"/>
        </w:rPr>
        <w:t>一般规定</w:t>
      </w:r>
      <w:bookmarkEnd w:id="49"/>
      <w:bookmarkEnd w:id="50"/>
    </w:p>
    <w:p>
      <w:pPr>
        <w:pStyle w:val="326"/>
        <w:bidi w:val="0"/>
      </w:pPr>
      <w:r>
        <w:rPr>
          <w:rFonts w:hint="eastAsia"/>
        </w:rPr>
        <w:t>生产单位应具备保证产品质量要求的生产工艺设施、试验检测条件,完善的质量管理体系和制度,并宜建立质量可追溯的信息化管理系统。</w:t>
      </w:r>
    </w:p>
    <w:p>
      <w:pPr>
        <w:pStyle w:val="326"/>
        <w:bidi w:val="0"/>
      </w:pPr>
      <w:r>
        <w:rPr>
          <w:rFonts w:hint="eastAsia"/>
        </w:rPr>
        <w:t>生产前，应由建设单位组织相关单位进行设计文件交底和图纸会审。生产单位应根据批准的设计文件及拟定的生产工艺、运输方案、吊装方案等完成构件制作图纸的设计，并经设计单位确认后方可生产。</w:t>
      </w:r>
    </w:p>
    <w:p>
      <w:pPr>
        <w:pStyle w:val="326"/>
        <w:bidi w:val="0"/>
      </w:pPr>
      <w:r>
        <w:rPr>
          <w:rFonts w:hint="eastAsia"/>
        </w:rPr>
        <w:t>预制构件生产前的质量检验应包括模具、原材料、混凝土配合比等。当上述各检验项目的质量均合格时，方可进行生产。</w:t>
      </w:r>
    </w:p>
    <w:p>
      <w:pPr>
        <w:pStyle w:val="326"/>
        <w:bidi w:val="0"/>
      </w:pPr>
      <w:r>
        <w:rPr>
          <w:rFonts w:hint="eastAsia"/>
        </w:rPr>
        <w:t>对于同类型的预制构件应进行首件验收，由建设单位、设计单位、施工总承包单位、监理单位、生产单位共同参与，合格后方可进行批量生产。</w:t>
      </w:r>
    </w:p>
    <w:p>
      <w:pPr>
        <w:pStyle w:val="326"/>
        <w:bidi w:val="0"/>
      </w:pPr>
      <w:r>
        <w:rPr>
          <w:rFonts w:hint="eastAsia"/>
        </w:rPr>
        <w:t>预制构件拟采用新材料、新工艺时，应制定相应的技术方案及管理措施。</w:t>
      </w:r>
    </w:p>
    <w:p>
      <w:pPr>
        <w:pStyle w:val="260"/>
        <w:bidi w:val="0"/>
      </w:pPr>
      <w:bookmarkStart w:id="51" w:name="_Toc166226994"/>
      <w:bookmarkStart w:id="52" w:name="_Toc10706"/>
      <w:r>
        <w:rPr>
          <w:rFonts w:hint="eastAsia"/>
        </w:rPr>
        <w:t>模具</w:t>
      </w:r>
      <w:bookmarkEnd w:id="51"/>
      <w:bookmarkEnd w:id="52"/>
    </w:p>
    <w:p>
      <w:pPr>
        <w:pStyle w:val="326"/>
        <w:bidi w:val="0"/>
      </w:pPr>
      <w:r>
        <w:rPr>
          <w:rFonts w:hint="eastAsia"/>
        </w:rPr>
        <w:t>预制构件制作宜采用钢模具,并应根据结构形式、质量要求和生产工艺进行模具设计。</w:t>
      </w:r>
    </w:p>
    <w:p>
      <w:pPr>
        <w:pStyle w:val="326"/>
        <w:bidi w:val="0"/>
      </w:pPr>
      <w:r>
        <w:rPr>
          <w:rFonts w:hint="eastAsia"/>
        </w:rPr>
        <w:t>模具应具有足够的强度、刚度和整体稳定性，并应符合下列规定：</w:t>
      </w:r>
    </w:p>
    <w:p>
      <w:pPr>
        <w:pStyle w:val="305"/>
        <w:numPr>
          <w:ilvl w:val="0"/>
          <w:numId w:val="44"/>
        </w:numPr>
        <w:bidi w:val="0"/>
        <w:ind w:left="839" w:leftChars="0" w:hanging="419" w:firstLineChars="0"/>
      </w:pPr>
      <w:r>
        <w:rPr>
          <w:rFonts w:hint="eastAsia"/>
        </w:rPr>
        <w:t>模具应装拆方便，满足构件质量、生产工艺和周转次数等要求；</w:t>
      </w:r>
    </w:p>
    <w:p>
      <w:pPr>
        <w:pStyle w:val="305"/>
        <w:numPr>
          <w:ilvl w:val="0"/>
          <w:numId w:val="44"/>
        </w:numPr>
        <w:bidi w:val="0"/>
        <w:ind w:left="839" w:leftChars="0" w:hanging="419" w:firstLineChars="0"/>
      </w:pPr>
      <w:r>
        <w:rPr>
          <w:rFonts w:hint="eastAsia"/>
        </w:rPr>
        <w:t>结构造型复杂、外形有特殊要求的模具应制作样板，经检验合格后方可批量制作；</w:t>
      </w:r>
    </w:p>
    <w:p>
      <w:pPr>
        <w:pStyle w:val="305"/>
        <w:numPr>
          <w:ilvl w:val="0"/>
          <w:numId w:val="44"/>
        </w:numPr>
        <w:bidi w:val="0"/>
        <w:ind w:left="839" w:leftChars="0" w:hanging="419" w:firstLineChars="0"/>
      </w:pPr>
      <w:r>
        <w:rPr>
          <w:rFonts w:hint="eastAsia"/>
        </w:rPr>
        <w:t>模具各部件之间应连接牢固，接缝应紧密，附带的埋件应定位准确,安装牢固；</w:t>
      </w:r>
    </w:p>
    <w:p>
      <w:pPr>
        <w:pStyle w:val="305"/>
        <w:numPr>
          <w:ilvl w:val="0"/>
          <w:numId w:val="44"/>
        </w:numPr>
        <w:bidi w:val="0"/>
        <w:ind w:left="839" w:leftChars="0" w:hanging="419" w:firstLineChars="0"/>
      </w:pPr>
      <w:r>
        <w:rPr>
          <w:rFonts w:hint="eastAsia"/>
        </w:rPr>
        <w:t>用作底模的台座、胎模、地坪及铺设的底板等应平整光滑，不得有下沉、裂缝、起砂和起鼓等现象；</w:t>
      </w:r>
    </w:p>
    <w:p>
      <w:pPr>
        <w:pStyle w:val="305"/>
        <w:numPr>
          <w:ilvl w:val="0"/>
          <w:numId w:val="44"/>
        </w:numPr>
        <w:bidi w:val="0"/>
        <w:ind w:left="839" w:leftChars="0" w:hanging="419" w:firstLineChars="0"/>
      </w:pPr>
      <w:r>
        <w:rPr>
          <w:rFonts w:hint="eastAsia"/>
        </w:rPr>
        <w:t>模具应保持清洁，涂刷脱模剂、表面缓凝剂时应均匀、无漏刷、无堆积，且不应粘污钢筋，不得影响构件外观效果；</w:t>
      </w:r>
    </w:p>
    <w:p>
      <w:pPr>
        <w:pStyle w:val="305"/>
        <w:numPr>
          <w:ilvl w:val="0"/>
          <w:numId w:val="44"/>
        </w:numPr>
        <w:bidi w:val="0"/>
        <w:ind w:left="839" w:leftChars="0" w:hanging="419" w:firstLineChars="0"/>
      </w:pPr>
      <w:r>
        <w:rPr>
          <w:rFonts w:hint="eastAsia"/>
        </w:rPr>
        <w:t>应定期检查侧模、预埋件和预留孔洞定位措施的有效性；应采取防止模具变形和锈蚀的措施；重新启用的模具检验合格后方可使用；</w:t>
      </w:r>
    </w:p>
    <w:p>
      <w:pPr>
        <w:pStyle w:val="305"/>
        <w:numPr>
          <w:ilvl w:val="0"/>
          <w:numId w:val="44"/>
        </w:numPr>
        <w:bidi w:val="0"/>
        <w:ind w:left="839" w:leftChars="0" w:hanging="419" w:firstLineChars="0"/>
      </w:pPr>
      <w:r>
        <w:rPr>
          <w:rFonts w:hint="eastAsia"/>
        </w:rPr>
        <w:t>模具与平模台间的螺栓、定位销、磁盒等固定方式应可靠，防止混凝土振捣成型时造成模具偏移和漏浆。</w:t>
      </w:r>
    </w:p>
    <w:p>
      <w:pPr>
        <w:pStyle w:val="326"/>
        <w:bidi w:val="0"/>
      </w:pPr>
      <w:r>
        <w:rPr>
          <w:rFonts w:hint="eastAsia"/>
        </w:rPr>
        <w:t>模具组装后的尺寸偏差和检验方法应符合</w:t>
      </w:r>
      <w:r>
        <w:t>GB</w:t>
      </w:r>
      <w:r>
        <w:rPr>
          <w:rFonts w:hint="eastAsia"/>
        </w:rPr>
        <w:t>51231的规定。当设计有要求时，模具尺寸的允许偏差应按设计要求确定。</w:t>
      </w:r>
    </w:p>
    <w:p>
      <w:pPr>
        <w:pStyle w:val="260"/>
        <w:bidi w:val="0"/>
      </w:pPr>
      <w:bookmarkStart w:id="53" w:name="_Toc166226995"/>
      <w:bookmarkStart w:id="54" w:name="_Toc22769"/>
      <w:r>
        <w:rPr>
          <w:rFonts w:hint="eastAsia"/>
        </w:rPr>
        <w:t>成型、养护及脱模</w:t>
      </w:r>
      <w:bookmarkEnd w:id="53"/>
      <w:bookmarkEnd w:id="54"/>
    </w:p>
    <w:p>
      <w:pPr>
        <w:pStyle w:val="326"/>
        <w:bidi w:val="0"/>
      </w:pPr>
      <w:r>
        <w:rPr>
          <w:rFonts w:hint="eastAsia"/>
        </w:rPr>
        <w:t>预制构件的钢筋骨架制作和安装质量检验应符合</w:t>
      </w:r>
      <w:r>
        <w:t>GB50666</w:t>
      </w:r>
      <w:r>
        <w:rPr>
          <w:rFonts w:hint="eastAsia"/>
        </w:rPr>
        <w:t>的规定,并应符合下列规定：</w:t>
      </w:r>
    </w:p>
    <w:p>
      <w:pPr>
        <w:pStyle w:val="305"/>
        <w:numPr>
          <w:ilvl w:val="0"/>
          <w:numId w:val="45"/>
        </w:numPr>
        <w:bidi w:val="0"/>
        <w:ind w:left="839" w:leftChars="0" w:hanging="419" w:firstLineChars="0"/>
      </w:pPr>
      <w:r>
        <w:rPr>
          <w:rFonts w:hint="eastAsia"/>
        </w:rPr>
        <w:t>立体的钢筋骨架应在具有定位功能的胎架上进行制作；</w:t>
      </w:r>
    </w:p>
    <w:p>
      <w:pPr>
        <w:pStyle w:val="305"/>
        <w:numPr>
          <w:ilvl w:val="0"/>
          <w:numId w:val="45"/>
        </w:numPr>
        <w:bidi w:val="0"/>
        <w:ind w:left="839" w:leftChars="0" w:hanging="419" w:firstLineChars="0"/>
      </w:pPr>
      <w:r>
        <w:rPr>
          <w:rFonts w:hint="eastAsia"/>
        </w:rPr>
        <w:t>钢筋骨架安装时，应合理安排施焊顺序，保证焊接后的钢筋线形平顺，位置准确；</w:t>
      </w:r>
    </w:p>
    <w:p>
      <w:pPr>
        <w:pStyle w:val="305"/>
        <w:numPr>
          <w:ilvl w:val="0"/>
          <w:numId w:val="45"/>
        </w:numPr>
        <w:bidi w:val="0"/>
        <w:ind w:left="839" w:leftChars="0" w:hanging="419" w:firstLineChars="0"/>
      </w:pPr>
      <w:r>
        <w:rPr>
          <w:rFonts w:hint="eastAsia"/>
        </w:rPr>
        <w:t>钢筋骨架内外侧及下端面应设置保护层垫块或支架，当采用混凝土垫块时，垫块的强度等级不应低于混凝土主体强度等级；</w:t>
      </w:r>
    </w:p>
    <w:p>
      <w:pPr>
        <w:pStyle w:val="305"/>
        <w:numPr>
          <w:ilvl w:val="0"/>
          <w:numId w:val="45"/>
        </w:numPr>
        <w:bidi w:val="0"/>
        <w:ind w:left="839" w:leftChars="0" w:hanging="419" w:firstLineChars="0"/>
      </w:pPr>
      <w:r>
        <w:rPr>
          <w:rFonts w:hint="eastAsia"/>
        </w:rPr>
        <w:t>钢筋骨架宜采用防止骨架变形的专用吊具进行吊运。</w:t>
      </w:r>
    </w:p>
    <w:p>
      <w:pPr>
        <w:pStyle w:val="326"/>
        <w:bidi w:val="0"/>
      </w:pPr>
      <w:r>
        <w:rPr>
          <w:rFonts w:hint="eastAsia"/>
        </w:rPr>
        <w:t>混凝土拌和应采用有自动计量装置的强制式搅拌机搅拌,搅拌要求应符合GB50666的相关要求。</w:t>
      </w:r>
    </w:p>
    <w:p>
      <w:pPr>
        <w:pStyle w:val="326"/>
        <w:bidi w:val="0"/>
      </w:pPr>
      <w:r>
        <w:rPr>
          <w:rFonts w:hint="eastAsia"/>
        </w:rPr>
        <w:t>混凝浇筑前应对钢筋、预埋件等隐蔽工程进行验收，并按下列规定对构件的混凝土抗压强度进行检验：</w:t>
      </w:r>
    </w:p>
    <w:p>
      <w:pPr>
        <w:pStyle w:val="305"/>
        <w:numPr>
          <w:ilvl w:val="0"/>
          <w:numId w:val="46"/>
        </w:numPr>
        <w:bidi w:val="0"/>
        <w:ind w:left="839" w:leftChars="0" w:hanging="419" w:firstLineChars="0"/>
      </w:pPr>
      <w:r>
        <w:rPr>
          <w:rFonts w:hint="eastAsia"/>
        </w:rPr>
        <w:t>混凝土检验试件应在浇筑地点取样制作；</w:t>
      </w:r>
    </w:p>
    <w:p>
      <w:pPr>
        <w:pStyle w:val="305"/>
        <w:numPr>
          <w:ilvl w:val="0"/>
          <w:numId w:val="46"/>
        </w:numPr>
        <w:bidi w:val="0"/>
        <w:ind w:left="839" w:leftChars="0" w:hanging="419" w:firstLineChars="0"/>
      </w:pPr>
      <w:r>
        <w:rPr>
          <w:rFonts w:hint="eastAsia"/>
        </w:rPr>
        <w:t>每拌制100盘且不大于100m3的同一配合比混凝土为一批，每工作班拌制的同一配合比的混凝土不足100盘为一批；</w:t>
      </w:r>
    </w:p>
    <w:p>
      <w:pPr>
        <w:pStyle w:val="305"/>
        <w:numPr>
          <w:ilvl w:val="0"/>
          <w:numId w:val="46"/>
        </w:numPr>
        <w:bidi w:val="0"/>
        <w:ind w:left="839" w:leftChars="0" w:hanging="419" w:firstLineChars="0"/>
      </w:pPr>
      <w:r>
        <w:rPr>
          <w:rFonts w:hint="eastAsia"/>
        </w:rPr>
        <w:t>每批制作强度检验试块不少于3组、随机抽取1组进行同条件转标准养护后进行强度检验，其余可作为同条件试件在预制构件脱模和出厂时控制其混凝土强度。</w:t>
      </w:r>
    </w:p>
    <w:p>
      <w:pPr>
        <w:pStyle w:val="326"/>
        <w:bidi w:val="0"/>
      </w:pPr>
      <w:r>
        <w:rPr>
          <w:rFonts w:hint="eastAsia"/>
        </w:rPr>
        <w:t>混凝土振捣应符合下列规定：</w:t>
      </w:r>
    </w:p>
    <w:p>
      <w:pPr>
        <w:pStyle w:val="305"/>
        <w:numPr>
          <w:ilvl w:val="0"/>
          <w:numId w:val="47"/>
        </w:numPr>
        <w:bidi w:val="0"/>
        <w:ind w:left="839" w:leftChars="0" w:hanging="419" w:firstLineChars="0"/>
      </w:pPr>
      <w:r>
        <w:rPr>
          <w:rFonts w:hint="eastAsia"/>
        </w:rPr>
        <w:t>混凝土应采用机械振捣方式成型；</w:t>
      </w:r>
    </w:p>
    <w:p>
      <w:pPr>
        <w:pStyle w:val="305"/>
        <w:numPr>
          <w:ilvl w:val="0"/>
          <w:numId w:val="47"/>
        </w:numPr>
        <w:bidi w:val="0"/>
        <w:ind w:left="839" w:leftChars="0" w:hanging="419" w:firstLineChars="0"/>
      </w:pPr>
      <w:r>
        <w:rPr>
          <w:rFonts w:hint="eastAsia"/>
        </w:rPr>
        <w:t>当采用振捣棒时，混凝土振捣过程中不应碰触钢筋骨架、预埋件、模具等；</w:t>
      </w:r>
    </w:p>
    <w:p>
      <w:pPr>
        <w:pStyle w:val="305"/>
        <w:numPr>
          <w:ilvl w:val="0"/>
          <w:numId w:val="47"/>
        </w:numPr>
        <w:bidi w:val="0"/>
        <w:ind w:left="839" w:leftChars="0" w:hanging="419" w:firstLineChars="0"/>
      </w:pPr>
      <w:r>
        <w:rPr>
          <w:rFonts w:hint="eastAsia"/>
        </w:rPr>
        <w:t>混凝土振捣过程中应随时检模具有无变形或漏浆，钢筋和预埋件有无移位等现象。</w:t>
      </w:r>
    </w:p>
    <w:p>
      <w:pPr>
        <w:pStyle w:val="326"/>
        <w:bidi w:val="0"/>
      </w:pPr>
      <w:r>
        <w:rPr>
          <w:rFonts w:hint="eastAsia"/>
        </w:rPr>
        <w:t>预制构件养护应符合下列规定：</w:t>
      </w:r>
    </w:p>
    <w:p>
      <w:pPr>
        <w:pStyle w:val="305"/>
        <w:numPr>
          <w:ilvl w:val="0"/>
          <w:numId w:val="48"/>
        </w:numPr>
        <w:bidi w:val="0"/>
        <w:ind w:left="839" w:leftChars="0" w:hanging="419" w:firstLineChars="0"/>
      </w:pPr>
      <w:r>
        <w:rPr>
          <w:rFonts w:hint="eastAsia"/>
        </w:rPr>
        <w:t>应根据构件的特点和生产任务量选择自然养护或蒸汽养护；</w:t>
      </w:r>
    </w:p>
    <w:p>
      <w:pPr>
        <w:pStyle w:val="305"/>
        <w:numPr>
          <w:ilvl w:val="0"/>
          <w:numId w:val="48"/>
        </w:numPr>
        <w:bidi w:val="0"/>
        <w:ind w:left="839" w:leftChars="0" w:hanging="419" w:firstLineChars="0"/>
      </w:pPr>
      <w:r>
        <w:rPr>
          <w:rFonts w:hint="eastAsia"/>
        </w:rPr>
        <w:t>混凝土浇筑完毕或压面工序完成后应及时覆盖保湿，脱模前不得揭开；</w:t>
      </w:r>
    </w:p>
    <w:p>
      <w:pPr>
        <w:pStyle w:val="305"/>
        <w:numPr>
          <w:ilvl w:val="0"/>
          <w:numId w:val="48"/>
        </w:numPr>
        <w:bidi w:val="0"/>
        <w:ind w:left="839" w:leftChars="0" w:hanging="419" w:firstLineChars="0"/>
      </w:pPr>
      <w:r>
        <w:rPr>
          <w:rFonts w:hint="eastAsia"/>
        </w:rPr>
        <w:t>蒸汽养护制度应通过试验确定，宜采用温度自动控制装置。宜在常温下预养护2h～6h，降温速度不宜超过20℃/h，最高养护温度不宜超过60℃。构件脱模时的表面温度与环境温度的差值不宜超过 25℃。</w:t>
      </w:r>
    </w:p>
    <w:p>
      <w:pPr>
        <w:pStyle w:val="326"/>
        <w:bidi w:val="0"/>
      </w:pPr>
      <w:r>
        <w:rPr>
          <w:rFonts w:hint="eastAsia"/>
        </w:rPr>
        <w:t>脱模起吊时，同条件养护的混凝土立方体抗强度应满足设计要求，且不应小于设计强度的15kN</w:t>
      </w:r>
      <w:r>
        <w:t>/mm2</w:t>
      </w:r>
      <w:r>
        <w:rPr>
          <w:rFonts w:hint="eastAsia"/>
        </w:rPr>
        <w:t>。</w:t>
      </w:r>
    </w:p>
    <w:p>
      <w:pPr>
        <w:pStyle w:val="260"/>
        <w:bidi w:val="0"/>
      </w:pPr>
      <w:bookmarkStart w:id="55" w:name="_Toc166226996"/>
      <w:bookmarkStart w:id="56" w:name="_Toc4387"/>
      <w:r>
        <w:rPr>
          <w:rFonts w:hint="eastAsia"/>
        </w:rPr>
        <w:t>预制构件出厂检验</w:t>
      </w:r>
      <w:bookmarkEnd w:id="55"/>
      <w:bookmarkEnd w:id="56"/>
    </w:p>
    <w:p>
      <w:pPr>
        <w:pStyle w:val="326"/>
        <w:bidi w:val="0"/>
      </w:pPr>
      <w:r>
        <w:rPr>
          <w:rFonts w:hint="eastAsia"/>
        </w:rPr>
        <w:t>预制构件出厂时应进行外观质量检验，外观质量检验项目和质量要求应符合GB50204的规定。</w:t>
      </w:r>
    </w:p>
    <w:p>
      <w:pPr>
        <w:pStyle w:val="326"/>
        <w:bidi w:val="0"/>
      </w:pPr>
      <w:r>
        <w:rPr>
          <w:rFonts w:hint="eastAsia"/>
        </w:rPr>
        <w:t>预制构件出(脱)模后应及时对其外观质量进行全数目测或量测检查。对出现的严重缺陷，应制定技术方案进行处理并重新检验后方可出厂；对出现的一般缺陷，应进行修整并达到合格后方可出厂。</w:t>
      </w:r>
    </w:p>
    <w:p>
      <w:pPr>
        <w:pStyle w:val="326"/>
        <w:bidi w:val="0"/>
      </w:pPr>
      <w:r>
        <w:rPr>
          <w:rFonts w:hint="eastAsia"/>
        </w:rPr>
        <w:t>预制构件的尺寸偏差应符合表5～表7的规定或设计要求，预制构件的尺寸偏差应符合GB/</w:t>
      </w:r>
      <w:r>
        <w:t>T</w:t>
      </w:r>
      <w:r>
        <w:rPr>
          <w:rFonts w:hint="eastAsia"/>
        </w:rPr>
        <w:t>51231的规定。对超过尺寸允许偏差且影响结构性能和安装、使用功能的部位，应经原设计单位认可后，制定相应的技术方案进行处理，并重新检验。</w:t>
      </w:r>
    </w:p>
    <w:p>
      <w:pPr>
        <w:bidi w:val="0"/>
      </w:pPr>
      <w:r>
        <w:rPr>
          <w:rFonts w:hint="eastAsia"/>
        </w:rPr>
        <w:t>检查数量：同一工作班生产的同类型构件，抽查构件数量的5%，且不应少于3件。</w:t>
      </w:r>
    </w:p>
    <w:p>
      <w:pPr>
        <w:pStyle w:val="301"/>
        <w:bidi w:val="0"/>
      </w:pPr>
      <w:r>
        <w:rPr>
          <w:rFonts w:hint="eastAsia"/>
        </w:rPr>
        <w:t>板式构件的允许偏差</w:t>
      </w:r>
    </w:p>
    <w:tbl>
      <w:tblPr>
        <w:tblStyle w:val="8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5"/>
        <w:gridCol w:w="1875"/>
        <w:gridCol w:w="1875"/>
        <w:gridCol w:w="1485"/>
        <w:gridCol w:w="22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000" w:type="pct"/>
            <w:gridSpan w:val="3"/>
            <w:tcBorders>
              <w:top w:val="single" w:color="auto" w:sz="8" w:space="0"/>
              <w:bottom w:val="single" w:color="auto" w:sz="8" w:space="0"/>
            </w:tcBorders>
            <w:shd w:val="clear" w:color="auto" w:fill="auto"/>
            <w:vAlign w:val="center"/>
          </w:tcPr>
          <w:p>
            <w:pPr>
              <w:pStyle w:val="540"/>
            </w:pPr>
            <w:r>
              <w:rPr>
                <w:rFonts w:hint="eastAsia"/>
              </w:rPr>
              <w:t>项目</w:t>
            </w:r>
          </w:p>
        </w:tc>
        <w:tc>
          <w:tcPr>
            <w:tcW w:w="792" w:type="pct"/>
            <w:tcBorders>
              <w:top w:val="single" w:color="auto" w:sz="8" w:space="0"/>
              <w:bottom w:val="single" w:color="auto" w:sz="8" w:space="0"/>
            </w:tcBorders>
            <w:shd w:val="clear" w:color="auto" w:fill="auto"/>
            <w:vAlign w:val="center"/>
          </w:tcPr>
          <w:p>
            <w:pPr>
              <w:pStyle w:val="540"/>
            </w:pPr>
            <w:r>
              <w:rPr>
                <w:rFonts w:hint="eastAsia"/>
              </w:rPr>
              <w:t>允许偏差</w:t>
            </w:r>
          </w:p>
          <w:p>
            <w:pPr>
              <w:pStyle w:val="540"/>
            </w:pPr>
            <w:r>
              <w:rPr>
                <w:rFonts w:hint="eastAsia"/>
              </w:rPr>
              <w:t>mm</w:t>
            </w:r>
          </w:p>
        </w:tc>
        <w:tc>
          <w:tcPr>
            <w:tcW w:w="1208" w:type="pct"/>
            <w:tcBorders>
              <w:top w:val="single" w:color="auto" w:sz="8" w:space="0"/>
              <w:bottom w:val="single" w:color="auto" w:sz="8" w:space="0"/>
            </w:tcBorders>
            <w:shd w:val="clear" w:color="auto" w:fill="auto"/>
            <w:vAlign w:val="center"/>
          </w:tcPr>
          <w:p>
            <w:pPr>
              <w:pStyle w:val="540"/>
            </w:pPr>
            <w:r>
              <w:rPr>
                <w:rFonts w:hint="eastAsia"/>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restart"/>
            <w:tcBorders>
              <w:top w:val="single" w:color="auto" w:sz="8" w:space="0"/>
            </w:tcBorders>
            <w:shd w:val="clear" w:color="auto" w:fill="auto"/>
            <w:vAlign w:val="center"/>
          </w:tcPr>
          <w:p>
            <w:pPr>
              <w:pStyle w:val="540"/>
            </w:pPr>
            <w:r>
              <w:rPr>
                <w:rFonts w:hint="eastAsia"/>
              </w:rPr>
              <w:t>规格尺寸</w:t>
            </w:r>
          </w:p>
        </w:tc>
        <w:tc>
          <w:tcPr>
            <w:tcW w:w="2000" w:type="pct"/>
            <w:gridSpan w:val="2"/>
            <w:tcBorders>
              <w:top w:val="single" w:color="auto" w:sz="8" w:space="0"/>
            </w:tcBorders>
            <w:shd w:val="clear" w:color="auto" w:fill="auto"/>
            <w:vAlign w:val="center"/>
          </w:tcPr>
          <w:p>
            <w:pPr>
              <w:pStyle w:val="540"/>
            </w:pPr>
            <w:r>
              <w:rPr>
                <w:rFonts w:hint="eastAsia"/>
              </w:rPr>
              <w:t>长度、宽度、高度</w:t>
            </w:r>
          </w:p>
        </w:tc>
        <w:tc>
          <w:tcPr>
            <w:tcW w:w="792" w:type="pct"/>
            <w:tcBorders>
              <w:top w:val="single" w:color="auto" w:sz="8" w:space="0"/>
            </w:tcBorders>
            <w:shd w:val="clear" w:color="auto" w:fill="auto"/>
            <w:vAlign w:val="center"/>
          </w:tcPr>
          <w:p>
            <w:pPr>
              <w:pStyle w:val="540"/>
            </w:pPr>
            <w:r>
              <w:rPr>
                <w:rFonts w:hint="eastAsia"/>
              </w:rPr>
              <w:t>±4</w:t>
            </w:r>
          </w:p>
        </w:tc>
        <w:tc>
          <w:tcPr>
            <w:tcW w:w="1208" w:type="pct"/>
            <w:vMerge w:val="restart"/>
            <w:tcBorders>
              <w:top w:val="single" w:color="auto" w:sz="8" w:space="0"/>
            </w:tcBorders>
            <w:shd w:val="clear" w:color="auto" w:fill="auto"/>
            <w:vAlign w:val="center"/>
          </w:tcPr>
          <w:p>
            <w:pPr>
              <w:pStyle w:val="540"/>
            </w:pPr>
            <w:r>
              <w:rPr>
                <w:rFonts w:hint="eastAsia"/>
              </w:rPr>
              <w:t>尺量检查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continue"/>
            <w:shd w:val="clear" w:color="auto" w:fill="auto"/>
            <w:vAlign w:val="center"/>
          </w:tcPr>
          <w:p>
            <w:pPr>
              <w:pStyle w:val="540"/>
            </w:pPr>
          </w:p>
        </w:tc>
        <w:tc>
          <w:tcPr>
            <w:tcW w:w="2000" w:type="pct"/>
            <w:gridSpan w:val="2"/>
            <w:shd w:val="clear" w:color="auto" w:fill="auto"/>
            <w:vAlign w:val="center"/>
          </w:tcPr>
          <w:p>
            <w:pPr>
              <w:pStyle w:val="540"/>
            </w:pPr>
            <w:r>
              <w:rPr>
                <w:rFonts w:hint="eastAsia"/>
              </w:rPr>
              <w:t>厚度</w:t>
            </w:r>
          </w:p>
        </w:tc>
        <w:tc>
          <w:tcPr>
            <w:tcW w:w="792" w:type="pct"/>
            <w:shd w:val="clear" w:color="auto" w:fill="auto"/>
            <w:vAlign w:val="center"/>
          </w:tcPr>
          <w:p>
            <w:pPr>
              <w:pStyle w:val="540"/>
            </w:pPr>
            <w:r>
              <w:rPr>
                <w:rFonts w:hint="eastAsia"/>
              </w:rPr>
              <w:t>±3</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continue"/>
            <w:shd w:val="clear" w:color="auto" w:fill="auto"/>
            <w:vAlign w:val="center"/>
          </w:tcPr>
          <w:p>
            <w:pPr>
              <w:pStyle w:val="540"/>
            </w:pPr>
          </w:p>
        </w:tc>
        <w:tc>
          <w:tcPr>
            <w:tcW w:w="2000" w:type="pct"/>
            <w:gridSpan w:val="2"/>
            <w:shd w:val="clear" w:color="auto" w:fill="auto"/>
            <w:vAlign w:val="center"/>
          </w:tcPr>
          <w:p>
            <w:pPr>
              <w:pStyle w:val="540"/>
            </w:pPr>
            <w:r>
              <w:rPr>
                <w:rFonts w:hint="eastAsia"/>
              </w:rPr>
              <w:t>对角线</w:t>
            </w:r>
          </w:p>
        </w:tc>
        <w:tc>
          <w:tcPr>
            <w:tcW w:w="792" w:type="pct"/>
            <w:shd w:val="clear" w:color="auto" w:fill="auto"/>
            <w:vAlign w:val="center"/>
          </w:tcPr>
          <w:p>
            <w:pPr>
              <w:pStyle w:val="540"/>
            </w:pPr>
            <w:r>
              <w:rPr>
                <w:rFonts w:hint="eastAsia"/>
              </w:rPr>
              <w:t>±5</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restart"/>
            <w:shd w:val="clear" w:color="auto" w:fill="auto"/>
            <w:vAlign w:val="center"/>
          </w:tcPr>
          <w:p>
            <w:pPr>
              <w:pStyle w:val="540"/>
            </w:pPr>
            <w:r>
              <w:rPr>
                <w:rFonts w:hint="eastAsia"/>
              </w:rPr>
              <w:t>外形</w:t>
            </w:r>
          </w:p>
        </w:tc>
        <w:tc>
          <w:tcPr>
            <w:tcW w:w="2000" w:type="pct"/>
            <w:gridSpan w:val="2"/>
            <w:shd w:val="clear" w:color="auto" w:fill="auto"/>
            <w:vAlign w:val="center"/>
          </w:tcPr>
          <w:p>
            <w:pPr>
              <w:pStyle w:val="540"/>
            </w:pPr>
            <w:r>
              <w:rPr>
                <w:rFonts w:hint="eastAsia"/>
              </w:rPr>
              <w:t>翘曲</w:t>
            </w:r>
          </w:p>
        </w:tc>
        <w:tc>
          <w:tcPr>
            <w:tcW w:w="792" w:type="pct"/>
            <w:shd w:val="clear" w:color="auto" w:fill="auto"/>
            <w:vAlign w:val="center"/>
          </w:tcPr>
          <w:p>
            <w:pPr>
              <w:pStyle w:val="540"/>
            </w:pPr>
            <w:r>
              <w:rPr>
                <w:rFonts w:hint="eastAsia"/>
              </w:rPr>
              <w:t>L/1000</w:t>
            </w:r>
          </w:p>
        </w:tc>
        <w:tc>
          <w:tcPr>
            <w:tcW w:w="1208" w:type="pct"/>
            <w:vMerge w:val="restart"/>
            <w:shd w:val="clear" w:color="auto" w:fill="auto"/>
            <w:vAlign w:val="center"/>
          </w:tcPr>
          <w:p>
            <w:pPr>
              <w:pStyle w:val="540"/>
            </w:pPr>
            <w:r>
              <w:rPr>
                <w:rFonts w:hint="eastAsia"/>
              </w:rPr>
              <w:t>拉线、钢尺量最大侧向弯曲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continue"/>
            <w:shd w:val="clear" w:color="auto" w:fill="auto"/>
            <w:vAlign w:val="center"/>
          </w:tcPr>
          <w:p>
            <w:pPr>
              <w:pStyle w:val="540"/>
            </w:pPr>
          </w:p>
        </w:tc>
        <w:tc>
          <w:tcPr>
            <w:tcW w:w="2000" w:type="pct"/>
            <w:gridSpan w:val="2"/>
            <w:shd w:val="clear" w:color="auto" w:fill="auto"/>
            <w:vAlign w:val="center"/>
          </w:tcPr>
          <w:p>
            <w:pPr>
              <w:pStyle w:val="540"/>
            </w:pPr>
            <w:r>
              <w:rPr>
                <w:rFonts w:hint="eastAsia"/>
              </w:rPr>
              <w:t>侧向弯曲</w:t>
            </w:r>
          </w:p>
        </w:tc>
        <w:tc>
          <w:tcPr>
            <w:tcW w:w="792" w:type="pct"/>
            <w:shd w:val="clear" w:color="auto" w:fill="auto"/>
            <w:vAlign w:val="center"/>
          </w:tcPr>
          <w:p>
            <w:pPr>
              <w:pStyle w:val="540"/>
            </w:pPr>
            <w:r>
              <w:rPr>
                <w:rFonts w:hint="eastAsia"/>
              </w:rPr>
              <w:t>L/1000，且≤20</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continue"/>
            <w:shd w:val="clear" w:color="auto" w:fill="auto"/>
            <w:vAlign w:val="center"/>
          </w:tcPr>
          <w:p>
            <w:pPr>
              <w:pStyle w:val="540"/>
            </w:pPr>
          </w:p>
        </w:tc>
        <w:tc>
          <w:tcPr>
            <w:tcW w:w="2000" w:type="pct"/>
            <w:gridSpan w:val="2"/>
            <w:shd w:val="clear" w:color="auto" w:fill="auto"/>
            <w:vAlign w:val="center"/>
          </w:tcPr>
          <w:p>
            <w:pPr>
              <w:pStyle w:val="540"/>
            </w:pPr>
            <w:r>
              <w:rPr>
                <w:rFonts w:hint="eastAsia"/>
              </w:rPr>
              <w:t>表面平整度</w:t>
            </w:r>
          </w:p>
        </w:tc>
        <w:tc>
          <w:tcPr>
            <w:tcW w:w="792" w:type="pct"/>
            <w:shd w:val="clear" w:color="auto" w:fill="auto"/>
            <w:vAlign w:val="center"/>
          </w:tcPr>
          <w:p>
            <w:pPr>
              <w:pStyle w:val="540"/>
            </w:pPr>
            <w:r>
              <w:rPr>
                <w:rFonts w:hint="eastAsia"/>
              </w:rPr>
              <w:t>3</w:t>
            </w:r>
          </w:p>
        </w:tc>
        <w:tc>
          <w:tcPr>
            <w:tcW w:w="1208" w:type="pct"/>
            <w:shd w:val="clear" w:color="auto" w:fill="auto"/>
            <w:vAlign w:val="center"/>
          </w:tcPr>
          <w:p>
            <w:pPr>
              <w:pStyle w:val="540"/>
            </w:pPr>
            <w:r>
              <w:rPr>
                <w:rFonts w:hint="eastAsia"/>
              </w:rPr>
              <w:t>2m靠尺和塞尺检查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restart"/>
            <w:shd w:val="clear" w:color="auto" w:fill="auto"/>
            <w:vAlign w:val="center"/>
          </w:tcPr>
          <w:p>
            <w:pPr>
              <w:pStyle w:val="540"/>
            </w:pPr>
            <w:r>
              <w:rPr>
                <w:rFonts w:hint="eastAsia"/>
              </w:rPr>
              <w:t>预埋件</w:t>
            </w:r>
          </w:p>
        </w:tc>
        <w:tc>
          <w:tcPr>
            <w:tcW w:w="1000" w:type="pct"/>
            <w:vMerge w:val="restart"/>
            <w:shd w:val="clear" w:color="auto" w:fill="auto"/>
            <w:vAlign w:val="center"/>
          </w:tcPr>
          <w:p>
            <w:pPr>
              <w:pStyle w:val="540"/>
            </w:pPr>
            <w:r>
              <w:rPr>
                <w:rFonts w:hint="eastAsia"/>
              </w:rPr>
              <w:t>预埋件锚板</w:t>
            </w:r>
          </w:p>
        </w:tc>
        <w:tc>
          <w:tcPr>
            <w:tcW w:w="1000" w:type="pct"/>
            <w:shd w:val="clear" w:color="auto" w:fill="auto"/>
            <w:vAlign w:val="center"/>
          </w:tcPr>
          <w:p>
            <w:pPr>
              <w:pStyle w:val="540"/>
            </w:pPr>
            <w:r>
              <w:rPr>
                <w:rFonts w:hint="eastAsia"/>
              </w:rPr>
              <w:t>中心线位置</w:t>
            </w:r>
          </w:p>
        </w:tc>
        <w:tc>
          <w:tcPr>
            <w:tcW w:w="792" w:type="pct"/>
            <w:shd w:val="clear" w:color="auto" w:fill="auto"/>
            <w:vAlign w:val="center"/>
          </w:tcPr>
          <w:p>
            <w:pPr>
              <w:pStyle w:val="540"/>
            </w:pPr>
            <w:r>
              <w:rPr>
                <w:rFonts w:hint="eastAsia"/>
              </w:rPr>
              <w:t>5</w:t>
            </w:r>
          </w:p>
        </w:tc>
        <w:tc>
          <w:tcPr>
            <w:tcW w:w="1208" w:type="pct"/>
            <w:vMerge w:val="restart"/>
            <w:shd w:val="clear" w:color="auto" w:fill="auto"/>
            <w:vAlign w:val="center"/>
          </w:tcPr>
          <w:p>
            <w:pPr>
              <w:pStyle w:val="540"/>
            </w:pPr>
            <w:r>
              <w:rPr>
                <w:rFonts w:hint="eastAsia"/>
              </w:rPr>
              <w:t>尺量检查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continue"/>
            <w:shd w:val="clear" w:color="auto" w:fill="auto"/>
            <w:vAlign w:val="center"/>
          </w:tcPr>
          <w:p>
            <w:pPr>
              <w:pStyle w:val="540"/>
            </w:pPr>
          </w:p>
        </w:tc>
        <w:tc>
          <w:tcPr>
            <w:tcW w:w="1000" w:type="pct"/>
            <w:vMerge w:val="continue"/>
            <w:shd w:val="clear" w:color="auto" w:fill="auto"/>
            <w:vAlign w:val="center"/>
          </w:tcPr>
          <w:p>
            <w:pPr>
              <w:pStyle w:val="540"/>
            </w:pPr>
          </w:p>
        </w:tc>
        <w:tc>
          <w:tcPr>
            <w:tcW w:w="1000" w:type="pct"/>
            <w:shd w:val="clear" w:color="auto" w:fill="auto"/>
            <w:vAlign w:val="center"/>
          </w:tcPr>
          <w:p>
            <w:pPr>
              <w:pStyle w:val="540"/>
            </w:pPr>
            <w:r>
              <w:rPr>
                <w:rFonts w:hint="eastAsia"/>
              </w:rPr>
              <w:t>与混凝土面平面高差</w:t>
            </w:r>
          </w:p>
        </w:tc>
        <w:tc>
          <w:tcPr>
            <w:tcW w:w="792" w:type="pct"/>
            <w:shd w:val="clear" w:color="auto" w:fill="auto"/>
            <w:vAlign w:val="center"/>
          </w:tcPr>
          <w:p>
            <w:pPr>
              <w:pStyle w:val="540"/>
            </w:pPr>
            <w:r>
              <w:rPr>
                <w:rFonts w:hint="eastAsia"/>
              </w:rPr>
              <w:t>0，-5</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continue"/>
            <w:shd w:val="clear" w:color="auto" w:fill="auto"/>
            <w:vAlign w:val="center"/>
          </w:tcPr>
          <w:p>
            <w:pPr>
              <w:pStyle w:val="540"/>
            </w:pPr>
          </w:p>
        </w:tc>
        <w:tc>
          <w:tcPr>
            <w:tcW w:w="1000" w:type="pct"/>
            <w:vMerge w:val="restart"/>
            <w:shd w:val="clear" w:color="auto" w:fill="auto"/>
            <w:vAlign w:val="center"/>
          </w:tcPr>
          <w:p>
            <w:pPr>
              <w:pStyle w:val="540"/>
            </w:pPr>
            <w:r>
              <w:rPr>
                <w:rFonts w:hint="eastAsia"/>
              </w:rPr>
              <w:t>预埋螺栓</w:t>
            </w:r>
          </w:p>
        </w:tc>
        <w:tc>
          <w:tcPr>
            <w:tcW w:w="1000" w:type="pct"/>
            <w:shd w:val="clear" w:color="auto" w:fill="auto"/>
            <w:vAlign w:val="center"/>
          </w:tcPr>
          <w:p>
            <w:pPr>
              <w:pStyle w:val="540"/>
            </w:pPr>
            <w:r>
              <w:rPr>
                <w:rFonts w:hint="eastAsia"/>
              </w:rPr>
              <w:t>中心线位置</w:t>
            </w:r>
          </w:p>
        </w:tc>
        <w:tc>
          <w:tcPr>
            <w:tcW w:w="792" w:type="pct"/>
            <w:shd w:val="clear" w:color="auto" w:fill="auto"/>
            <w:vAlign w:val="center"/>
          </w:tcPr>
          <w:p>
            <w:pPr>
              <w:pStyle w:val="540"/>
            </w:pPr>
            <w:r>
              <w:rPr>
                <w:rFonts w:hint="eastAsia"/>
              </w:rPr>
              <w:t>2</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continue"/>
            <w:shd w:val="clear" w:color="auto" w:fill="auto"/>
            <w:vAlign w:val="center"/>
          </w:tcPr>
          <w:p>
            <w:pPr>
              <w:pStyle w:val="540"/>
            </w:pPr>
          </w:p>
        </w:tc>
        <w:tc>
          <w:tcPr>
            <w:tcW w:w="1000" w:type="pct"/>
            <w:vMerge w:val="continue"/>
            <w:shd w:val="clear" w:color="auto" w:fill="auto"/>
            <w:vAlign w:val="center"/>
          </w:tcPr>
          <w:p>
            <w:pPr>
              <w:pStyle w:val="540"/>
            </w:pPr>
          </w:p>
        </w:tc>
        <w:tc>
          <w:tcPr>
            <w:tcW w:w="1000" w:type="pct"/>
            <w:shd w:val="clear" w:color="auto" w:fill="auto"/>
            <w:vAlign w:val="center"/>
          </w:tcPr>
          <w:p>
            <w:pPr>
              <w:pStyle w:val="540"/>
            </w:pPr>
            <w:r>
              <w:rPr>
                <w:rFonts w:hint="eastAsia"/>
              </w:rPr>
              <w:t>外露长度</w:t>
            </w:r>
          </w:p>
        </w:tc>
        <w:tc>
          <w:tcPr>
            <w:tcW w:w="792" w:type="pct"/>
            <w:shd w:val="clear" w:color="auto" w:fill="auto"/>
            <w:vAlign w:val="center"/>
          </w:tcPr>
          <w:p>
            <w:pPr>
              <w:pStyle w:val="540"/>
            </w:pPr>
            <w:r>
              <w:rPr>
                <w:rFonts w:hint="eastAsia"/>
              </w:rPr>
              <w:t>+10，-5</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continue"/>
            <w:shd w:val="clear" w:color="auto" w:fill="auto"/>
            <w:vAlign w:val="center"/>
          </w:tcPr>
          <w:p>
            <w:pPr>
              <w:pStyle w:val="540"/>
            </w:pPr>
          </w:p>
        </w:tc>
        <w:tc>
          <w:tcPr>
            <w:tcW w:w="1000" w:type="pct"/>
            <w:vMerge w:val="restart"/>
            <w:shd w:val="clear" w:color="auto" w:fill="auto"/>
            <w:vAlign w:val="center"/>
          </w:tcPr>
          <w:p>
            <w:pPr>
              <w:pStyle w:val="540"/>
            </w:pPr>
            <w:r>
              <w:rPr>
                <w:rFonts w:hint="eastAsia"/>
              </w:rPr>
              <w:t>预埋套筒螺母</w:t>
            </w:r>
          </w:p>
        </w:tc>
        <w:tc>
          <w:tcPr>
            <w:tcW w:w="1000" w:type="pct"/>
            <w:shd w:val="clear" w:color="auto" w:fill="auto"/>
            <w:vAlign w:val="center"/>
          </w:tcPr>
          <w:p>
            <w:pPr>
              <w:pStyle w:val="540"/>
            </w:pPr>
            <w:r>
              <w:rPr>
                <w:rFonts w:hint="eastAsia"/>
              </w:rPr>
              <w:t>中心线位置</w:t>
            </w:r>
          </w:p>
        </w:tc>
        <w:tc>
          <w:tcPr>
            <w:tcW w:w="792" w:type="pct"/>
            <w:shd w:val="clear" w:color="auto" w:fill="auto"/>
            <w:vAlign w:val="center"/>
          </w:tcPr>
          <w:p>
            <w:pPr>
              <w:pStyle w:val="540"/>
            </w:pPr>
            <w:r>
              <w:rPr>
                <w:rFonts w:hint="eastAsia"/>
              </w:rPr>
              <w:t>2</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continue"/>
            <w:shd w:val="clear" w:color="auto" w:fill="auto"/>
            <w:vAlign w:val="center"/>
          </w:tcPr>
          <w:p>
            <w:pPr>
              <w:pStyle w:val="540"/>
            </w:pPr>
          </w:p>
        </w:tc>
        <w:tc>
          <w:tcPr>
            <w:tcW w:w="1000" w:type="pct"/>
            <w:vMerge w:val="continue"/>
            <w:shd w:val="clear" w:color="auto" w:fill="auto"/>
            <w:vAlign w:val="center"/>
          </w:tcPr>
          <w:p>
            <w:pPr>
              <w:pStyle w:val="540"/>
            </w:pPr>
          </w:p>
        </w:tc>
        <w:tc>
          <w:tcPr>
            <w:tcW w:w="1000" w:type="pct"/>
            <w:shd w:val="clear" w:color="auto" w:fill="auto"/>
            <w:vAlign w:val="center"/>
          </w:tcPr>
          <w:p>
            <w:pPr>
              <w:pStyle w:val="540"/>
            </w:pPr>
            <w:r>
              <w:rPr>
                <w:rFonts w:hint="eastAsia"/>
              </w:rPr>
              <w:t>与混凝土面平面高差</w:t>
            </w:r>
          </w:p>
        </w:tc>
        <w:tc>
          <w:tcPr>
            <w:tcW w:w="792" w:type="pct"/>
            <w:shd w:val="clear" w:color="auto" w:fill="auto"/>
            <w:vAlign w:val="center"/>
          </w:tcPr>
          <w:p>
            <w:pPr>
              <w:pStyle w:val="540"/>
            </w:pPr>
            <w:r>
              <w:rPr>
                <w:rFonts w:hint="eastAsia"/>
              </w:rPr>
              <w:t>0，5</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restart"/>
            <w:shd w:val="clear" w:color="auto" w:fill="auto"/>
            <w:vAlign w:val="center"/>
          </w:tcPr>
          <w:p>
            <w:pPr>
              <w:pStyle w:val="540"/>
            </w:pPr>
            <w:r>
              <w:rPr>
                <w:rFonts w:hint="eastAsia"/>
              </w:rPr>
              <w:t>吊钉（吊环）</w:t>
            </w:r>
          </w:p>
        </w:tc>
        <w:tc>
          <w:tcPr>
            <w:tcW w:w="2000" w:type="pct"/>
            <w:gridSpan w:val="2"/>
            <w:shd w:val="clear" w:color="auto" w:fill="auto"/>
            <w:vAlign w:val="center"/>
          </w:tcPr>
          <w:p>
            <w:pPr>
              <w:pStyle w:val="540"/>
            </w:pPr>
            <w:r>
              <w:rPr>
                <w:rFonts w:hint="eastAsia"/>
              </w:rPr>
              <w:t>中心线位置</w:t>
            </w:r>
          </w:p>
        </w:tc>
        <w:tc>
          <w:tcPr>
            <w:tcW w:w="792" w:type="pct"/>
            <w:shd w:val="clear" w:color="auto" w:fill="auto"/>
            <w:vAlign w:val="center"/>
          </w:tcPr>
          <w:p>
            <w:pPr>
              <w:pStyle w:val="540"/>
            </w:pPr>
            <w:r>
              <w:rPr>
                <w:rFonts w:hint="eastAsia"/>
              </w:rPr>
              <w:t>10</w:t>
            </w:r>
          </w:p>
        </w:tc>
        <w:tc>
          <w:tcPr>
            <w:tcW w:w="1208" w:type="pct"/>
            <w:vMerge w:val="restart"/>
            <w:shd w:val="clear" w:color="auto" w:fill="auto"/>
            <w:vAlign w:val="center"/>
          </w:tcPr>
          <w:p>
            <w:pPr>
              <w:pStyle w:val="540"/>
            </w:pPr>
            <w:r>
              <w:rPr>
                <w:rFonts w:hint="eastAsia"/>
              </w:rPr>
              <w:t>尺量检查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continue"/>
            <w:shd w:val="clear" w:color="auto" w:fill="auto"/>
            <w:vAlign w:val="center"/>
          </w:tcPr>
          <w:p>
            <w:pPr>
              <w:pStyle w:val="540"/>
            </w:pPr>
          </w:p>
        </w:tc>
        <w:tc>
          <w:tcPr>
            <w:tcW w:w="2000" w:type="pct"/>
            <w:gridSpan w:val="2"/>
            <w:shd w:val="clear" w:color="auto" w:fill="auto"/>
            <w:vAlign w:val="center"/>
          </w:tcPr>
          <w:p>
            <w:pPr>
              <w:pStyle w:val="540"/>
            </w:pPr>
            <w:r>
              <w:rPr>
                <w:rFonts w:hint="eastAsia"/>
              </w:rPr>
              <w:t>与混凝土面平面高差</w:t>
            </w:r>
          </w:p>
        </w:tc>
        <w:tc>
          <w:tcPr>
            <w:tcW w:w="792" w:type="pct"/>
            <w:shd w:val="clear" w:color="auto" w:fill="auto"/>
            <w:vAlign w:val="center"/>
          </w:tcPr>
          <w:p>
            <w:pPr>
              <w:pStyle w:val="540"/>
            </w:pPr>
            <w:r>
              <w:rPr>
                <w:rFonts w:hint="eastAsia"/>
              </w:rPr>
              <w:t>0，-10</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restart"/>
            <w:shd w:val="clear" w:color="auto" w:fill="auto"/>
            <w:vAlign w:val="center"/>
          </w:tcPr>
          <w:p>
            <w:pPr>
              <w:pStyle w:val="540"/>
            </w:pPr>
            <w:r>
              <w:rPr>
                <w:rFonts w:hint="eastAsia"/>
              </w:rPr>
              <w:t>预留孔洞</w:t>
            </w:r>
          </w:p>
        </w:tc>
        <w:tc>
          <w:tcPr>
            <w:tcW w:w="2000" w:type="pct"/>
            <w:gridSpan w:val="2"/>
            <w:shd w:val="clear" w:color="auto" w:fill="auto"/>
            <w:vAlign w:val="center"/>
          </w:tcPr>
          <w:p>
            <w:pPr>
              <w:pStyle w:val="540"/>
            </w:pPr>
            <w:r>
              <w:rPr>
                <w:rFonts w:hint="eastAsia"/>
              </w:rPr>
              <w:t>中心线位置</w:t>
            </w:r>
          </w:p>
        </w:tc>
        <w:tc>
          <w:tcPr>
            <w:tcW w:w="792" w:type="pct"/>
            <w:shd w:val="clear" w:color="auto" w:fill="auto"/>
            <w:vAlign w:val="center"/>
          </w:tcPr>
          <w:p>
            <w:pPr>
              <w:pStyle w:val="540"/>
            </w:pPr>
            <w:r>
              <w:rPr>
                <w:rFonts w:hint="eastAsia"/>
              </w:rPr>
              <w:t>5</w:t>
            </w:r>
          </w:p>
        </w:tc>
        <w:tc>
          <w:tcPr>
            <w:tcW w:w="1208" w:type="pct"/>
            <w:vMerge w:val="restart"/>
            <w:shd w:val="clear" w:color="auto" w:fill="auto"/>
            <w:vAlign w:val="center"/>
          </w:tcPr>
          <w:p>
            <w:pPr>
              <w:pStyle w:val="540"/>
            </w:pPr>
            <w:r>
              <w:rPr>
                <w:rFonts w:hint="eastAsia"/>
              </w:rPr>
              <w:t>尺量检查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continue"/>
            <w:shd w:val="clear" w:color="auto" w:fill="auto"/>
            <w:vAlign w:val="center"/>
          </w:tcPr>
          <w:p>
            <w:pPr>
              <w:pStyle w:val="540"/>
            </w:pPr>
          </w:p>
        </w:tc>
        <w:tc>
          <w:tcPr>
            <w:tcW w:w="2000" w:type="pct"/>
            <w:gridSpan w:val="2"/>
            <w:shd w:val="clear" w:color="auto" w:fill="auto"/>
            <w:vAlign w:val="center"/>
          </w:tcPr>
          <w:p>
            <w:pPr>
              <w:pStyle w:val="540"/>
            </w:pPr>
            <w:r>
              <w:rPr>
                <w:rFonts w:hint="eastAsia"/>
              </w:rPr>
              <w:t>孔洞尺寸，深度</w:t>
            </w:r>
          </w:p>
        </w:tc>
        <w:tc>
          <w:tcPr>
            <w:tcW w:w="792" w:type="pct"/>
            <w:shd w:val="clear" w:color="auto" w:fill="auto"/>
            <w:vAlign w:val="center"/>
          </w:tcPr>
          <w:p>
            <w:pPr>
              <w:pStyle w:val="540"/>
            </w:pPr>
            <w:r>
              <w:rPr>
                <w:rFonts w:hint="eastAsia"/>
              </w:rPr>
              <w:t>±10</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restart"/>
            <w:shd w:val="clear" w:color="auto" w:fill="auto"/>
            <w:vAlign w:val="center"/>
          </w:tcPr>
          <w:p>
            <w:pPr>
              <w:pStyle w:val="540"/>
            </w:pPr>
            <w:r>
              <w:rPr>
                <w:rFonts w:hint="eastAsia"/>
              </w:rPr>
              <w:t>键槽</w:t>
            </w:r>
          </w:p>
        </w:tc>
        <w:tc>
          <w:tcPr>
            <w:tcW w:w="2000" w:type="pct"/>
            <w:gridSpan w:val="2"/>
            <w:shd w:val="clear" w:color="auto" w:fill="auto"/>
            <w:vAlign w:val="center"/>
          </w:tcPr>
          <w:p>
            <w:pPr>
              <w:pStyle w:val="540"/>
            </w:pPr>
            <w:r>
              <w:rPr>
                <w:rFonts w:hint="eastAsia"/>
              </w:rPr>
              <w:t>中心线位置</w:t>
            </w:r>
          </w:p>
        </w:tc>
        <w:tc>
          <w:tcPr>
            <w:tcW w:w="792" w:type="pct"/>
            <w:shd w:val="clear" w:color="auto" w:fill="auto"/>
            <w:vAlign w:val="center"/>
          </w:tcPr>
          <w:p>
            <w:pPr>
              <w:pStyle w:val="540"/>
            </w:pPr>
            <w:r>
              <w:rPr>
                <w:rFonts w:hint="eastAsia"/>
              </w:rPr>
              <w:t>5</w:t>
            </w:r>
          </w:p>
        </w:tc>
        <w:tc>
          <w:tcPr>
            <w:tcW w:w="1208" w:type="pct"/>
            <w:vMerge w:val="restart"/>
            <w:shd w:val="clear" w:color="auto" w:fill="auto"/>
            <w:vAlign w:val="center"/>
          </w:tcPr>
          <w:p>
            <w:pPr>
              <w:pStyle w:val="540"/>
            </w:pPr>
            <w:r>
              <w:rPr>
                <w:rFonts w:hint="eastAsia"/>
              </w:rPr>
              <w:t>尺量检查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00" w:type="pct"/>
            <w:vMerge w:val="continue"/>
            <w:shd w:val="clear" w:color="auto" w:fill="auto"/>
            <w:vAlign w:val="center"/>
          </w:tcPr>
          <w:p>
            <w:pPr>
              <w:pStyle w:val="540"/>
            </w:pPr>
          </w:p>
        </w:tc>
        <w:tc>
          <w:tcPr>
            <w:tcW w:w="2000" w:type="pct"/>
            <w:gridSpan w:val="2"/>
            <w:shd w:val="clear" w:color="auto" w:fill="auto"/>
            <w:vAlign w:val="center"/>
          </w:tcPr>
          <w:p>
            <w:pPr>
              <w:pStyle w:val="540"/>
            </w:pPr>
            <w:r>
              <w:rPr>
                <w:rFonts w:hint="eastAsia"/>
              </w:rPr>
              <w:t>长度、宽度、深度</w:t>
            </w:r>
          </w:p>
        </w:tc>
        <w:tc>
          <w:tcPr>
            <w:tcW w:w="792" w:type="pct"/>
            <w:shd w:val="clear" w:color="auto" w:fill="auto"/>
            <w:vAlign w:val="center"/>
          </w:tcPr>
          <w:p>
            <w:pPr>
              <w:pStyle w:val="540"/>
            </w:pPr>
            <w:r>
              <w:rPr>
                <w:rFonts w:hint="eastAsia"/>
              </w:rPr>
              <w:t>±5</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00" w:type="pct"/>
            <w:gridSpan w:val="3"/>
            <w:shd w:val="clear" w:color="auto" w:fill="auto"/>
            <w:vAlign w:val="center"/>
          </w:tcPr>
          <w:p>
            <w:pPr>
              <w:pStyle w:val="540"/>
            </w:pPr>
            <w:r>
              <w:rPr>
                <w:rFonts w:hint="eastAsia"/>
              </w:rPr>
              <w:t>钢筋保护层厚度</w:t>
            </w:r>
          </w:p>
        </w:tc>
        <w:tc>
          <w:tcPr>
            <w:tcW w:w="792" w:type="pct"/>
            <w:shd w:val="clear" w:color="auto" w:fill="auto"/>
            <w:vAlign w:val="center"/>
          </w:tcPr>
          <w:p>
            <w:pPr>
              <w:pStyle w:val="540"/>
            </w:pPr>
            <w:r>
              <w:rPr>
                <w:rFonts w:hint="eastAsia"/>
              </w:rPr>
              <w:t>+5，-3</w:t>
            </w:r>
          </w:p>
        </w:tc>
        <w:tc>
          <w:tcPr>
            <w:tcW w:w="1208" w:type="pct"/>
            <w:shd w:val="clear" w:color="auto" w:fill="auto"/>
            <w:vAlign w:val="center"/>
          </w:tcPr>
          <w:p>
            <w:pPr>
              <w:pStyle w:val="540"/>
            </w:pPr>
            <w:r>
              <w:rPr>
                <w:rFonts w:hint="eastAsia"/>
              </w:rPr>
              <w:t>非破损或局部破损法</w:t>
            </w:r>
          </w:p>
        </w:tc>
      </w:tr>
    </w:tbl>
    <w:p>
      <w:pPr>
        <w:pStyle w:val="301"/>
        <w:bidi w:val="0"/>
      </w:pPr>
      <w:r>
        <w:rPr>
          <w:rFonts w:hint="eastAsia"/>
        </w:rPr>
        <w:t>预制电缆排管类构件尺寸允许偏差</w:t>
      </w:r>
    </w:p>
    <w:tbl>
      <w:tblPr>
        <w:tblStyle w:val="8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93"/>
        <w:gridCol w:w="1896"/>
        <w:gridCol w:w="1896"/>
        <w:gridCol w:w="1425"/>
        <w:gridCol w:w="22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032" w:type="pct"/>
            <w:gridSpan w:val="3"/>
            <w:tcBorders>
              <w:top w:val="single" w:color="auto" w:sz="8" w:space="0"/>
              <w:bottom w:val="single" w:color="auto" w:sz="8" w:space="0"/>
            </w:tcBorders>
            <w:shd w:val="clear" w:color="auto" w:fill="auto"/>
            <w:vAlign w:val="center"/>
          </w:tcPr>
          <w:p>
            <w:pPr>
              <w:pStyle w:val="540"/>
            </w:pPr>
            <w:r>
              <w:rPr>
                <w:rFonts w:hint="eastAsia"/>
              </w:rPr>
              <w:t>项目</w:t>
            </w:r>
          </w:p>
        </w:tc>
        <w:tc>
          <w:tcPr>
            <w:tcW w:w="760" w:type="pct"/>
            <w:tcBorders>
              <w:top w:val="single" w:color="auto" w:sz="8" w:space="0"/>
              <w:bottom w:val="single" w:color="auto" w:sz="8" w:space="0"/>
            </w:tcBorders>
            <w:shd w:val="clear" w:color="auto" w:fill="auto"/>
            <w:vAlign w:val="center"/>
          </w:tcPr>
          <w:p>
            <w:pPr>
              <w:pStyle w:val="540"/>
            </w:pPr>
            <w:r>
              <w:rPr>
                <w:rFonts w:hint="eastAsia"/>
              </w:rPr>
              <w:t>允许偏差</w:t>
            </w:r>
          </w:p>
          <w:p>
            <w:pPr>
              <w:pStyle w:val="540"/>
            </w:pPr>
            <w:r>
              <w:rPr>
                <w:rFonts w:hint="eastAsia"/>
              </w:rPr>
              <w:t>mm</w:t>
            </w:r>
          </w:p>
        </w:tc>
        <w:tc>
          <w:tcPr>
            <w:tcW w:w="1208" w:type="pct"/>
            <w:tcBorders>
              <w:top w:val="single" w:color="auto" w:sz="8" w:space="0"/>
              <w:bottom w:val="single" w:color="auto" w:sz="8" w:space="0"/>
            </w:tcBorders>
            <w:shd w:val="clear" w:color="auto" w:fill="auto"/>
            <w:vAlign w:val="center"/>
          </w:tcPr>
          <w:p>
            <w:pPr>
              <w:pStyle w:val="540"/>
            </w:pPr>
            <w:r>
              <w:rPr>
                <w:rFonts w:hint="eastAsia"/>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10" w:type="pct"/>
            <w:vMerge w:val="restart"/>
            <w:shd w:val="clear" w:color="auto" w:fill="auto"/>
            <w:vAlign w:val="center"/>
          </w:tcPr>
          <w:p>
            <w:pPr>
              <w:pStyle w:val="540"/>
            </w:pPr>
            <w:r>
              <w:rPr>
                <w:rFonts w:hint="eastAsia"/>
              </w:rPr>
              <w:t>规格尺寸</w:t>
            </w:r>
          </w:p>
        </w:tc>
        <w:tc>
          <w:tcPr>
            <w:tcW w:w="1011" w:type="pct"/>
            <w:vMerge w:val="restart"/>
            <w:shd w:val="clear" w:color="auto" w:fill="auto"/>
            <w:vAlign w:val="center"/>
          </w:tcPr>
          <w:p>
            <w:pPr>
              <w:pStyle w:val="540"/>
            </w:pPr>
            <w:r>
              <w:rPr>
                <w:rFonts w:hint="eastAsia"/>
              </w:rPr>
              <w:t>长度L</w:t>
            </w:r>
          </w:p>
        </w:tc>
        <w:tc>
          <w:tcPr>
            <w:tcW w:w="1011" w:type="pct"/>
            <w:shd w:val="clear" w:color="auto" w:fill="auto"/>
            <w:vAlign w:val="center"/>
          </w:tcPr>
          <w:p>
            <w:pPr>
              <w:pStyle w:val="540"/>
            </w:pPr>
            <w:r>
              <w:rPr>
                <w:rFonts w:hint="eastAsia"/>
              </w:rPr>
              <w:t>＜9m</w:t>
            </w:r>
          </w:p>
        </w:tc>
        <w:tc>
          <w:tcPr>
            <w:tcW w:w="760" w:type="pct"/>
            <w:shd w:val="clear" w:color="auto" w:fill="auto"/>
            <w:vAlign w:val="center"/>
          </w:tcPr>
          <w:p>
            <w:pPr>
              <w:pStyle w:val="540"/>
            </w:pPr>
            <w:r>
              <w:rPr>
                <w:rFonts w:hint="eastAsia"/>
              </w:rPr>
              <w:t>±5</w:t>
            </w:r>
          </w:p>
        </w:tc>
        <w:tc>
          <w:tcPr>
            <w:tcW w:w="1208" w:type="pct"/>
            <w:vMerge w:val="restart"/>
            <w:shd w:val="clear" w:color="auto" w:fill="auto"/>
            <w:vAlign w:val="center"/>
          </w:tcPr>
          <w:p>
            <w:pPr>
              <w:pStyle w:val="540"/>
            </w:pPr>
            <w:r>
              <w:rPr>
                <w:rFonts w:hint="eastAsia"/>
              </w:rPr>
              <w:t>尺量检查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10" w:type="pct"/>
            <w:vMerge w:val="continue"/>
            <w:shd w:val="clear" w:color="auto" w:fill="auto"/>
            <w:vAlign w:val="center"/>
          </w:tcPr>
          <w:p>
            <w:pPr>
              <w:pStyle w:val="540"/>
            </w:pPr>
          </w:p>
        </w:tc>
        <w:tc>
          <w:tcPr>
            <w:tcW w:w="1011" w:type="pct"/>
            <w:vMerge w:val="continue"/>
            <w:shd w:val="clear" w:color="auto" w:fill="auto"/>
            <w:vAlign w:val="center"/>
          </w:tcPr>
          <w:p>
            <w:pPr>
              <w:pStyle w:val="540"/>
            </w:pPr>
          </w:p>
        </w:tc>
        <w:tc>
          <w:tcPr>
            <w:tcW w:w="1011" w:type="pct"/>
            <w:shd w:val="clear" w:color="auto" w:fill="auto"/>
            <w:vAlign w:val="center"/>
          </w:tcPr>
          <w:p>
            <w:pPr>
              <w:pStyle w:val="540"/>
            </w:pPr>
            <w:r>
              <w:rPr>
                <w:rFonts w:hint="eastAsia"/>
              </w:rPr>
              <w:t>≥9m</w:t>
            </w:r>
          </w:p>
        </w:tc>
        <w:tc>
          <w:tcPr>
            <w:tcW w:w="760" w:type="pct"/>
            <w:shd w:val="clear" w:color="auto" w:fill="auto"/>
            <w:vAlign w:val="center"/>
          </w:tcPr>
          <w:p>
            <w:pPr>
              <w:pStyle w:val="540"/>
            </w:pPr>
            <w:r>
              <w:rPr>
                <w:rFonts w:hint="eastAsia"/>
              </w:rPr>
              <w:t>±10</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10" w:type="pct"/>
            <w:vMerge w:val="continue"/>
            <w:shd w:val="clear" w:color="auto" w:fill="auto"/>
            <w:vAlign w:val="center"/>
          </w:tcPr>
          <w:p>
            <w:pPr>
              <w:pStyle w:val="540"/>
            </w:pPr>
          </w:p>
        </w:tc>
        <w:tc>
          <w:tcPr>
            <w:tcW w:w="2022" w:type="pct"/>
            <w:gridSpan w:val="2"/>
            <w:shd w:val="clear" w:color="auto" w:fill="auto"/>
            <w:vAlign w:val="center"/>
          </w:tcPr>
          <w:p>
            <w:pPr>
              <w:pStyle w:val="540"/>
            </w:pPr>
            <w:r>
              <w:rPr>
                <w:rFonts w:hint="eastAsia"/>
              </w:rPr>
              <w:t>宽度</w:t>
            </w:r>
          </w:p>
        </w:tc>
        <w:tc>
          <w:tcPr>
            <w:tcW w:w="760" w:type="pct"/>
            <w:shd w:val="clear" w:color="auto" w:fill="auto"/>
            <w:vAlign w:val="center"/>
          </w:tcPr>
          <w:p>
            <w:pPr>
              <w:pStyle w:val="540"/>
            </w:pPr>
            <w:r>
              <w:rPr>
                <w:rFonts w:hint="eastAsia"/>
              </w:rPr>
              <w:t>±5</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10" w:type="pct"/>
            <w:vMerge w:val="continue"/>
            <w:shd w:val="clear" w:color="auto" w:fill="auto"/>
            <w:vAlign w:val="center"/>
          </w:tcPr>
          <w:p>
            <w:pPr>
              <w:pStyle w:val="540"/>
            </w:pPr>
          </w:p>
        </w:tc>
        <w:tc>
          <w:tcPr>
            <w:tcW w:w="2022" w:type="pct"/>
            <w:gridSpan w:val="2"/>
            <w:shd w:val="clear" w:color="auto" w:fill="auto"/>
            <w:vAlign w:val="center"/>
          </w:tcPr>
          <w:p>
            <w:pPr>
              <w:pStyle w:val="540"/>
            </w:pPr>
            <w:r>
              <w:rPr>
                <w:rFonts w:hint="eastAsia"/>
              </w:rPr>
              <w:t>高度</w:t>
            </w:r>
          </w:p>
        </w:tc>
        <w:tc>
          <w:tcPr>
            <w:tcW w:w="760" w:type="pct"/>
            <w:shd w:val="clear" w:color="auto" w:fill="auto"/>
            <w:vAlign w:val="center"/>
          </w:tcPr>
          <w:p>
            <w:pPr>
              <w:pStyle w:val="540"/>
            </w:pPr>
            <w:r>
              <w:rPr>
                <w:rFonts w:hint="eastAsia"/>
              </w:rPr>
              <w:t>±5</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10" w:type="pct"/>
            <w:vMerge w:val="restart"/>
            <w:shd w:val="clear" w:color="auto" w:fill="auto"/>
            <w:vAlign w:val="center"/>
          </w:tcPr>
          <w:p>
            <w:pPr>
              <w:pStyle w:val="540"/>
            </w:pPr>
            <w:r>
              <w:rPr>
                <w:rFonts w:hint="eastAsia"/>
              </w:rPr>
              <w:t>外形</w:t>
            </w:r>
          </w:p>
        </w:tc>
        <w:tc>
          <w:tcPr>
            <w:tcW w:w="2022" w:type="pct"/>
            <w:gridSpan w:val="2"/>
            <w:shd w:val="clear" w:color="auto" w:fill="auto"/>
            <w:vAlign w:val="center"/>
          </w:tcPr>
          <w:p>
            <w:pPr>
              <w:pStyle w:val="540"/>
            </w:pPr>
            <w:r>
              <w:rPr>
                <w:rFonts w:hint="eastAsia"/>
              </w:rPr>
              <w:t>侧向弯曲</w:t>
            </w:r>
          </w:p>
        </w:tc>
        <w:tc>
          <w:tcPr>
            <w:tcW w:w="760" w:type="pct"/>
            <w:shd w:val="clear" w:color="auto" w:fill="auto"/>
            <w:vAlign w:val="center"/>
          </w:tcPr>
          <w:p>
            <w:pPr>
              <w:pStyle w:val="540"/>
            </w:pPr>
            <w:r>
              <w:rPr>
                <w:rFonts w:hint="eastAsia"/>
              </w:rPr>
              <w:t>L/750，且≤20</w:t>
            </w:r>
          </w:p>
        </w:tc>
        <w:tc>
          <w:tcPr>
            <w:tcW w:w="1208" w:type="pct"/>
            <w:shd w:val="clear" w:color="auto" w:fill="auto"/>
            <w:vAlign w:val="center"/>
          </w:tcPr>
          <w:p>
            <w:pPr>
              <w:pStyle w:val="540"/>
            </w:pPr>
            <w:r>
              <w:rPr>
                <w:rFonts w:hint="eastAsia"/>
              </w:rPr>
              <w:t>拉线、钢尺量最大侧向弯曲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10" w:type="pct"/>
            <w:vMerge w:val="continue"/>
            <w:shd w:val="clear" w:color="auto" w:fill="auto"/>
            <w:vAlign w:val="center"/>
          </w:tcPr>
          <w:p>
            <w:pPr>
              <w:pStyle w:val="540"/>
            </w:pPr>
          </w:p>
        </w:tc>
        <w:tc>
          <w:tcPr>
            <w:tcW w:w="2022" w:type="pct"/>
            <w:gridSpan w:val="2"/>
            <w:shd w:val="clear" w:color="auto" w:fill="auto"/>
            <w:vAlign w:val="center"/>
          </w:tcPr>
          <w:p>
            <w:pPr>
              <w:pStyle w:val="540"/>
            </w:pPr>
            <w:r>
              <w:rPr>
                <w:rFonts w:hint="eastAsia"/>
              </w:rPr>
              <w:t>表面平整度</w:t>
            </w:r>
          </w:p>
        </w:tc>
        <w:tc>
          <w:tcPr>
            <w:tcW w:w="760" w:type="pct"/>
            <w:shd w:val="clear" w:color="auto" w:fill="auto"/>
            <w:vAlign w:val="center"/>
          </w:tcPr>
          <w:p>
            <w:pPr>
              <w:pStyle w:val="540"/>
            </w:pPr>
            <w:r>
              <w:rPr>
                <w:rFonts w:hint="eastAsia"/>
              </w:rPr>
              <w:t>5</w:t>
            </w:r>
          </w:p>
        </w:tc>
        <w:tc>
          <w:tcPr>
            <w:tcW w:w="1208" w:type="pct"/>
            <w:shd w:val="clear" w:color="auto" w:fill="auto"/>
            <w:vAlign w:val="center"/>
          </w:tcPr>
          <w:p>
            <w:pPr>
              <w:pStyle w:val="540"/>
            </w:pPr>
            <w:r>
              <w:rPr>
                <w:rFonts w:hint="eastAsia"/>
              </w:rPr>
              <w:t>2m靠尺和塞尺检查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10" w:type="pct"/>
            <w:vMerge w:val="restart"/>
            <w:shd w:val="clear" w:color="auto" w:fill="auto"/>
            <w:vAlign w:val="center"/>
          </w:tcPr>
          <w:p>
            <w:pPr>
              <w:pStyle w:val="540"/>
            </w:pPr>
            <w:r>
              <w:rPr>
                <w:rFonts w:hint="eastAsia"/>
              </w:rPr>
              <w:t>预埋件</w:t>
            </w:r>
          </w:p>
        </w:tc>
        <w:tc>
          <w:tcPr>
            <w:tcW w:w="1011" w:type="pct"/>
            <w:vMerge w:val="restart"/>
            <w:shd w:val="clear" w:color="auto" w:fill="auto"/>
            <w:vAlign w:val="center"/>
          </w:tcPr>
          <w:p>
            <w:pPr>
              <w:pStyle w:val="540"/>
            </w:pPr>
            <w:r>
              <w:rPr>
                <w:rFonts w:hint="eastAsia"/>
              </w:rPr>
              <w:t>预埋件锚板</w:t>
            </w:r>
          </w:p>
        </w:tc>
        <w:tc>
          <w:tcPr>
            <w:tcW w:w="1011" w:type="pct"/>
            <w:shd w:val="clear" w:color="auto" w:fill="auto"/>
            <w:vAlign w:val="center"/>
          </w:tcPr>
          <w:p>
            <w:pPr>
              <w:pStyle w:val="540"/>
            </w:pPr>
            <w:r>
              <w:rPr>
                <w:rFonts w:hint="eastAsia"/>
              </w:rPr>
              <w:t>中心线位置</w:t>
            </w:r>
          </w:p>
        </w:tc>
        <w:tc>
          <w:tcPr>
            <w:tcW w:w="760" w:type="pct"/>
            <w:shd w:val="clear" w:color="auto" w:fill="auto"/>
            <w:vAlign w:val="center"/>
          </w:tcPr>
          <w:p>
            <w:pPr>
              <w:pStyle w:val="540"/>
            </w:pPr>
            <w:r>
              <w:rPr>
                <w:rFonts w:hint="eastAsia"/>
              </w:rPr>
              <w:t>5</w:t>
            </w:r>
          </w:p>
        </w:tc>
        <w:tc>
          <w:tcPr>
            <w:tcW w:w="1208" w:type="pct"/>
            <w:vMerge w:val="restart"/>
            <w:shd w:val="clear" w:color="auto" w:fill="auto"/>
            <w:vAlign w:val="center"/>
          </w:tcPr>
          <w:p>
            <w:pPr>
              <w:pStyle w:val="540"/>
            </w:pPr>
            <w:r>
              <w:rPr>
                <w:rFonts w:hint="eastAsia"/>
              </w:rPr>
              <w:t>尺量检查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10" w:type="pct"/>
            <w:vMerge w:val="continue"/>
            <w:shd w:val="clear" w:color="auto" w:fill="auto"/>
            <w:vAlign w:val="center"/>
          </w:tcPr>
          <w:p>
            <w:pPr>
              <w:pStyle w:val="540"/>
            </w:pPr>
          </w:p>
        </w:tc>
        <w:tc>
          <w:tcPr>
            <w:tcW w:w="1011" w:type="pct"/>
            <w:vMerge w:val="continue"/>
            <w:shd w:val="clear" w:color="auto" w:fill="auto"/>
            <w:vAlign w:val="center"/>
          </w:tcPr>
          <w:p>
            <w:pPr>
              <w:pStyle w:val="540"/>
            </w:pPr>
          </w:p>
        </w:tc>
        <w:tc>
          <w:tcPr>
            <w:tcW w:w="1011" w:type="pct"/>
            <w:shd w:val="clear" w:color="auto" w:fill="auto"/>
            <w:vAlign w:val="center"/>
          </w:tcPr>
          <w:p>
            <w:pPr>
              <w:pStyle w:val="540"/>
            </w:pPr>
            <w:r>
              <w:rPr>
                <w:rFonts w:hint="eastAsia"/>
              </w:rPr>
              <w:t>与混凝土面平面高差</w:t>
            </w:r>
          </w:p>
        </w:tc>
        <w:tc>
          <w:tcPr>
            <w:tcW w:w="760" w:type="pct"/>
            <w:shd w:val="clear" w:color="auto" w:fill="auto"/>
            <w:vAlign w:val="center"/>
          </w:tcPr>
          <w:p>
            <w:pPr>
              <w:pStyle w:val="540"/>
            </w:pPr>
            <w:r>
              <w:rPr>
                <w:rFonts w:hint="eastAsia"/>
              </w:rPr>
              <w:t>0，-5</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10" w:type="pct"/>
            <w:vMerge w:val="continue"/>
            <w:shd w:val="clear" w:color="auto" w:fill="auto"/>
            <w:vAlign w:val="center"/>
          </w:tcPr>
          <w:p>
            <w:pPr>
              <w:pStyle w:val="540"/>
            </w:pPr>
          </w:p>
        </w:tc>
        <w:tc>
          <w:tcPr>
            <w:tcW w:w="1011" w:type="pct"/>
            <w:vMerge w:val="restart"/>
            <w:shd w:val="clear" w:color="auto" w:fill="auto"/>
            <w:vAlign w:val="center"/>
          </w:tcPr>
          <w:p>
            <w:pPr>
              <w:pStyle w:val="540"/>
            </w:pPr>
            <w:r>
              <w:rPr>
                <w:rFonts w:hint="eastAsia"/>
              </w:rPr>
              <w:t>预埋螺栓</w:t>
            </w:r>
          </w:p>
        </w:tc>
        <w:tc>
          <w:tcPr>
            <w:tcW w:w="1011" w:type="pct"/>
            <w:shd w:val="clear" w:color="auto" w:fill="auto"/>
            <w:vAlign w:val="center"/>
          </w:tcPr>
          <w:p>
            <w:pPr>
              <w:pStyle w:val="540"/>
            </w:pPr>
            <w:r>
              <w:rPr>
                <w:rFonts w:hint="eastAsia"/>
              </w:rPr>
              <w:t>中心线位置</w:t>
            </w:r>
          </w:p>
        </w:tc>
        <w:tc>
          <w:tcPr>
            <w:tcW w:w="760" w:type="pct"/>
            <w:shd w:val="clear" w:color="auto" w:fill="auto"/>
            <w:vAlign w:val="center"/>
          </w:tcPr>
          <w:p>
            <w:pPr>
              <w:pStyle w:val="540"/>
            </w:pPr>
            <w:r>
              <w:rPr>
                <w:rFonts w:hint="eastAsia"/>
              </w:rPr>
              <w:t>2</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10" w:type="pct"/>
            <w:vMerge w:val="continue"/>
            <w:shd w:val="clear" w:color="auto" w:fill="auto"/>
            <w:vAlign w:val="center"/>
          </w:tcPr>
          <w:p>
            <w:pPr>
              <w:pStyle w:val="540"/>
            </w:pPr>
          </w:p>
        </w:tc>
        <w:tc>
          <w:tcPr>
            <w:tcW w:w="1011" w:type="pct"/>
            <w:vMerge w:val="continue"/>
            <w:shd w:val="clear" w:color="auto" w:fill="auto"/>
            <w:vAlign w:val="center"/>
          </w:tcPr>
          <w:p>
            <w:pPr>
              <w:pStyle w:val="540"/>
            </w:pPr>
          </w:p>
        </w:tc>
        <w:tc>
          <w:tcPr>
            <w:tcW w:w="1011" w:type="pct"/>
            <w:shd w:val="clear" w:color="auto" w:fill="auto"/>
            <w:vAlign w:val="center"/>
          </w:tcPr>
          <w:p>
            <w:pPr>
              <w:pStyle w:val="540"/>
            </w:pPr>
            <w:r>
              <w:rPr>
                <w:rFonts w:hint="eastAsia"/>
              </w:rPr>
              <w:t>外露长度</w:t>
            </w:r>
          </w:p>
        </w:tc>
        <w:tc>
          <w:tcPr>
            <w:tcW w:w="760" w:type="pct"/>
            <w:shd w:val="clear" w:color="auto" w:fill="auto"/>
            <w:vAlign w:val="center"/>
          </w:tcPr>
          <w:p>
            <w:pPr>
              <w:pStyle w:val="540"/>
            </w:pPr>
            <w:r>
              <w:rPr>
                <w:rFonts w:hint="eastAsia"/>
              </w:rPr>
              <w:t>+10，-5</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10" w:type="pct"/>
            <w:vMerge w:val="continue"/>
            <w:shd w:val="clear" w:color="auto" w:fill="auto"/>
            <w:vAlign w:val="center"/>
          </w:tcPr>
          <w:p>
            <w:pPr>
              <w:pStyle w:val="540"/>
            </w:pPr>
          </w:p>
        </w:tc>
        <w:tc>
          <w:tcPr>
            <w:tcW w:w="1011" w:type="pct"/>
            <w:vMerge w:val="restart"/>
            <w:shd w:val="clear" w:color="auto" w:fill="auto"/>
            <w:vAlign w:val="center"/>
          </w:tcPr>
          <w:p>
            <w:pPr>
              <w:pStyle w:val="540"/>
            </w:pPr>
            <w:r>
              <w:rPr>
                <w:rFonts w:hint="eastAsia"/>
              </w:rPr>
              <w:t>预埋套筒螺母</w:t>
            </w:r>
          </w:p>
        </w:tc>
        <w:tc>
          <w:tcPr>
            <w:tcW w:w="1011" w:type="pct"/>
            <w:shd w:val="clear" w:color="auto" w:fill="auto"/>
            <w:vAlign w:val="center"/>
          </w:tcPr>
          <w:p>
            <w:pPr>
              <w:pStyle w:val="540"/>
            </w:pPr>
            <w:r>
              <w:rPr>
                <w:rFonts w:hint="eastAsia"/>
              </w:rPr>
              <w:t>中心线位置</w:t>
            </w:r>
          </w:p>
        </w:tc>
        <w:tc>
          <w:tcPr>
            <w:tcW w:w="760" w:type="pct"/>
            <w:shd w:val="clear" w:color="auto" w:fill="auto"/>
            <w:vAlign w:val="center"/>
          </w:tcPr>
          <w:p>
            <w:pPr>
              <w:pStyle w:val="540"/>
            </w:pPr>
            <w:r>
              <w:rPr>
                <w:rFonts w:hint="eastAsia"/>
              </w:rPr>
              <w:t>2</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10" w:type="pct"/>
            <w:vMerge w:val="continue"/>
            <w:shd w:val="clear" w:color="auto" w:fill="auto"/>
            <w:vAlign w:val="center"/>
          </w:tcPr>
          <w:p>
            <w:pPr>
              <w:pStyle w:val="540"/>
            </w:pPr>
          </w:p>
        </w:tc>
        <w:tc>
          <w:tcPr>
            <w:tcW w:w="1011" w:type="pct"/>
            <w:vMerge w:val="continue"/>
            <w:shd w:val="clear" w:color="auto" w:fill="auto"/>
            <w:vAlign w:val="center"/>
          </w:tcPr>
          <w:p>
            <w:pPr>
              <w:pStyle w:val="540"/>
            </w:pPr>
          </w:p>
        </w:tc>
        <w:tc>
          <w:tcPr>
            <w:tcW w:w="1011" w:type="pct"/>
            <w:shd w:val="clear" w:color="auto" w:fill="auto"/>
            <w:vAlign w:val="center"/>
          </w:tcPr>
          <w:p>
            <w:pPr>
              <w:pStyle w:val="540"/>
            </w:pPr>
            <w:r>
              <w:rPr>
                <w:rFonts w:hint="eastAsia"/>
              </w:rPr>
              <w:t>与混凝土面平面高差</w:t>
            </w:r>
          </w:p>
        </w:tc>
        <w:tc>
          <w:tcPr>
            <w:tcW w:w="760" w:type="pct"/>
            <w:shd w:val="clear" w:color="auto" w:fill="auto"/>
            <w:vAlign w:val="center"/>
          </w:tcPr>
          <w:p>
            <w:pPr>
              <w:pStyle w:val="540"/>
            </w:pPr>
            <w:r>
              <w:rPr>
                <w:rFonts w:hint="eastAsia"/>
              </w:rPr>
              <w:t>0，5</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10" w:type="pct"/>
            <w:vMerge w:val="continue"/>
            <w:shd w:val="clear" w:color="auto" w:fill="auto"/>
            <w:vAlign w:val="center"/>
          </w:tcPr>
          <w:p>
            <w:pPr>
              <w:pStyle w:val="540"/>
            </w:pPr>
            <w:bookmarkStart w:id="57" w:name="_Hlk151042145"/>
          </w:p>
        </w:tc>
        <w:tc>
          <w:tcPr>
            <w:tcW w:w="1011" w:type="pct"/>
            <w:vMerge w:val="restart"/>
            <w:shd w:val="clear" w:color="auto" w:fill="auto"/>
            <w:vAlign w:val="center"/>
          </w:tcPr>
          <w:p>
            <w:pPr>
              <w:pStyle w:val="540"/>
            </w:pPr>
            <w:r>
              <w:rPr>
                <w:rFonts w:hint="eastAsia"/>
              </w:rPr>
              <w:t>吊钉（吊环）</w:t>
            </w:r>
          </w:p>
        </w:tc>
        <w:tc>
          <w:tcPr>
            <w:tcW w:w="1011" w:type="pct"/>
            <w:shd w:val="clear" w:color="auto" w:fill="auto"/>
            <w:vAlign w:val="center"/>
          </w:tcPr>
          <w:p>
            <w:pPr>
              <w:pStyle w:val="540"/>
            </w:pPr>
            <w:r>
              <w:rPr>
                <w:rFonts w:hint="eastAsia"/>
              </w:rPr>
              <w:t>中心线位置</w:t>
            </w:r>
          </w:p>
        </w:tc>
        <w:tc>
          <w:tcPr>
            <w:tcW w:w="760" w:type="pct"/>
            <w:shd w:val="clear" w:color="auto" w:fill="auto"/>
            <w:vAlign w:val="center"/>
          </w:tcPr>
          <w:p>
            <w:pPr>
              <w:pStyle w:val="540"/>
            </w:pPr>
            <w:r>
              <w:rPr>
                <w:rFonts w:hint="eastAsia"/>
              </w:rPr>
              <w:t>10</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10" w:type="pct"/>
            <w:vMerge w:val="continue"/>
            <w:shd w:val="clear" w:color="auto" w:fill="auto"/>
            <w:vAlign w:val="center"/>
          </w:tcPr>
          <w:p>
            <w:pPr>
              <w:pStyle w:val="540"/>
            </w:pPr>
          </w:p>
        </w:tc>
        <w:tc>
          <w:tcPr>
            <w:tcW w:w="1011" w:type="pct"/>
            <w:vMerge w:val="continue"/>
            <w:shd w:val="clear" w:color="auto" w:fill="auto"/>
            <w:vAlign w:val="center"/>
          </w:tcPr>
          <w:p>
            <w:pPr>
              <w:pStyle w:val="540"/>
            </w:pPr>
          </w:p>
        </w:tc>
        <w:tc>
          <w:tcPr>
            <w:tcW w:w="1011" w:type="pct"/>
            <w:shd w:val="clear" w:color="auto" w:fill="auto"/>
            <w:vAlign w:val="center"/>
          </w:tcPr>
          <w:p>
            <w:pPr>
              <w:pStyle w:val="540"/>
            </w:pPr>
            <w:r>
              <w:rPr>
                <w:rFonts w:hint="eastAsia"/>
              </w:rPr>
              <w:t>与混凝土面平面高差</w:t>
            </w:r>
          </w:p>
        </w:tc>
        <w:tc>
          <w:tcPr>
            <w:tcW w:w="760" w:type="pct"/>
            <w:shd w:val="clear" w:color="auto" w:fill="auto"/>
            <w:vAlign w:val="center"/>
          </w:tcPr>
          <w:p>
            <w:pPr>
              <w:pStyle w:val="540"/>
            </w:pPr>
            <w:r>
              <w:rPr>
                <w:rFonts w:hint="eastAsia"/>
              </w:rPr>
              <w:t>0，-10</w:t>
            </w:r>
          </w:p>
        </w:tc>
        <w:tc>
          <w:tcPr>
            <w:tcW w:w="1208" w:type="pct"/>
            <w:vMerge w:val="continue"/>
            <w:shd w:val="clear" w:color="auto" w:fill="auto"/>
            <w:vAlign w:val="center"/>
          </w:tcPr>
          <w:p>
            <w:pPr>
              <w:pStyle w:val="540"/>
            </w:pPr>
          </w:p>
        </w:tc>
      </w:tr>
      <w:bookmarkEnd w:id="57"/>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21" w:type="pct"/>
            <w:gridSpan w:val="2"/>
            <w:vMerge w:val="restart"/>
            <w:shd w:val="clear" w:color="auto" w:fill="auto"/>
            <w:vAlign w:val="center"/>
          </w:tcPr>
          <w:p>
            <w:pPr>
              <w:pStyle w:val="540"/>
            </w:pPr>
            <w:r>
              <w:rPr>
                <w:rFonts w:hint="eastAsia"/>
              </w:rPr>
              <w:t>预留孔洞</w:t>
            </w:r>
          </w:p>
        </w:tc>
        <w:tc>
          <w:tcPr>
            <w:tcW w:w="1011" w:type="pct"/>
            <w:shd w:val="clear" w:color="auto" w:fill="auto"/>
            <w:vAlign w:val="center"/>
          </w:tcPr>
          <w:p>
            <w:pPr>
              <w:pStyle w:val="540"/>
            </w:pPr>
            <w:r>
              <w:rPr>
                <w:rFonts w:hint="eastAsia"/>
              </w:rPr>
              <w:t>中心线位置</w:t>
            </w:r>
          </w:p>
        </w:tc>
        <w:tc>
          <w:tcPr>
            <w:tcW w:w="760" w:type="pct"/>
            <w:shd w:val="clear" w:color="auto" w:fill="auto"/>
            <w:vAlign w:val="center"/>
          </w:tcPr>
          <w:p>
            <w:pPr>
              <w:pStyle w:val="540"/>
            </w:pPr>
            <w:r>
              <w:rPr>
                <w:rFonts w:hint="eastAsia"/>
              </w:rPr>
              <w:t>5</w:t>
            </w:r>
          </w:p>
        </w:tc>
        <w:tc>
          <w:tcPr>
            <w:tcW w:w="1208" w:type="pct"/>
            <w:vMerge w:val="restart"/>
            <w:shd w:val="clear" w:color="auto" w:fill="auto"/>
            <w:vAlign w:val="center"/>
          </w:tcPr>
          <w:p>
            <w:pPr>
              <w:pStyle w:val="540"/>
            </w:pPr>
            <w:r>
              <w:rPr>
                <w:rFonts w:hint="eastAsia"/>
              </w:rPr>
              <w:t>尺量检查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21" w:type="pct"/>
            <w:gridSpan w:val="2"/>
            <w:vMerge w:val="continue"/>
            <w:shd w:val="clear" w:color="auto" w:fill="auto"/>
            <w:vAlign w:val="center"/>
          </w:tcPr>
          <w:p>
            <w:pPr>
              <w:pStyle w:val="540"/>
            </w:pPr>
          </w:p>
        </w:tc>
        <w:tc>
          <w:tcPr>
            <w:tcW w:w="1011" w:type="pct"/>
            <w:shd w:val="clear" w:color="auto" w:fill="auto"/>
            <w:vAlign w:val="center"/>
          </w:tcPr>
          <w:p>
            <w:pPr>
              <w:pStyle w:val="540"/>
            </w:pPr>
            <w:r>
              <w:rPr>
                <w:rFonts w:hint="eastAsia"/>
              </w:rPr>
              <w:t>孔洞尺寸，深度</w:t>
            </w:r>
          </w:p>
        </w:tc>
        <w:tc>
          <w:tcPr>
            <w:tcW w:w="760" w:type="pct"/>
            <w:shd w:val="clear" w:color="auto" w:fill="auto"/>
            <w:vAlign w:val="center"/>
          </w:tcPr>
          <w:p>
            <w:pPr>
              <w:pStyle w:val="540"/>
            </w:pPr>
            <w:r>
              <w:rPr>
                <w:rFonts w:hint="eastAsia"/>
              </w:rPr>
              <w:t>±10</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21" w:type="pct"/>
            <w:gridSpan w:val="2"/>
            <w:vMerge w:val="restart"/>
            <w:shd w:val="clear" w:color="auto" w:fill="auto"/>
            <w:vAlign w:val="center"/>
          </w:tcPr>
          <w:p>
            <w:pPr>
              <w:pStyle w:val="540"/>
            </w:pPr>
            <w:r>
              <w:rPr>
                <w:rFonts w:hint="eastAsia"/>
              </w:rPr>
              <w:t>预留电缆导管</w:t>
            </w:r>
          </w:p>
        </w:tc>
        <w:tc>
          <w:tcPr>
            <w:tcW w:w="1011" w:type="pct"/>
            <w:shd w:val="clear" w:color="auto" w:fill="auto"/>
            <w:vAlign w:val="center"/>
          </w:tcPr>
          <w:p>
            <w:pPr>
              <w:pStyle w:val="540"/>
            </w:pPr>
            <w:r>
              <w:rPr>
                <w:rFonts w:hint="eastAsia"/>
              </w:rPr>
              <w:t>中心线位置</w:t>
            </w:r>
          </w:p>
        </w:tc>
        <w:tc>
          <w:tcPr>
            <w:tcW w:w="760" w:type="pct"/>
            <w:shd w:val="clear" w:color="auto" w:fill="auto"/>
            <w:vAlign w:val="center"/>
          </w:tcPr>
          <w:p>
            <w:pPr>
              <w:pStyle w:val="540"/>
            </w:pPr>
            <w:r>
              <w:rPr>
                <w:rFonts w:hint="eastAsia"/>
              </w:rPr>
              <w:t>5</w:t>
            </w:r>
          </w:p>
        </w:tc>
        <w:tc>
          <w:tcPr>
            <w:tcW w:w="1208" w:type="pct"/>
            <w:vMerge w:val="restart"/>
            <w:shd w:val="clear" w:color="auto" w:fill="auto"/>
            <w:vAlign w:val="center"/>
          </w:tcPr>
          <w:p>
            <w:pPr>
              <w:pStyle w:val="540"/>
            </w:pPr>
            <w:r>
              <w:rPr>
                <w:rFonts w:hint="eastAsia"/>
              </w:rPr>
              <w:t>拉线、钢尺量最大侧向弯曲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21" w:type="pct"/>
            <w:gridSpan w:val="2"/>
            <w:vMerge w:val="continue"/>
            <w:shd w:val="clear" w:color="auto" w:fill="auto"/>
            <w:vAlign w:val="center"/>
          </w:tcPr>
          <w:p>
            <w:pPr>
              <w:pStyle w:val="540"/>
            </w:pPr>
          </w:p>
        </w:tc>
        <w:tc>
          <w:tcPr>
            <w:tcW w:w="1011" w:type="pct"/>
            <w:shd w:val="clear" w:color="auto" w:fill="auto"/>
            <w:vAlign w:val="center"/>
          </w:tcPr>
          <w:p>
            <w:pPr>
              <w:pStyle w:val="540"/>
            </w:pPr>
            <w:r>
              <w:rPr>
                <w:rFonts w:hint="eastAsia"/>
              </w:rPr>
              <w:t>轴向弯曲</w:t>
            </w:r>
          </w:p>
        </w:tc>
        <w:tc>
          <w:tcPr>
            <w:tcW w:w="760" w:type="pct"/>
            <w:shd w:val="clear" w:color="auto" w:fill="auto"/>
            <w:vAlign w:val="center"/>
          </w:tcPr>
          <w:p>
            <w:pPr>
              <w:pStyle w:val="540"/>
            </w:pPr>
            <w:r>
              <w:rPr>
                <w:rFonts w:hint="eastAsia"/>
              </w:rPr>
              <w:t>0，-10</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21" w:type="pct"/>
            <w:gridSpan w:val="2"/>
            <w:vMerge w:val="restart"/>
            <w:shd w:val="clear" w:color="auto" w:fill="auto"/>
            <w:vAlign w:val="center"/>
          </w:tcPr>
          <w:p>
            <w:pPr>
              <w:pStyle w:val="540"/>
            </w:pPr>
            <w:r>
              <w:rPr>
                <w:rFonts w:hint="eastAsia"/>
              </w:rPr>
              <w:t>键槽</w:t>
            </w:r>
          </w:p>
        </w:tc>
        <w:tc>
          <w:tcPr>
            <w:tcW w:w="1011" w:type="pct"/>
            <w:shd w:val="clear" w:color="auto" w:fill="auto"/>
            <w:vAlign w:val="center"/>
          </w:tcPr>
          <w:p>
            <w:pPr>
              <w:pStyle w:val="540"/>
            </w:pPr>
            <w:r>
              <w:rPr>
                <w:rFonts w:hint="eastAsia"/>
              </w:rPr>
              <w:t>中心线位置</w:t>
            </w:r>
          </w:p>
        </w:tc>
        <w:tc>
          <w:tcPr>
            <w:tcW w:w="760" w:type="pct"/>
            <w:shd w:val="clear" w:color="auto" w:fill="auto"/>
            <w:vAlign w:val="center"/>
          </w:tcPr>
          <w:p>
            <w:pPr>
              <w:pStyle w:val="540"/>
            </w:pPr>
            <w:r>
              <w:rPr>
                <w:rFonts w:hint="eastAsia"/>
              </w:rPr>
              <w:t>5</w:t>
            </w:r>
          </w:p>
        </w:tc>
        <w:tc>
          <w:tcPr>
            <w:tcW w:w="1208" w:type="pct"/>
            <w:vMerge w:val="restart"/>
            <w:shd w:val="clear" w:color="auto" w:fill="auto"/>
            <w:vAlign w:val="center"/>
          </w:tcPr>
          <w:p>
            <w:pPr>
              <w:pStyle w:val="540"/>
            </w:pPr>
            <w:r>
              <w:rPr>
                <w:rFonts w:hint="eastAsia"/>
              </w:rPr>
              <w:t>尺量检查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021" w:type="pct"/>
            <w:gridSpan w:val="2"/>
            <w:vMerge w:val="continue"/>
            <w:shd w:val="clear" w:color="auto" w:fill="auto"/>
            <w:vAlign w:val="center"/>
          </w:tcPr>
          <w:p>
            <w:pPr>
              <w:pStyle w:val="540"/>
            </w:pPr>
          </w:p>
        </w:tc>
        <w:tc>
          <w:tcPr>
            <w:tcW w:w="1011" w:type="pct"/>
            <w:shd w:val="clear" w:color="auto" w:fill="auto"/>
            <w:vAlign w:val="center"/>
          </w:tcPr>
          <w:p>
            <w:pPr>
              <w:pStyle w:val="540"/>
            </w:pPr>
            <w:r>
              <w:rPr>
                <w:rFonts w:hint="eastAsia"/>
              </w:rPr>
              <w:t>长度、宽度、深度</w:t>
            </w:r>
          </w:p>
        </w:tc>
        <w:tc>
          <w:tcPr>
            <w:tcW w:w="760" w:type="pct"/>
            <w:shd w:val="clear" w:color="auto" w:fill="auto"/>
            <w:vAlign w:val="center"/>
          </w:tcPr>
          <w:p>
            <w:pPr>
              <w:pStyle w:val="540"/>
            </w:pPr>
            <w:r>
              <w:rPr>
                <w:rFonts w:hint="eastAsia"/>
              </w:rPr>
              <w:t>±5</w:t>
            </w:r>
          </w:p>
        </w:tc>
        <w:tc>
          <w:tcPr>
            <w:tcW w:w="1208" w:type="pct"/>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32" w:type="pct"/>
            <w:gridSpan w:val="3"/>
            <w:shd w:val="clear" w:color="auto" w:fill="auto"/>
            <w:vAlign w:val="center"/>
          </w:tcPr>
          <w:p>
            <w:pPr>
              <w:pStyle w:val="540"/>
            </w:pPr>
            <w:r>
              <w:rPr>
                <w:rFonts w:hint="eastAsia"/>
              </w:rPr>
              <w:t>钢筋保护层厚度</w:t>
            </w:r>
          </w:p>
        </w:tc>
        <w:tc>
          <w:tcPr>
            <w:tcW w:w="760" w:type="pct"/>
            <w:shd w:val="clear" w:color="auto" w:fill="auto"/>
            <w:vAlign w:val="center"/>
          </w:tcPr>
          <w:p>
            <w:pPr>
              <w:pStyle w:val="540"/>
            </w:pPr>
            <w:r>
              <w:rPr>
                <w:rFonts w:hint="eastAsia"/>
              </w:rPr>
              <w:t>+5，-3</w:t>
            </w:r>
          </w:p>
        </w:tc>
        <w:tc>
          <w:tcPr>
            <w:tcW w:w="1208" w:type="pct"/>
            <w:shd w:val="clear" w:color="auto" w:fill="auto"/>
            <w:vAlign w:val="center"/>
          </w:tcPr>
          <w:p>
            <w:pPr>
              <w:pStyle w:val="540"/>
            </w:pPr>
            <w:r>
              <w:rPr>
                <w:rFonts w:hint="eastAsia"/>
              </w:rPr>
              <w:t>非破损或局部破损法</w:t>
            </w:r>
          </w:p>
        </w:tc>
      </w:tr>
    </w:tbl>
    <w:p>
      <w:pPr>
        <w:pStyle w:val="301"/>
        <w:bidi w:val="0"/>
      </w:pPr>
      <w:r>
        <w:rPr>
          <w:rFonts w:hint="eastAsia"/>
        </w:rPr>
        <w:t>预制电缆工作井及设备基础类构件尺寸允许偏差</w:t>
      </w:r>
    </w:p>
    <w:tbl>
      <w:tblPr>
        <w:tblStyle w:val="8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86"/>
        <w:gridCol w:w="1887"/>
        <w:gridCol w:w="1887"/>
        <w:gridCol w:w="1418"/>
        <w:gridCol w:w="22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660" w:type="dxa"/>
            <w:gridSpan w:val="3"/>
            <w:tcBorders>
              <w:top w:val="single" w:color="auto" w:sz="8" w:space="0"/>
              <w:bottom w:val="single" w:color="auto" w:sz="8" w:space="0"/>
            </w:tcBorders>
            <w:shd w:val="clear" w:color="auto" w:fill="auto"/>
            <w:vAlign w:val="center"/>
          </w:tcPr>
          <w:p>
            <w:pPr>
              <w:pStyle w:val="540"/>
            </w:pPr>
            <w:r>
              <w:rPr>
                <w:rFonts w:hint="eastAsia"/>
              </w:rPr>
              <w:t>项目</w:t>
            </w:r>
          </w:p>
        </w:tc>
        <w:tc>
          <w:tcPr>
            <w:tcW w:w="1418" w:type="dxa"/>
            <w:tcBorders>
              <w:top w:val="single" w:color="auto" w:sz="8" w:space="0"/>
              <w:bottom w:val="single" w:color="auto" w:sz="8" w:space="0"/>
            </w:tcBorders>
            <w:shd w:val="clear" w:color="auto" w:fill="auto"/>
            <w:vAlign w:val="center"/>
          </w:tcPr>
          <w:p>
            <w:pPr>
              <w:pStyle w:val="540"/>
            </w:pPr>
            <w:r>
              <w:rPr>
                <w:rFonts w:hint="eastAsia"/>
              </w:rPr>
              <w:t>允许偏差</w:t>
            </w:r>
          </w:p>
          <w:p>
            <w:pPr>
              <w:pStyle w:val="540"/>
            </w:pPr>
            <w:r>
              <w:rPr>
                <w:rFonts w:hint="eastAsia"/>
              </w:rPr>
              <w:t>mm</w:t>
            </w:r>
          </w:p>
        </w:tc>
        <w:tc>
          <w:tcPr>
            <w:tcW w:w="2256" w:type="dxa"/>
            <w:tcBorders>
              <w:top w:val="single" w:color="auto" w:sz="8" w:space="0"/>
              <w:bottom w:val="single" w:color="auto" w:sz="8" w:space="0"/>
            </w:tcBorders>
            <w:shd w:val="clear" w:color="auto" w:fill="auto"/>
            <w:vAlign w:val="center"/>
          </w:tcPr>
          <w:p>
            <w:pPr>
              <w:pStyle w:val="540"/>
            </w:pPr>
            <w:r>
              <w:rPr>
                <w:rFonts w:hint="eastAsia"/>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6" w:type="dxa"/>
            <w:vMerge w:val="restart"/>
            <w:shd w:val="clear" w:color="auto" w:fill="auto"/>
            <w:vAlign w:val="center"/>
          </w:tcPr>
          <w:p>
            <w:pPr>
              <w:pStyle w:val="540"/>
            </w:pPr>
            <w:r>
              <w:rPr>
                <w:rFonts w:hint="eastAsia"/>
              </w:rPr>
              <w:t>规格尺寸</w:t>
            </w:r>
          </w:p>
        </w:tc>
        <w:tc>
          <w:tcPr>
            <w:tcW w:w="3774" w:type="dxa"/>
            <w:gridSpan w:val="2"/>
            <w:shd w:val="clear" w:color="auto" w:fill="auto"/>
            <w:vAlign w:val="center"/>
          </w:tcPr>
          <w:p>
            <w:pPr>
              <w:pStyle w:val="540"/>
            </w:pPr>
            <w:r>
              <w:rPr>
                <w:rFonts w:hint="eastAsia"/>
              </w:rPr>
              <w:t>内高、内宽</w:t>
            </w:r>
          </w:p>
        </w:tc>
        <w:tc>
          <w:tcPr>
            <w:tcW w:w="1418" w:type="dxa"/>
            <w:shd w:val="clear" w:color="auto" w:fill="auto"/>
            <w:vAlign w:val="center"/>
          </w:tcPr>
          <w:p>
            <w:pPr>
              <w:pStyle w:val="540"/>
            </w:pPr>
            <w:r>
              <w:rPr>
                <w:rFonts w:hint="eastAsia"/>
              </w:rPr>
              <w:t>±5</w:t>
            </w:r>
          </w:p>
        </w:tc>
        <w:tc>
          <w:tcPr>
            <w:tcW w:w="2256" w:type="dxa"/>
            <w:vMerge w:val="restart"/>
            <w:shd w:val="clear" w:color="auto" w:fill="auto"/>
            <w:vAlign w:val="center"/>
          </w:tcPr>
          <w:p>
            <w:pPr>
              <w:pStyle w:val="540"/>
            </w:pPr>
            <w:r>
              <w:rPr>
                <w:rFonts w:hint="eastAsia"/>
              </w:rPr>
              <w:t>尺量检查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6" w:type="dxa"/>
            <w:vMerge w:val="continue"/>
            <w:shd w:val="clear" w:color="auto" w:fill="auto"/>
            <w:vAlign w:val="center"/>
          </w:tcPr>
          <w:p>
            <w:pPr>
              <w:pStyle w:val="540"/>
            </w:pPr>
          </w:p>
        </w:tc>
        <w:tc>
          <w:tcPr>
            <w:tcW w:w="3774" w:type="dxa"/>
            <w:gridSpan w:val="2"/>
            <w:shd w:val="clear" w:color="auto" w:fill="auto"/>
            <w:vAlign w:val="center"/>
          </w:tcPr>
          <w:p>
            <w:pPr>
              <w:pStyle w:val="540"/>
            </w:pPr>
            <w:r>
              <w:rPr>
                <w:rFonts w:hint="eastAsia"/>
              </w:rPr>
              <w:t>内长</w:t>
            </w:r>
          </w:p>
        </w:tc>
        <w:tc>
          <w:tcPr>
            <w:tcW w:w="1418" w:type="dxa"/>
            <w:shd w:val="clear" w:color="auto" w:fill="auto"/>
            <w:vAlign w:val="center"/>
          </w:tcPr>
          <w:p>
            <w:pPr>
              <w:pStyle w:val="540"/>
            </w:pPr>
            <w:r>
              <w:rPr>
                <w:rFonts w:hint="eastAsia"/>
              </w:rPr>
              <w:t>±10</w:t>
            </w:r>
          </w:p>
        </w:tc>
        <w:tc>
          <w:tcPr>
            <w:tcW w:w="2256"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6" w:type="dxa"/>
            <w:vMerge w:val="continue"/>
            <w:shd w:val="clear" w:color="auto" w:fill="auto"/>
            <w:vAlign w:val="center"/>
          </w:tcPr>
          <w:p>
            <w:pPr>
              <w:pStyle w:val="540"/>
            </w:pPr>
          </w:p>
        </w:tc>
        <w:tc>
          <w:tcPr>
            <w:tcW w:w="3774" w:type="dxa"/>
            <w:gridSpan w:val="2"/>
            <w:shd w:val="clear" w:color="auto" w:fill="auto"/>
            <w:vAlign w:val="center"/>
          </w:tcPr>
          <w:p>
            <w:pPr>
              <w:pStyle w:val="540"/>
            </w:pPr>
            <w:r>
              <w:rPr>
                <w:rFonts w:hint="eastAsia"/>
              </w:rPr>
              <w:t>壁厚</w:t>
            </w:r>
          </w:p>
        </w:tc>
        <w:tc>
          <w:tcPr>
            <w:tcW w:w="1418" w:type="dxa"/>
            <w:shd w:val="clear" w:color="auto" w:fill="auto"/>
            <w:vAlign w:val="center"/>
          </w:tcPr>
          <w:p>
            <w:pPr>
              <w:pStyle w:val="540"/>
            </w:pPr>
            <w:r>
              <w:rPr>
                <w:rFonts w:hint="eastAsia"/>
              </w:rPr>
              <w:t>±5</w:t>
            </w:r>
          </w:p>
        </w:tc>
        <w:tc>
          <w:tcPr>
            <w:tcW w:w="2256"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6" w:type="dxa"/>
            <w:vMerge w:val="restart"/>
            <w:shd w:val="clear" w:color="auto" w:fill="auto"/>
            <w:vAlign w:val="center"/>
          </w:tcPr>
          <w:p>
            <w:pPr>
              <w:pStyle w:val="540"/>
            </w:pPr>
            <w:r>
              <w:rPr>
                <w:rFonts w:hint="eastAsia"/>
              </w:rPr>
              <w:t>外形</w:t>
            </w:r>
          </w:p>
        </w:tc>
        <w:tc>
          <w:tcPr>
            <w:tcW w:w="3774" w:type="dxa"/>
            <w:gridSpan w:val="2"/>
            <w:shd w:val="clear" w:color="auto" w:fill="auto"/>
            <w:vAlign w:val="center"/>
          </w:tcPr>
          <w:p>
            <w:pPr>
              <w:pStyle w:val="540"/>
            </w:pPr>
            <w:r>
              <w:rPr>
                <w:rFonts w:hint="eastAsia"/>
              </w:rPr>
              <w:t>侧向弯曲</w:t>
            </w:r>
          </w:p>
        </w:tc>
        <w:tc>
          <w:tcPr>
            <w:tcW w:w="1418" w:type="dxa"/>
            <w:shd w:val="clear" w:color="auto" w:fill="auto"/>
            <w:vAlign w:val="center"/>
          </w:tcPr>
          <w:p>
            <w:pPr>
              <w:pStyle w:val="540"/>
            </w:pPr>
            <w:r>
              <w:rPr>
                <w:rFonts w:hint="eastAsia"/>
              </w:rPr>
              <w:t>L/750，且≤20</w:t>
            </w:r>
          </w:p>
        </w:tc>
        <w:tc>
          <w:tcPr>
            <w:tcW w:w="2256" w:type="dxa"/>
            <w:shd w:val="clear" w:color="auto" w:fill="auto"/>
            <w:vAlign w:val="center"/>
          </w:tcPr>
          <w:p>
            <w:pPr>
              <w:pStyle w:val="540"/>
            </w:pPr>
            <w:r>
              <w:rPr>
                <w:rFonts w:hint="eastAsia"/>
              </w:rPr>
              <w:t>拉线、钢尺量最大侧向弯曲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6" w:type="dxa"/>
            <w:vMerge w:val="continue"/>
            <w:shd w:val="clear" w:color="auto" w:fill="auto"/>
            <w:vAlign w:val="center"/>
          </w:tcPr>
          <w:p>
            <w:pPr>
              <w:pStyle w:val="540"/>
            </w:pPr>
          </w:p>
        </w:tc>
        <w:tc>
          <w:tcPr>
            <w:tcW w:w="3774" w:type="dxa"/>
            <w:gridSpan w:val="2"/>
            <w:shd w:val="clear" w:color="auto" w:fill="auto"/>
            <w:vAlign w:val="center"/>
          </w:tcPr>
          <w:p>
            <w:pPr>
              <w:pStyle w:val="540"/>
            </w:pPr>
            <w:r>
              <w:rPr>
                <w:rFonts w:hint="eastAsia"/>
              </w:rPr>
              <w:t>表面平整度</w:t>
            </w:r>
          </w:p>
        </w:tc>
        <w:tc>
          <w:tcPr>
            <w:tcW w:w="1418" w:type="dxa"/>
            <w:shd w:val="clear" w:color="auto" w:fill="auto"/>
            <w:vAlign w:val="center"/>
          </w:tcPr>
          <w:p>
            <w:pPr>
              <w:pStyle w:val="540"/>
            </w:pPr>
            <w:r>
              <w:rPr>
                <w:rFonts w:hint="eastAsia"/>
              </w:rPr>
              <w:t>5</w:t>
            </w:r>
          </w:p>
        </w:tc>
        <w:tc>
          <w:tcPr>
            <w:tcW w:w="2256" w:type="dxa"/>
            <w:shd w:val="clear" w:color="auto" w:fill="auto"/>
            <w:vAlign w:val="center"/>
          </w:tcPr>
          <w:p>
            <w:pPr>
              <w:pStyle w:val="540"/>
            </w:pPr>
            <w:r>
              <w:rPr>
                <w:rFonts w:hint="eastAsia"/>
              </w:rPr>
              <w:t>2m靠尺和塞尺检查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6" w:type="dxa"/>
            <w:vMerge w:val="restart"/>
            <w:shd w:val="clear" w:color="auto" w:fill="auto"/>
            <w:vAlign w:val="center"/>
          </w:tcPr>
          <w:p>
            <w:pPr>
              <w:pStyle w:val="540"/>
            </w:pPr>
            <w:r>
              <w:rPr>
                <w:rFonts w:hint="eastAsia"/>
              </w:rPr>
              <w:t>预埋件</w:t>
            </w:r>
          </w:p>
        </w:tc>
        <w:tc>
          <w:tcPr>
            <w:tcW w:w="1887" w:type="dxa"/>
            <w:vMerge w:val="restart"/>
            <w:shd w:val="clear" w:color="auto" w:fill="auto"/>
            <w:vAlign w:val="center"/>
          </w:tcPr>
          <w:p>
            <w:pPr>
              <w:pStyle w:val="540"/>
            </w:pPr>
            <w:r>
              <w:rPr>
                <w:rFonts w:hint="eastAsia"/>
              </w:rPr>
              <w:t>预埋件锚板</w:t>
            </w:r>
          </w:p>
        </w:tc>
        <w:tc>
          <w:tcPr>
            <w:tcW w:w="1887" w:type="dxa"/>
            <w:shd w:val="clear" w:color="auto" w:fill="auto"/>
            <w:vAlign w:val="center"/>
          </w:tcPr>
          <w:p>
            <w:pPr>
              <w:pStyle w:val="540"/>
            </w:pPr>
            <w:r>
              <w:rPr>
                <w:rFonts w:hint="eastAsia"/>
              </w:rPr>
              <w:t>中心线位置</w:t>
            </w:r>
          </w:p>
        </w:tc>
        <w:tc>
          <w:tcPr>
            <w:tcW w:w="1418" w:type="dxa"/>
            <w:shd w:val="clear" w:color="auto" w:fill="auto"/>
            <w:vAlign w:val="center"/>
          </w:tcPr>
          <w:p>
            <w:pPr>
              <w:pStyle w:val="540"/>
            </w:pPr>
            <w:r>
              <w:rPr>
                <w:rFonts w:hint="eastAsia"/>
              </w:rPr>
              <w:t>5</w:t>
            </w:r>
          </w:p>
        </w:tc>
        <w:tc>
          <w:tcPr>
            <w:tcW w:w="2256" w:type="dxa"/>
            <w:vMerge w:val="restart"/>
            <w:shd w:val="clear" w:color="auto" w:fill="auto"/>
            <w:vAlign w:val="center"/>
          </w:tcPr>
          <w:p>
            <w:pPr>
              <w:pStyle w:val="540"/>
            </w:pPr>
            <w:r>
              <w:rPr>
                <w:rFonts w:hint="eastAsia"/>
              </w:rPr>
              <w:t>尺量检查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6" w:type="dxa"/>
            <w:vMerge w:val="continue"/>
            <w:shd w:val="clear" w:color="auto" w:fill="auto"/>
            <w:vAlign w:val="center"/>
          </w:tcPr>
          <w:p>
            <w:pPr>
              <w:pStyle w:val="540"/>
            </w:pPr>
          </w:p>
        </w:tc>
        <w:tc>
          <w:tcPr>
            <w:tcW w:w="1887" w:type="dxa"/>
            <w:vMerge w:val="continue"/>
            <w:shd w:val="clear" w:color="auto" w:fill="auto"/>
            <w:vAlign w:val="center"/>
          </w:tcPr>
          <w:p>
            <w:pPr>
              <w:pStyle w:val="540"/>
            </w:pPr>
          </w:p>
        </w:tc>
        <w:tc>
          <w:tcPr>
            <w:tcW w:w="1887" w:type="dxa"/>
            <w:shd w:val="clear" w:color="auto" w:fill="auto"/>
            <w:vAlign w:val="center"/>
          </w:tcPr>
          <w:p>
            <w:pPr>
              <w:pStyle w:val="540"/>
            </w:pPr>
            <w:r>
              <w:rPr>
                <w:rFonts w:hint="eastAsia"/>
              </w:rPr>
              <w:t>与混凝土面平面高差</w:t>
            </w:r>
          </w:p>
        </w:tc>
        <w:tc>
          <w:tcPr>
            <w:tcW w:w="1418" w:type="dxa"/>
            <w:shd w:val="clear" w:color="auto" w:fill="auto"/>
            <w:vAlign w:val="center"/>
          </w:tcPr>
          <w:p>
            <w:pPr>
              <w:pStyle w:val="540"/>
            </w:pPr>
            <w:r>
              <w:rPr>
                <w:rFonts w:hint="eastAsia"/>
              </w:rPr>
              <w:t>0，-5</w:t>
            </w:r>
          </w:p>
        </w:tc>
        <w:tc>
          <w:tcPr>
            <w:tcW w:w="2256"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6" w:type="dxa"/>
            <w:vMerge w:val="continue"/>
            <w:shd w:val="clear" w:color="auto" w:fill="auto"/>
            <w:vAlign w:val="center"/>
          </w:tcPr>
          <w:p>
            <w:pPr>
              <w:pStyle w:val="540"/>
            </w:pPr>
          </w:p>
        </w:tc>
        <w:tc>
          <w:tcPr>
            <w:tcW w:w="1887" w:type="dxa"/>
            <w:vMerge w:val="restart"/>
            <w:shd w:val="clear" w:color="auto" w:fill="auto"/>
            <w:vAlign w:val="center"/>
          </w:tcPr>
          <w:p>
            <w:pPr>
              <w:pStyle w:val="540"/>
            </w:pPr>
            <w:r>
              <w:rPr>
                <w:rFonts w:hint="eastAsia"/>
              </w:rPr>
              <w:t>预埋螺栓</w:t>
            </w:r>
          </w:p>
        </w:tc>
        <w:tc>
          <w:tcPr>
            <w:tcW w:w="1887" w:type="dxa"/>
            <w:shd w:val="clear" w:color="auto" w:fill="auto"/>
            <w:vAlign w:val="center"/>
          </w:tcPr>
          <w:p>
            <w:pPr>
              <w:pStyle w:val="540"/>
            </w:pPr>
            <w:r>
              <w:rPr>
                <w:rFonts w:hint="eastAsia"/>
              </w:rPr>
              <w:t>中心线位置</w:t>
            </w:r>
          </w:p>
        </w:tc>
        <w:tc>
          <w:tcPr>
            <w:tcW w:w="1418" w:type="dxa"/>
            <w:shd w:val="clear" w:color="auto" w:fill="auto"/>
            <w:vAlign w:val="center"/>
          </w:tcPr>
          <w:p>
            <w:pPr>
              <w:pStyle w:val="540"/>
            </w:pPr>
            <w:r>
              <w:rPr>
                <w:rFonts w:hint="eastAsia"/>
              </w:rPr>
              <w:t>2</w:t>
            </w:r>
          </w:p>
        </w:tc>
        <w:tc>
          <w:tcPr>
            <w:tcW w:w="2256"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86" w:type="dxa"/>
            <w:vMerge w:val="continue"/>
            <w:shd w:val="clear" w:color="auto" w:fill="auto"/>
            <w:vAlign w:val="center"/>
          </w:tcPr>
          <w:p>
            <w:pPr>
              <w:pStyle w:val="540"/>
            </w:pPr>
          </w:p>
        </w:tc>
        <w:tc>
          <w:tcPr>
            <w:tcW w:w="1887" w:type="dxa"/>
            <w:vMerge w:val="continue"/>
            <w:shd w:val="clear" w:color="auto" w:fill="auto"/>
            <w:vAlign w:val="center"/>
          </w:tcPr>
          <w:p>
            <w:pPr>
              <w:pStyle w:val="540"/>
            </w:pPr>
          </w:p>
        </w:tc>
        <w:tc>
          <w:tcPr>
            <w:tcW w:w="1887" w:type="dxa"/>
            <w:shd w:val="clear" w:color="auto" w:fill="auto"/>
            <w:vAlign w:val="center"/>
          </w:tcPr>
          <w:p>
            <w:pPr>
              <w:pStyle w:val="540"/>
            </w:pPr>
            <w:r>
              <w:rPr>
                <w:rFonts w:hint="eastAsia"/>
              </w:rPr>
              <w:t>外露长度</w:t>
            </w:r>
          </w:p>
        </w:tc>
        <w:tc>
          <w:tcPr>
            <w:tcW w:w="1418" w:type="dxa"/>
            <w:shd w:val="clear" w:color="auto" w:fill="auto"/>
            <w:vAlign w:val="center"/>
          </w:tcPr>
          <w:p>
            <w:pPr>
              <w:pStyle w:val="540"/>
            </w:pPr>
            <w:r>
              <w:rPr>
                <w:rFonts w:hint="eastAsia"/>
              </w:rPr>
              <w:t>+10，-5</w:t>
            </w:r>
          </w:p>
        </w:tc>
        <w:tc>
          <w:tcPr>
            <w:tcW w:w="2256"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6" w:type="dxa"/>
            <w:vMerge w:val="continue"/>
            <w:shd w:val="clear" w:color="auto" w:fill="auto"/>
            <w:vAlign w:val="center"/>
          </w:tcPr>
          <w:p>
            <w:pPr>
              <w:pStyle w:val="540"/>
            </w:pPr>
          </w:p>
        </w:tc>
        <w:tc>
          <w:tcPr>
            <w:tcW w:w="1887" w:type="dxa"/>
            <w:vMerge w:val="restart"/>
            <w:shd w:val="clear" w:color="auto" w:fill="auto"/>
            <w:vAlign w:val="center"/>
          </w:tcPr>
          <w:p>
            <w:pPr>
              <w:pStyle w:val="540"/>
            </w:pPr>
            <w:r>
              <w:rPr>
                <w:rFonts w:hint="eastAsia"/>
              </w:rPr>
              <w:t>预埋套筒螺母</w:t>
            </w:r>
          </w:p>
        </w:tc>
        <w:tc>
          <w:tcPr>
            <w:tcW w:w="1887" w:type="dxa"/>
            <w:shd w:val="clear" w:color="auto" w:fill="auto"/>
            <w:vAlign w:val="center"/>
          </w:tcPr>
          <w:p>
            <w:pPr>
              <w:pStyle w:val="540"/>
            </w:pPr>
            <w:r>
              <w:rPr>
                <w:rFonts w:hint="eastAsia"/>
              </w:rPr>
              <w:t>中心线位置</w:t>
            </w:r>
          </w:p>
        </w:tc>
        <w:tc>
          <w:tcPr>
            <w:tcW w:w="1418" w:type="dxa"/>
            <w:shd w:val="clear" w:color="auto" w:fill="auto"/>
            <w:vAlign w:val="center"/>
          </w:tcPr>
          <w:p>
            <w:pPr>
              <w:pStyle w:val="540"/>
            </w:pPr>
            <w:r>
              <w:rPr>
                <w:rFonts w:hint="eastAsia"/>
              </w:rPr>
              <w:t>2</w:t>
            </w:r>
          </w:p>
        </w:tc>
        <w:tc>
          <w:tcPr>
            <w:tcW w:w="2256"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6" w:type="dxa"/>
            <w:vMerge w:val="continue"/>
            <w:shd w:val="clear" w:color="auto" w:fill="auto"/>
            <w:vAlign w:val="center"/>
          </w:tcPr>
          <w:p>
            <w:pPr>
              <w:pStyle w:val="540"/>
            </w:pPr>
          </w:p>
        </w:tc>
        <w:tc>
          <w:tcPr>
            <w:tcW w:w="1887" w:type="dxa"/>
            <w:vMerge w:val="continue"/>
            <w:shd w:val="clear" w:color="auto" w:fill="auto"/>
            <w:vAlign w:val="center"/>
          </w:tcPr>
          <w:p>
            <w:pPr>
              <w:pStyle w:val="540"/>
            </w:pPr>
          </w:p>
        </w:tc>
        <w:tc>
          <w:tcPr>
            <w:tcW w:w="1887" w:type="dxa"/>
            <w:shd w:val="clear" w:color="auto" w:fill="auto"/>
            <w:vAlign w:val="center"/>
          </w:tcPr>
          <w:p>
            <w:pPr>
              <w:pStyle w:val="540"/>
            </w:pPr>
            <w:r>
              <w:rPr>
                <w:rFonts w:hint="eastAsia"/>
              </w:rPr>
              <w:t>与混凝土面平面高差</w:t>
            </w:r>
          </w:p>
        </w:tc>
        <w:tc>
          <w:tcPr>
            <w:tcW w:w="1418" w:type="dxa"/>
            <w:shd w:val="clear" w:color="auto" w:fill="auto"/>
            <w:vAlign w:val="center"/>
          </w:tcPr>
          <w:p>
            <w:pPr>
              <w:pStyle w:val="540"/>
            </w:pPr>
            <w:r>
              <w:rPr>
                <w:rFonts w:hint="eastAsia"/>
              </w:rPr>
              <w:t>0，5</w:t>
            </w:r>
          </w:p>
        </w:tc>
        <w:tc>
          <w:tcPr>
            <w:tcW w:w="2256"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6" w:type="dxa"/>
            <w:vMerge w:val="continue"/>
            <w:shd w:val="clear" w:color="auto" w:fill="auto"/>
            <w:vAlign w:val="center"/>
          </w:tcPr>
          <w:p>
            <w:pPr>
              <w:pStyle w:val="540"/>
            </w:pPr>
          </w:p>
        </w:tc>
        <w:tc>
          <w:tcPr>
            <w:tcW w:w="1887" w:type="dxa"/>
            <w:vMerge w:val="restart"/>
            <w:shd w:val="clear" w:color="auto" w:fill="auto"/>
            <w:vAlign w:val="center"/>
          </w:tcPr>
          <w:p>
            <w:pPr>
              <w:pStyle w:val="540"/>
            </w:pPr>
            <w:r>
              <w:rPr>
                <w:rFonts w:hint="eastAsia"/>
              </w:rPr>
              <w:t>吊钉（吊环）</w:t>
            </w:r>
          </w:p>
        </w:tc>
        <w:tc>
          <w:tcPr>
            <w:tcW w:w="1887" w:type="dxa"/>
            <w:shd w:val="clear" w:color="auto" w:fill="auto"/>
            <w:vAlign w:val="center"/>
          </w:tcPr>
          <w:p>
            <w:pPr>
              <w:pStyle w:val="540"/>
            </w:pPr>
            <w:r>
              <w:rPr>
                <w:rFonts w:hint="eastAsia"/>
              </w:rPr>
              <w:t>中心线位置</w:t>
            </w:r>
          </w:p>
        </w:tc>
        <w:tc>
          <w:tcPr>
            <w:tcW w:w="1418" w:type="dxa"/>
            <w:shd w:val="clear" w:color="auto" w:fill="auto"/>
            <w:vAlign w:val="center"/>
          </w:tcPr>
          <w:p>
            <w:pPr>
              <w:pStyle w:val="540"/>
            </w:pPr>
            <w:r>
              <w:rPr>
                <w:rFonts w:hint="eastAsia"/>
              </w:rPr>
              <w:t>10</w:t>
            </w:r>
          </w:p>
        </w:tc>
        <w:tc>
          <w:tcPr>
            <w:tcW w:w="2256"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86" w:type="dxa"/>
            <w:vMerge w:val="continue"/>
            <w:shd w:val="clear" w:color="auto" w:fill="auto"/>
            <w:vAlign w:val="center"/>
          </w:tcPr>
          <w:p>
            <w:pPr>
              <w:pStyle w:val="540"/>
            </w:pPr>
          </w:p>
        </w:tc>
        <w:tc>
          <w:tcPr>
            <w:tcW w:w="1887" w:type="dxa"/>
            <w:vMerge w:val="continue"/>
            <w:shd w:val="clear" w:color="auto" w:fill="auto"/>
            <w:vAlign w:val="center"/>
          </w:tcPr>
          <w:p>
            <w:pPr>
              <w:pStyle w:val="540"/>
            </w:pPr>
          </w:p>
        </w:tc>
        <w:tc>
          <w:tcPr>
            <w:tcW w:w="1887" w:type="dxa"/>
            <w:shd w:val="clear" w:color="auto" w:fill="auto"/>
            <w:vAlign w:val="center"/>
          </w:tcPr>
          <w:p>
            <w:pPr>
              <w:pStyle w:val="540"/>
            </w:pPr>
            <w:r>
              <w:rPr>
                <w:rFonts w:hint="eastAsia"/>
              </w:rPr>
              <w:t>与混凝土面平面高差</w:t>
            </w:r>
          </w:p>
        </w:tc>
        <w:tc>
          <w:tcPr>
            <w:tcW w:w="1418" w:type="dxa"/>
            <w:shd w:val="clear" w:color="auto" w:fill="auto"/>
            <w:vAlign w:val="center"/>
          </w:tcPr>
          <w:p>
            <w:pPr>
              <w:pStyle w:val="540"/>
            </w:pPr>
            <w:r>
              <w:rPr>
                <w:rFonts w:hint="eastAsia"/>
              </w:rPr>
              <w:t>0，-10</w:t>
            </w:r>
          </w:p>
        </w:tc>
        <w:tc>
          <w:tcPr>
            <w:tcW w:w="2256"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773" w:type="dxa"/>
            <w:gridSpan w:val="2"/>
            <w:vMerge w:val="restart"/>
            <w:shd w:val="clear" w:color="auto" w:fill="auto"/>
            <w:vAlign w:val="center"/>
          </w:tcPr>
          <w:p>
            <w:pPr>
              <w:pStyle w:val="540"/>
            </w:pPr>
            <w:r>
              <w:rPr>
                <w:rFonts w:hint="eastAsia"/>
              </w:rPr>
              <w:t>预留孔洞</w:t>
            </w:r>
          </w:p>
        </w:tc>
        <w:tc>
          <w:tcPr>
            <w:tcW w:w="1887" w:type="dxa"/>
            <w:shd w:val="clear" w:color="auto" w:fill="auto"/>
            <w:vAlign w:val="center"/>
          </w:tcPr>
          <w:p>
            <w:pPr>
              <w:pStyle w:val="540"/>
            </w:pPr>
            <w:r>
              <w:rPr>
                <w:rFonts w:hint="eastAsia"/>
              </w:rPr>
              <w:t>中心线位置</w:t>
            </w:r>
          </w:p>
        </w:tc>
        <w:tc>
          <w:tcPr>
            <w:tcW w:w="1418" w:type="dxa"/>
            <w:shd w:val="clear" w:color="auto" w:fill="auto"/>
            <w:vAlign w:val="center"/>
          </w:tcPr>
          <w:p>
            <w:pPr>
              <w:pStyle w:val="540"/>
            </w:pPr>
            <w:r>
              <w:rPr>
                <w:rFonts w:hint="eastAsia"/>
              </w:rPr>
              <w:t>5</w:t>
            </w:r>
          </w:p>
        </w:tc>
        <w:tc>
          <w:tcPr>
            <w:tcW w:w="2256" w:type="dxa"/>
            <w:vMerge w:val="restart"/>
            <w:shd w:val="clear" w:color="auto" w:fill="auto"/>
            <w:vAlign w:val="center"/>
          </w:tcPr>
          <w:p>
            <w:pPr>
              <w:pStyle w:val="540"/>
            </w:pPr>
            <w:r>
              <w:rPr>
                <w:rFonts w:hint="eastAsia"/>
              </w:rPr>
              <w:t>尺量检查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773" w:type="dxa"/>
            <w:gridSpan w:val="2"/>
            <w:vMerge w:val="continue"/>
            <w:shd w:val="clear" w:color="auto" w:fill="auto"/>
            <w:vAlign w:val="center"/>
          </w:tcPr>
          <w:p>
            <w:pPr>
              <w:pStyle w:val="540"/>
            </w:pPr>
          </w:p>
        </w:tc>
        <w:tc>
          <w:tcPr>
            <w:tcW w:w="1887" w:type="dxa"/>
            <w:shd w:val="clear" w:color="auto" w:fill="auto"/>
            <w:vAlign w:val="center"/>
          </w:tcPr>
          <w:p>
            <w:pPr>
              <w:pStyle w:val="540"/>
            </w:pPr>
            <w:r>
              <w:rPr>
                <w:rFonts w:hint="eastAsia"/>
              </w:rPr>
              <w:t>孔洞尺寸，深度</w:t>
            </w:r>
          </w:p>
        </w:tc>
        <w:tc>
          <w:tcPr>
            <w:tcW w:w="1418" w:type="dxa"/>
            <w:shd w:val="clear" w:color="auto" w:fill="auto"/>
            <w:vAlign w:val="center"/>
          </w:tcPr>
          <w:p>
            <w:pPr>
              <w:pStyle w:val="540"/>
            </w:pPr>
            <w:r>
              <w:rPr>
                <w:rFonts w:hint="eastAsia"/>
              </w:rPr>
              <w:t>±10</w:t>
            </w:r>
          </w:p>
        </w:tc>
        <w:tc>
          <w:tcPr>
            <w:tcW w:w="2256"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773" w:type="dxa"/>
            <w:gridSpan w:val="2"/>
            <w:vMerge w:val="restart"/>
            <w:shd w:val="clear" w:color="auto" w:fill="auto"/>
            <w:vAlign w:val="center"/>
          </w:tcPr>
          <w:p>
            <w:pPr>
              <w:pStyle w:val="540"/>
            </w:pPr>
            <w:r>
              <w:rPr>
                <w:rFonts w:hint="eastAsia"/>
              </w:rPr>
              <w:t>预留电缆导管</w:t>
            </w:r>
          </w:p>
        </w:tc>
        <w:tc>
          <w:tcPr>
            <w:tcW w:w="1887" w:type="dxa"/>
            <w:shd w:val="clear" w:color="auto" w:fill="auto"/>
            <w:vAlign w:val="center"/>
          </w:tcPr>
          <w:p>
            <w:pPr>
              <w:pStyle w:val="540"/>
            </w:pPr>
            <w:r>
              <w:rPr>
                <w:rFonts w:hint="eastAsia"/>
              </w:rPr>
              <w:t>中心线位置</w:t>
            </w:r>
          </w:p>
        </w:tc>
        <w:tc>
          <w:tcPr>
            <w:tcW w:w="1418" w:type="dxa"/>
            <w:shd w:val="clear" w:color="auto" w:fill="auto"/>
            <w:vAlign w:val="center"/>
          </w:tcPr>
          <w:p>
            <w:pPr>
              <w:pStyle w:val="540"/>
            </w:pPr>
            <w:r>
              <w:rPr>
                <w:rFonts w:hint="eastAsia"/>
              </w:rPr>
              <w:t>5</w:t>
            </w:r>
          </w:p>
        </w:tc>
        <w:tc>
          <w:tcPr>
            <w:tcW w:w="2256" w:type="dxa"/>
            <w:vMerge w:val="restart"/>
            <w:shd w:val="clear" w:color="auto" w:fill="auto"/>
            <w:vAlign w:val="center"/>
          </w:tcPr>
          <w:p>
            <w:pPr>
              <w:pStyle w:val="540"/>
            </w:pPr>
            <w:r>
              <w:rPr>
                <w:rFonts w:hint="eastAsia"/>
              </w:rPr>
              <w:t>拉线、钢尺量最大侧向弯曲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773" w:type="dxa"/>
            <w:gridSpan w:val="2"/>
            <w:vMerge w:val="continue"/>
            <w:shd w:val="clear" w:color="auto" w:fill="auto"/>
            <w:vAlign w:val="center"/>
          </w:tcPr>
          <w:p>
            <w:pPr>
              <w:pStyle w:val="540"/>
            </w:pPr>
          </w:p>
        </w:tc>
        <w:tc>
          <w:tcPr>
            <w:tcW w:w="1887" w:type="dxa"/>
            <w:shd w:val="clear" w:color="auto" w:fill="auto"/>
            <w:vAlign w:val="center"/>
          </w:tcPr>
          <w:p>
            <w:pPr>
              <w:pStyle w:val="540"/>
            </w:pPr>
            <w:r>
              <w:rPr>
                <w:rFonts w:hint="eastAsia"/>
              </w:rPr>
              <w:t>轴向弯曲</w:t>
            </w:r>
          </w:p>
        </w:tc>
        <w:tc>
          <w:tcPr>
            <w:tcW w:w="1418" w:type="dxa"/>
            <w:shd w:val="clear" w:color="auto" w:fill="auto"/>
            <w:vAlign w:val="center"/>
          </w:tcPr>
          <w:p>
            <w:pPr>
              <w:pStyle w:val="540"/>
            </w:pPr>
            <w:r>
              <w:rPr>
                <w:rFonts w:hint="eastAsia"/>
              </w:rPr>
              <w:t>0，-10</w:t>
            </w:r>
          </w:p>
        </w:tc>
        <w:tc>
          <w:tcPr>
            <w:tcW w:w="2256"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3773" w:type="dxa"/>
            <w:gridSpan w:val="2"/>
            <w:vMerge w:val="restart"/>
            <w:shd w:val="clear" w:color="auto" w:fill="auto"/>
            <w:vAlign w:val="center"/>
          </w:tcPr>
          <w:p>
            <w:pPr>
              <w:pStyle w:val="540"/>
            </w:pPr>
            <w:r>
              <w:rPr>
                <w:rFonts w:hint="eastAsia"/>
              </w:rPr>
              <w:t>键槽</w:t>
            </w:r>
          </w:p>
        </w:tc>
        <w:tc>
          <w:tcPr>
            <w:tcW w:w="1887" w:type="dxa"/>
            <w:shd w:val="clear" w:color="auto" w:fill="auto"/>
            <w:vAlign w:val="center"/>
          </w:tcPr>
          <w:p>
            <w:pPr>
              <w:pStyle w:val="540"/>
            </w:pPr>
            <w:r>
              <w:rPr>
                <w:rFonts w:hint="eastAsia"/>
              </w:rPr>
              <w:t>中心线位置</w:t>
            </w:r>
          </w:p>
        </w:tc>
        <w:tc>
          <w:tcPr>
            <w:tcW w:w="1418" w:type="dxa"/>
            <w:shd w:val="clear" w:color="auto" w:fill="auto"/>
            <w:vAlign w:val="center"/>
          </w:tcPr>
          <w:p>
            <w:pPr>
              <w:pStyle w:val="540"/>
            </w:pPr>
            <w:r>
              <w:rPr>
                <w:rFonts w:hint="eastAsia"/>
              </w:rPr>
              <w:t>5</w:t>
            </w:r>
          </w:p>
        </w:tc>
        <w:tc>
          <w:tcPr>
            <w:tcW w:w="2256" w:type="dxa"/>
            <w:vMerge w:val="restart"/>
            <w:shd w:val="clear" w:color="auto" w:fill="auto"/>
            <w:vAlign w:val="center"/>
          </w:tcPr>
          <w:p>
            <w:pPr>
              <w:pStyle w:val="540"/>
            </w:pPr>
            <w:r>
              <w:rPr>
                <w:rFonts w:hint="eastAsia"/>
              </w:rPr>
              <w:t>尺量检查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773" w:type="dxa"/>
            <w:gridSpan w:val="2"/>
            <w:vMerge w:val="continue"/>
            <w:shd w:val="clear" w:color="auto" w:fill="auto"/>
            <w:vAlign w:val="center"/>
          </w:tcPr>
          <w:p>
            <w:pPr>
              <w:pStyle w:val="540"/>
            </w:pPr>
          </w:p>
        </w:tc>
        <w:tc>
          <w:tcPr>
            <w:tcW w:w="1887" w:type="dxa"/>
            <w:shd w:val="clear" w:color="auto" w:fill="auto"/>
            <w:vAlign w:val="center"/>
          </w:tcPr>
          <w:p>
            <w:pPr>
              <w:pStyle w:val="540"/>
            </w:pPr>
            <w:r>
              <w:rPr>
                <w:rFonts w:hint="eastAsia"/>
              </w:rPr>
              <w:t>长度、宽度、深度</w:t>
            </w:r>
          </w:p>
        </w:tc>
        <w:tc>
          <w:tcPr>
            <w:tcW w:w="1418" w:type="dxa"/>
            <w:shd w:val="clear" w:color="auto" w:fill="auto"/>
            <w:vAlign w:val="center"/>
          </w:tcPr>
          <w:p>
            <w:pPr>
              <w:pStyle w:val="540"/>
            </w:pPr>
            <w:r>
              <w:rPr>
                <w:rFonts w:hint="eastAsia"/>
              </w:rPr>
              <w:t>±5</w:t>
            </w:r>
          </w:p>
        </w:tc>
        <w:tc>
          <w:tcPr>
            <w:tcW w:w="2256"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660" w:type="dxa"/>
            <w:gridSpan w:val="3"/>
            <w:shd w:val="clear" w:color="auto" w:fill="auto"/>
            <w:vAlign w:val="center"/>
          </w:tcPr>
          <w:p>
            <w:pPr>
              <w:pStyle w:val="540"/>
            </w:pPr>
            <w:r>
              <w:rPr>
                <w:rFonts w:hint="eastAsia"/>
              </w:rPr>
              <w:t>接口尺寸</w:t>
            </w:r>
          </w:p>
        </w:tc>
        <w:tc>
          <w:tcPr>
            <w:tcW w:w="1418" w:type="dxa"/>
            <w:shd w:val="clear" w:color="auto" w:fill="auto"/>
            <w:vAlign w:val="center"/>
          </w:tcPr>
          <w:p>
            <w:pPr>
              <w:pStyle w:val="540"/>
            </w:pPr>
            <w:r>
              <w:rPr>
                <w:rFonts w:hint="eastAsia"/>
              </w:rPr>
              <w:t>±2</w:t>
            </w:r>
          </w:p>
        </w:tc>
        <w:tc>
          <w:tcPr>
            <w:tcW w:w="2256" w:type="dxa"/>
            <w:shd w:val="clear" w:color="auto" w:fill="auto"/>
            <w:vAlign w:val="center"/>
          </w:tcPr>
          <w:p>
            <w:pPr>
              <w:pStyle w:val="540"/>
            </w:pPr>
            <w:r>
              <w:rPr>
                <w:rFonts w:hint="eastAsia"/>
              </w:rPr>
              <w:t>尺量检查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660" w:type="dxa"/>
            <w:gridSpan w:val="3"/>
            <w:shd w:val="clear" w:color="auto" w:fill="auto"/>
            <w:vAlign w:val="center"/>
          </w:tcPr>
          <w:p>
            <w:pPr>
              <w:pStyle w:val="540"/>
            </w:pPr>
            <w:r>
              <w:rPr>
                <w:rFonts w:hint="eastAsia"/>
              </w:rPr>
              <w:t>端面倾斜</w:t>
            </w:r>
          </w:p>
        </w:tc>
        <w:tc>
          <w:tcPr>
            <w:tcW w:w="1418" w:type="dxa"/>
            <w:shd w:val="clear" w:color="auto" w:fill="auto"/>
            <w:vAlign w:val="center"/>
          </w:tcPr>
          <w:p>
            <w:pPr>
              <w:pStyle w:val="540"/>
            </w:pPr>
            <w:r>
              <w:rPr>
                <w:rFonts w:hint="eastAsia"/>
              </w:rPr>
              <w:t>≤2</w:t>
            </w:r>
          </w:p>
        </w:tc>
        <w:tc>
          <w:tcPr>
            <w:tcW w:w="2256" w:type="dxa"/>
            <w:shd w:val="clear" w:color="auto" w:fill="auto"/>
            <w:vAlign w:val="center"/>
          </w:tcPr>
          <w:p>
            <w:pPr>
              <w:pStyle w:val="540"/>
            </w:pPr>
            <w:r>
              <w:rPr>
                <w:rFonts w:hint="eastAsia"/>
              </w:rPr>
              <w:t>尺量检查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660" w:type="dxa"/>
            <w:gridSpan w:val="3"/>
            <w:shd w:val="clear" w:color="auto" w:fill="auto"/>
            <w:vAlign w:val="center"/>
          </w:tcPr>
          <w:p>
            <w:pPr>
              <w:pStyle w:val="540"/>
            </w:pPr>
            <w:r>
              <w:rPr>
                <w:rFonts w:hint="eastAsia"/>
              </w:rPr>
              <w:t>端面倾斜垂直</w:t>
            </w:r>
          </w:p>
        </w:tc>
        <w:tc>
          <w:tcPr>
            <w:tcW w:w="1418" w:type="dxa"/>
            <w:shd w:val="clear" w:color="auto" w:fill="auto"/>
            <w:vAlign w:val="center"/>
          </w:tcPr>
          <w:p>
            <w:pPr>
              <w:pStyle w:val="540"/>
            </w:pPr>
            <w:r>
              <w:rPr>
                <w:rFonts w:hint="eastAsia"/>
              </w:rPr>
              <w:t>≤10</w:t>
            </w:r>
          </w:p>
        </w:tc>
        <w:tc>
          <w:tcPr>
            <w:tcW w:w="2256" w:type="dxa"/>
            <w:shd w:val="clear" w:color="auto" w:fill="auto"/>
            <w:vAlign w:val="center"/>
          </w:tcPr>
          <w:p>
            <w:pPr>
              <w:pStyle w:val="540"/>
            </w:pPr>
            <w:r>
              <w:rPr>
                <w:rFonts w:hint="eastAsia"/>
              </w:rPr>
              <w:t>尺量检查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660" w:type="dxa"/>
            <w:gridSpan w:val="3"/>
            <w:shd w:val="clear" w:color="auto" w:fill="auto"/>
            <w:vAlign w:val="center"/>
          </w:tcPr>
          <w:p>
            <w:pPr>
              <w:pStyle w:val="540"/>
            </w:pPr>
            <w:r>
              <w:rPr>
                <w:rFonts w:hint="eastAsia"/>
              </w:rPr>
              <w:t>钢筋保护层厚度</w:t>
            </w:r>
          </w:p>
        </w:tc>
        <w:tc>
          <w:tcPr>
            <w:tcW w:w="1418" w:type="dxa"/>
            <w:shd w:val="clear" w:color="auto" w:fill="auto"/>
            <w:vAlign w:val="center"/>
          </w:tcPr>
          <w:p>
            <w:pPr>
              <w:pStyle w:val="540"/>
            </w:pPr>
            <w:r>
              <w:rPr>
                <w:rFonts w:hint="eastAsia"/>
              </w:rPr>
              <w:t>+5，-3</w:t>
            </w:r>
          </w:p>
        </w:tc>
        <w:tc>
          <w:tcPr>
            <w:tcW w:w="2256" w:type="dxa"/>
            <w:shd w:val="clear" w:color="auto" w:fill="auto"/>
            <w:vAlign w:val="center"/>
          </w:tcPr>
          <w:p>
            <w:pPr>
              <w:pStyle w:val="540"/>
            </w:pPr>
            <w:r>
              <w:rPr>
                <w:rFonts w:hint="eastAsia"/>
              </w:rPr>
              <w:t>非破损或局部破损法</w:t>
            </w:r>
          </w:p>
        </w:tc>
      </w:tr>
    </w:tbl>
    <w:p>
      <w:pPr>
        <w:pStyle w:val="326"/>
        <w:bidi w:val="0"/>
      </w:pPr>
      <w:r>
        <w:rPr>
          <w:rFonts w:hint="eastAsia"/>
        </w:rPr>
        <w:t>预制构件的预埋件、插筋、预留孔的规格、数量应满足设计要求。</w:t>
      </w:r>
    </w:p>
    <w:p>
      <w:pPr>
        <w:bidi w:val="0"/>
      </w:pPr>
      <w:r>
        <w:rPr>
          <w:rFonts w:hint="eastAsia"/>
        </w:rPr>
        <w:t>检查数量：全数检验；</w:t>
      </w:r>
    </w:p>
    <w:p>
      <w:pPr>
        <w:bidi w:val="0"/>
      </w:pPr>
      <w:r>
        <w:rPr>
          <w:rFonts w:hint="eastAsia"/>
        </w:rPr>
        <w:t>检验方法：观察和量测。</w:t>
      </w:r>
    </w:p>
    <w:p>
      <w:pPr>
        <w:pStyle w:val="326"/>
        <w:bidi w:val="0"/>
      </w:pPr>
      <w:r>
        <w:rPr>
          <w:rFonts w:hint="eastAsia"/>
        </w:rPr>
        <w:t>混凝土强度应符合设计要求。</w:t>
      </w:r>
    </w:p>
    <w:p>
      <w:pPr>
        <w:bidi w:val="0"/>
      </w:pPr>
      <w:r>
        <w:rPr>
          <w:rFonts w:hint="eastAsia"/>
        </w:rPr>
        <w:t>检查数量：按构件生产批次在混凝土浇筑地点随机抽取标准养护试件，取样频率应符合本文件的规定；</w:t>
      </w:r>
    </w:p>
    <w:p>
      <w:pPr>
        <w:bidi w:val="0"/>
      </w:pPr>
      <w:r>
        <w:rPr>
          <w:rFonts w:hint="eastAsia"/>
        </w:rPr>
        <w:t>检验方法：应符合</w:t>
      </w:r>
      <w:r>
        <w:t>GB50204</w:t>
      </w:r>
      <w:r>
        <w:rPr>
          <w:rFonts w:hint="eastAsia"/>
        </w:rPr>
        <w:t>的有关规定。</w:t>
      </w:r>
    </w:p>
    <w:p>
      <w:pPr>
        <w:pStyle w:val="260"/>
        <w:bidi w:val="0"/>
      </w:pPr>
      <w:bookmarkStart w:id="58" w:name="_Toc166226997"/>
      <w:bookmarkStart w:id="59" w:name="_Toc400"/>
      <w:r>
        <w:rPr>
          <w:rFonts w:hint="eastAsia"/>
        </w:rPr>
        <w:t>起吊运输及存放</w:t>
      </w:r>
      <w:bookmarkEnd w:id="58"/>
      <w:bookmarkEnd w:id="59"/>
    </w:p>
    <w:p>
      <w:pPr>
        <w:pStyle w:val="326"/>
        <w:bidi w:val="0"/>
      </w:pPr>
      <w:r>
        <w:rPr>
          <w:rFonts w:hint="eastAsia"/>
        </w:rPr>
        <w:t>预制构件起吊应符合下列规定：</w:t>
      </w:r>
    </w:p>
    <w:p>
      <w:pPr>
        <w:pStyle w:val="305"/>
        <w:numPr>
          <w:ilvl w:val="0"/>
          <w:numId w:val="49"/>
        </w:numPr>
        <w:bidi w:val="0"/>
        <w:ind w:left="839" w:leftChars="0" w:hanging="419" w:firstLineChars="0"/>
      </w:pPr>
      <w:r>
        <w:rPr>
          <w:rFonts w:hint="eastAsia"/>
        </w:rPr>
        <w:t>应根据构件的形状、尺寸、重量和作业场地等选择吊具和起重设备，所采用的吊具和起重设备及其操作，应符合国家现行有关标准及产品应用技术手册的规定；</w:t>
      </w:r>
    </w:p>
    <w:p>
      <w:pPr>
        <w:pStyle w:val="305"/>
        <w:numPr>
          <w:ilvl w:val="0"/>
          <w:numId w:val="49"/>
        </w:numPr>
        <w:bidi w:val="0"/>
        <w:ind w:left="839" w:leftChars="0" w:hanging="419" w:firstLineChars="0"/>
      </w:pPr>
      <w:r>
        <w:rPr>
          <w:rFonts w:hint="eastAsia"/>
        </w:rPr>
        <w:t>预制构件起吊前应先进行试吊，确认无问题后，方可正式起吊；</w:t>
      </w:r>
    </w:p>
    <w:p>
      <w:pPr>
        <w:pStyle w:val="305"/>
        <w:numPr>
          <w:ilvl w:val="0"/>
          <w:numId w:val="49"/>
        </w:numPr>
        <w:bidi w:val="0"/>
        <w:ind w:left="839" w:leftChars="0" w:hanging="419" w:firstLineChars="0"/>
      </w:pPr>
      <w:r>
        <w:rPr>
          <w:rFonts w:hint="eastAsia"/>
        </w:rPr>
        <w:t>吊索与构件水平夹角不宜小于60°，且不应小于 45°；</w:t>
      </w:r>
    </w:p>
    <w:p>
      <w:pPr>
        <w:pStyle w:val="305"/>
        <w:numPr>
          <w:ilvl w:val="0"/>
          <w:numId w:val="49"/>
        </w:numPr>
        <w:bidi w:val="0"/>
        <w:ind w:left="839" w:leftChars="0" w:hanging="419" w:firstLineChars="0"/>
      </w:pPr>
      <w:r>
        <w:rPr>
          <w:rFonts w:hint="eastAsia"/>
        </w:rPr>
        <w:t>吊装过程中应采用慢起、稳升、缓放的操作方式,吊运过程应保持稳定，不得偏斜、摇摆和扭转，严禁吊装构件长时间悬停在空中；</w:t>
      </w:r>
    </w:p>
    <w:p>
      <w:pPr>
        <w:pStyle w:val="305"/>
        <w:numPr>
          <w:ilvl w:val="0"/>
          <w:numId w:val="49"/>
        </w:numPr>
        <w:bidi w:val="0"/>
        <w:ind w:left="839" w:leftChars="0" w:hanging="419" w:firstLineChars="0"/>
      </w:pPr>
      <w:r>
        <w:rPr>
          <w:rFonts w:hint="eastAsia"/>
        </w:rPr>
        <w:t>施工作业使用的专用吊具、吊索、支撑等，应进行定期、不定期检查，确保其安全状态。</w:t>
      </w:r>
    </w:p>
    <w:p>
      <w:pPr>
        <w:pStyle w:val="326"/>
        <w:bidi w:val="0"/>
      </w:pPr>
      <w:r>
        <w:rPr>
          <w:rFonts w:hint="eastAsia"/>
        </w:rPr>
        <w:t>预制构件在运输过程中应符合下列规定：</w:t>
      </w:r>
    </w:p>
    <w:p>
      <w:pPr>
        <w:pStyle w:val="305"/>
        <w:numPr>
          <w:ilvl w:val="0"/>
          <w:numId w:val="50"/>
        </w:numPr>
        <w:bidi w:val="0"/>
        <w:ind w:left="839" w:leftChars="0" w:hanging="419" w:firstLineChars="0"/>
      </w:pPr>
      <w:r>
        <w:rPr>
          <w:rFonts w:hint="eastAsia"/>
        </w:rPr>
        <w:t>运输时支承方式和位置应与存放时相同；</w:t>
      </w:r>
    </w:p>
    <w:p>
      <w:pPr>
        <w:pStyle w:val="305"/>
        <w:numPr>
          <w:ilvl w:val="0"/>
          <w:numId w:val="50"/>
        </w:numPr>
        <w:bidi w:val="0"/>
        <w:ind w:left="839" w:leftChars="0" w:hanging="419" w:firstLineChars="0"/>
      </w:pPr>
      <w:r>
        <w:rPr>
          <w:rFonts w:hint="eastAsia"/>
        </w:rPr>
        <w:t>应采取可靠的固定措施，防止移动、倾倒；</w:t>
      </w:r>
    </w:p>
    <w:p>
      <w:pPr>
        <w:pStyle w:val="305"/>
        <w:numPr>
          <w:ilvl w:val="0"/>
          <w:numId w:val="50"/>
        </w:numPr>
        <w:bidi w:val="0"/>
        <w:ind w:left="839" w:leftChars="0" w:hanging="419" w:firstLineChars="0"/>
      </w:pPr>
      <w:r>
        <w:rPr>
          <w:rFonts w:hint="eastAsia"/>
        </w:rPr>
        <w:t>运输时应设置柔性衬垫、专用保护套等措施，避免边角部位的混凝土磕碰损伤，装箱运输时，箱内四周应采取木材或柔性材料填实、支撑牢固等防护措施。</w:t>
      </w:r>
    </w:p>
    <w:p>
      <w:pPr>
        <w:pStyle w:val="326"/>
        <w:bidi w:val="0"/>
      </w:pPr>
      <w:r>
        <w:rPr>
          <w:rFonts w:hint="eastAsia"/>
        </w:rPr>
        <w:t>预制构件存放宜根据构件的形状，重心位置等，采用不同的存放方法，预制电缆排管不宜多于 5层，其余构件不宜多于3层，并应符合下列规定：</w:t>
      </w:r>
    </w:p>
    <w:p>
      <w:pPr>
        <w:pStyle w:val="305"/>
        <w:numPr>
          <w:ilvl w:val="0"/>
          <w:numId w:val="51"/>
        </w:numPr>
        <w:bidi w:val="0"/>
        <w:ind w:left="839" w:leftChars="0" w:hanging="419" w:firstLineChars="0"/>
      </w:pPr>
      <w:r>
        <w:rPr>
          <w:rFonts w:hint="eastAsia"/>
        </w:rPr>
        <w:t>应按照构件种类、规格型号分类存放，多层堆放时，上下层应对齐，并设置防倾覆措施；</w:t>
      </w:r>
    </w:p>
    <w:p>
      <w:pPr>
        <w:pStyle w:val="305"/>
        <w:numPr>
          <w:ilvl w:val="0"/>
          <w:numId w:val="51"/>
        </w:numPr>
        <w:bidi w:val="0"/>
        <w:ind w:left="839" w:leftChars="0" w:hanging="419" w:firstLineChars="0"/>
      </w:pPr>
      <w:r>
        <w:rPr>
          <w:rFonts w:hint="eastAsia"/>
        </w:rPr>
        <w:t>应合理设置垫块支点位置，确保存放稳定，支点宜与起吊点位置一致；</w:t>
      </w:r>
    </w:p>
    <w:p>
      <w:pPr>
        <w:pStyle w:val="305"/>
        <w:numPr>
          <w:ilvl w:val="0"/>
          <w:numId w:val="51"/>
        </w:numPr>
        <w:bidi w:val="0"/>
        <w:ind w:left="839" w:leftChars="0" w:hanging="419" w:firstLineChars="0"/>
      </w:pPr>
      <w:r>
        <w:rPr>
          <w:rFonts w:hint="eastAsia"/>
        </w:rPr>
        <w:t>冬期气温0℃以下时，应采取措施防止雨雪水进入非贯穿孔洞内发生冻胀损坏。</w:t>
      </w:r>
    </w:p>
    <w:p>
      <w:pPr>
        <w:pStyle w:val="259"/>
        <w:bidi w:val="0"/>
      </w:pPr>
      <w:bookmarkStart w:id="60" w:name="_Toc166226998"/>
      <w:bookmarkStart w:id="61" w:name="_Toc26667"/>
      <w:r>
        <w:rPr>
          <w:rFonts w:hint="eastAsia"/>
        </w:rPr>
        <w:t>施工安装</w:t>
      </w:r>
      <w:bookmarkEnd w:id="60"/>
      <w:bookmarkEnd w:id="61"/>
    </w:p>
    <w:p>
      <w:pPr>
        <w:pStyle w:val="260"/>
        <w:bidi w:val="0"/>
      </w:pPr>
      <w:bookmarkStart w:id="62" w:name="_Toc166226999"/>
      <w:bookmarkStart w:id="63" w:name="_Toc17374"/>
      <w:r>
        <w:rPr>
          <w:rFonts w:hint="eastAsia"/>
        </w:rPr>
        <w:t>一般规定</w:t>
      </w:r>
      <w:bookmarkEnd w:id="62"/>
      <w:bookmarkEnd w:id="63"/>
    </w:p>
    <w:p>
      <w:pPr>
        <w:pStyle w:val="326"/>
        <w:bidi w:val="0"/>
      </w:pPr>
      <w:r>
        <w:rPr>
          <w:rFonts w:hint="eastAsia"/>
        </w:rPr>
        <w:t>施工前应进行技术交底和图纸会审,并重点明确预制构件的安装作业流程、节点连接、关键控制指标等，土方、基础等其他施工内容应符合国家现行有关标准的规定。</w:t>
      </w:r>
    </w:p>
    <w:p>
      <w:pPr>
        <w:pStyle w:val="326"/>
        <w:bidi w:val="0"/>
      </w:pPr>
      <w:r>
        <w:rPr>
          <w:rFonts w:hint="eastAsia"/>
        </w:rPr>
        <w:t>安装施工前应制定施工组织设计、施工方案。施工组织设计的内容应包括编制依据、工程概况、施工部署、施工进度计划、施工准备、资源配置计划、主要施工方法、施工现场平面布置和主要施工管理计划等；施工方案应包括构件安装、节点施工、构件安装质量管理和安全风险管控措施等。</w:t>
      </w:r>
    </w:p>
    <w:p>
      <w:pPr>
        <w:pStyle w:val="326"/>
        <w:bidi w:val="0"/>
      </w:pPr>
      <w:r>
        <w:rPr>
          <w:rFonts w:hint="eastAsia"/>
        </w:rPr>
        <w:t>各预制构件安装施工前,应检查已施工完成结构、基础的外观质量、尺寸偏差和预埋件位置,并核对混凝土强度及构配件的型号、规格、数量等。</w:t>
      </w:r>
    </w:p>
    <w:p>
      <w:pPr>
        <w:pStyle w:val="326"/>
        <w:bidi w:val="0"/>
      </w:pPr>
      <w:r>
        <w:rPr>
          <w:rFonts w:hint="eastAsia"/>
        </w:rPr>
        <w:t>施工设备应根据现场环境、道路状况等合理选型。安装施工前，宜选择有代表性的单元进行试安装，并应根据试安装结果优化施工工艺、完善施工方案。</w:t>
      </w:r>
    </w:p>
    <w:p>
      <w:pPr>
        <w:pStyle w:val="326"/>
        <w:bidi w:val="0"/>
      </w:pPr>
      <w:r>
        <w:rPr>
          <w:rFonts w:hint="eastAsia"/>
        </w:rPr>
        <w:t>施工过程中应做好成品保护，保证施工环节顺利进行，成品保护应包括下列内容：</w:t>
      </w:r>
    </w:p>
    <w:p>
      <w:pPr>
        <w:pStyle w:val="305"/>
        <w:numPr>
          <w:ilvl w:val="0"/>
          <w:numId w:val="52"/>
        </w:numPr>
        <w:bidi w:val="0"/>
        <w:ind w:left="839" w:leftChars="0" w:hanging="419" w:firstLineChars="0"/>
      </w:pPr>
      <w:r>
        <w:rPr>
          <w:rFonts w:hint="eastAsia"/>
        </w:rPr>
        <w:t>构件从进场至竣工验收前，应采取防止构件及其上的附件、预埋件、预埋吊件等损伤或污染的保护措施；</w:t>
      </w:r>
    </w:p>
    <w:p>
      <w:pPr>
        <w:pStyle w:val="305"/>
        <w:numPr>
          <w:ilvl w:val="0"/>
          <w:numId w:val="52"/>
        </w:numPr>
        <w:bidi w:val="0"/>
        <w:ind w:left="839" w:leftChars="0" w:hanging="419" w:firstLineChars="0"/>
      </w:pPr>
      <w:r>
        <w:rPr>
          <w:rFonts w:hint="eastAsia"/>
        </w:rPr>
        <w:t>施工过程中不应受到施工机具碰撞，并应做好工序交接，不得对已完成工序的成品、半成品造成破坏；</w:t>
      </w:r>
    </w:p>
    <w:p>
      <w:pPr>
        <w:pStyle w:val="305"/>
        <w:numPr>
          <w:ilvl w:val="0"/>
          <w:numId w:val="52"/>
        </w:numPr>
        <w:bidi w:val="0"/>
        <w:ind w:left="839" w:leftChars="0" w:hanging="419" w:firstLineChars="0"/>
      </w:pPr>
      <w:r>
        <w:rPr>
          <w:rFonts w:hint="eastAsia"/>
        </w:rPr>
        <w:t>连接止水条、高低口、转角等薄弱部位，应采用定型保护垫块或专用套件作加强保护。</w:t>
      </w:r>
    </w:p>
    <w:p>
      <w:pPr>
        <w:pStyle w:val="260"/>
        <w:bidi w:val="0"/>
      </w:pPr>
      <w:bookmarkStart w:id="64" w:name="_Toc166227000"/>
      <w:bookmarkStart w:id="65" w:name="_Toc7338"/>
      <w:r>
        <w:rPr>
          <w:rFonts w:hint="eastAsia"/>
        </w:rPr>
        <w:t>施工准备</w:t>
      </w:r>
      <w:bookmarkEnd w:id="64"/>
      <w:bookmarkEnd w:id="65"/>
    </w:p>
    <w:p>
      <w:pPr>
        <w:pStyle w:val="326"/>
        <w:bidi w:val="0"/>
      </w:pPr>
      <w:r>
        <w:rPr>
          <w:rFonts w:hint="eastAsia"/>
        </w:rPr>
        <w:t>施工现场应根据施工平面规划设置运输通道和存放场地，并应符合下列规定。</w:t>
      </w:r>
    </w:p>
    <w:p>
      <w:pPr>
        <w:pStyle w:val="305"/>
        <w:numPr>
          <w:ilvl w:val="0"/>
          <w:numId w:val="53"/>
        </w:numPr>
        <w:bidi w:val="0"/>
        <w:ind w:left="839" w:leftChars="0" w:hanging="419" w:firstLineChars="0"/>
      </w:pPr>
      <w:r>
        <w:rPr>
          <w:rFonts w:hint="eastAsia"/>
        </w:rPr>
        <w:t>现场运输道路和存放场地应坚实平整，有良好的排水措施；</w:t>
      </w:r>
    </w:p>
    <w:p>
      <w:pPr>
        <w:pStyle w:val="305"/>
        <w:numPr>
          <w:ilvl w:val="0"/>
          <w:numId w:val="53"/>
        </w:numPr>
        <w:bidi w:val="0"/>
        <w:ind w:left="839" w:leftChars="0" w:hanging="419" w:firstLineChars="0"/>
      </w:pPr>
      <w:r>
        <w:rPr>
          <w:rFonts w:hint="eastAsia"/>
        </w:rPr>
        <w:t>施工现场应能满足吊装设备的交通条件；</w:t>
      </w:r>
    </w:p>
    <w:p>
      <w:pPr>
        <w:pStyle w:val="305"/>
        <w:numPr>
          <w:ilvl w:val="0"/>
          <w:numId w:val="53"/>
        </w:numPr>
        <w:bidi w:val="0"/>
        <w:ind w:left="839" w:leftChars="0" w:hanging="419" w:firstLineChars="0"/>
      </w:pPr>
      <w:r>
        <w:rPr>
          <w:rFonts w:hint="eastAsia"/>
        </w:rPr>
        <w:t>构件运送到施工现场后,应按规格、品种、使用部位、吊装顺序分别设置存放场地。存放场地应设置在吊装设备的有效起吊范围内，且应在堆垛之间设置通道；</w:t>
      </w:r>
    </w:p>
    <w:p>
      <w:pPr>
        <w:pStyle w:val="305"/>
        <w:numPr>
          <w:ilvl w:val="0"/>
          <w:numId w:val="53"/>
        </w:numPr>
        <w:bidi w:val="0"/>
        <w:ind w:left="839" w:leftChars="0" w:hanging="419" w:firstLineChars="0"/>
      </w:pPr>
      <w:r>
        <w:rPr>
          <w:rFonts w:hint="eastAsia"/>
        </w:rPr>
        <w:t>构件运输和存放可能对已完成结构、基坑造成影响时，应进行计算复核。</w:t>
      </w:r>
    </w:p>
    <w:p>
      <w:pPr>
        <w:pStyle w:val="326"/>
        <w:bidi w:val="0"/>
      </w:pPr>
      <w:r>
        <w:rPr>
          <w:rFonts w:hint="eastAsia"/>
        </w:rPr>
        <w:t>安装施工前，应做好下列规定技术准备工作：</w:t>
      </w:r>
    </w:p>
    <w:p>
      <w:pPr>
        <w:pStyle w:val="305"/>
        <w:numPr>
          <w:ilvl w:val="0"/>
          <w:numId w:val="54"/>
        </w:numPr>
        <w:bidi w:val="0"/>
        <w:ind w:left="839" w:leftChars="0" w:hanging="419" w:firstLineChars="0"/>
      </w:pPr>
      <w:r>
        <w:rPr>
          <w:rFonts w:hint="eastAsia"/>
        </w:rPr>
        <w:t>应进行测量放线、设置构件安装定位标识；</w:t>
      </w:r>
    </w:p>
    <w:p>
      <w:pPr>
        <w:pStyle w:val="305"/>
        <w:numPr>
          <w:ilvl w:val="0"/>
          <w:numId w:val="54"/>
        </w:numPr>
        <w:bidi w:val="0"/>
        <w:ind w:left="839" w:leftChars="0" w:hanging="419" w:firstLineChars="0"/>
      </w:pPr>
      <w:r>
        <w:rPr>
          <w:rFonts w:hint="eastAsia"/>
        </w:rPr>
        <w:t>应复核吊装设备的吊装能力,检查复核吊装设备及吊具的操作状态；</w:t>
      </w:r>
    </w:p>
    <w:p>
      <w:pPr>
        <w:pStyle w:val="305"/>
        <w:numPr>
          <w:ilvl w:val="0"/>
          <w:numId w:val="54"/>
        </w:numPr>
        <w:bidi w:val="0"/>
        <w:ind w:left="839" w:leftChars="0" w:hanging="419" w:firstLineChars="0"/>
      </w:pPr>
      <w:r>
        <w:rPr>
          <w:rFonts w:hint="eastAsia"/>
        </w:rPr>
        <w:t>应逐个检查连接部位有无损坏现象，清除连接部位端面部分的污物及其他杂物。</w:t>
      </w:r>
    </w:p>
    <w:p>
      <w:pPr>
        <w:pStyle w:val="260"/>
        <w:bidi w:val="0"/>
      </w:pPr>
      <w:bookmarkStart w:id="66" w:name="_Toc166227001"/>
      <w:bookmarkStart w:id="67" w:name="_Toc16202"/>
      <w:r>
        <w:rPr>
          <w:rFonts w:hint="eastAsia"/>
        </w:rPr>
        <w:t>构件安装</w:t>
      </w:r>
      <w:bookmarkEnd w:id="66"/>
      <w:bookmarkEnd w:id="67"/>
    </w:p>
    <w:p>
      <w:pPr>
        <w:pStyle w:val="326"/>
        <w:bidi w:val="0"/>
      </w:pPr>
      <w:r>
        <w:rPr>
          <w:rFonts w:hint="eastAsia"/>
        </w:rPr>
        <w:t>预制构件现场吊装应符合下列规定：</w:t>
      </w:r>
    </w:p>
    <w:p>
      <w:pPr>
        <w:pStyle w:val="305"/>
        <w:numPr>
          <w:ilvl w:val="0"/>
          <w:numId w:val="55"/>
        </w:numPr>
        <w:bidi w:val="0"/>
        <w:ind w:left="839" w:leftChars="0" w:hanging="419" w:firstLineChars="0"/>
      </w:pPr>
      <w:r>
        <w:rPr>
          <w:rFonts w:hint="eastAsia"/>
        </w:rPr>
        <w:t>应根据当天的作业内容进行班前技术安全交底；</w:t>
      </w:r>
    </w:p>
    <w:p>
      <w:pPr>
        <w:pStyle w:val="305"/>
        <w:numPr>
          <w:ilvl w:val="0"/>
          <w:numId w:val="55"/>
        </w:numPr>
        <w:bidi w:val="0"/>
        <w:ind w:left="839" w:leftChars="0" w:hanging="419" w:firstLineChars="0"/>
      </w:pPr>
      <w:r>
        <w:rPr>
          <w:rFonts w:hint="eastAsia"/>
        </w:rPr>
        <w:t>安装顺序宜由低至高的方向依次进行；</w:t>
      </w:r>
    </w:p>
    <w:p>
      <w:pPr>
        <w:pStyle w:val="305"/>
        <w:numPr>
          <w:ilvl w:val="0"/>
          <w:numId w:val="55"/>
        </w:numPr>
        <w:bidi w:val="0"/>
        <w:ind w:left="839" w:leftChars="0" w:hanging="419" w:firstLineChars="0"/>
      </w:pPr>
      <w:r>
        <w:rPr>
          <w:rFonts w:hint="eastAsia"/>
        </w:rPr>
        <w:t>构件就位前，应在基础底部设置调平装置或铺设调平层；</w:t>
      </w:r>
    </w:p>
    <w:p>
      <w:pPr>
        <w:pStyle w:val="305"/>
        <w:numPr>
          <w:ilvl w:val="0"/>
          <w:numId w:val="55"/>
        </w:numPr>
        <w:bidi w:val="0"/>
        <w:ind w:left="839" w:leftChars="0" w:hanging="419" w:firstLineChars="0"/>
      </w:pPr>
      <w:r>
        <w:rPr>
          <w:rFonts w:hint="eastAsia"/>
        </w:rPr>
        <w:t>安装过程中，待装构件应缓慢平稳移动，并采取措施控制构件转动，以便准确就位；</w:t>
      </w:r>
    </w:p>
    <w:p>
      <w:pPr>
        <w:pStyle w:val="305"/>
        <w:numPr>
          <w:ilvl w:val="0"/>
          <w:numId w:val="55"/>
        </w:numPr>
        <w:bidi w:val="0"/>
        <w:ind w:left="839" w:leftChars="0" w:hanging="419" w:firstLineChars="0"/>
      </w:pPr>
      <w:r>
        <w:rPr>
          <w:rFonts w:hint="eastAsia"/>
        </w:rPr>
        <w:t>安装时座浆材料的厚度不宜大于20mm。</w:t>
      </w:r>
    </w:p>
    <w:p>
      <w:pPr>
        <w:pStyle w:val="326"/>
        <w:bidi w:val="0"/>
      </w:pPr>
      <w:r>
        <w:rPr>
          <w:rFonts w:hint="eastAsia"/>
        </w:rPr>
        <w:t>吊装就位后，应及时校准并采取临时固定措施。安装后，应对安装位置、安装标高、垂直度进行校核与调整。</w:t>
      </w:r>
    </w:p>
    <w:p>
      <w:pPr>
        <w:pStyle w:val="326"/>
        <w:bidi w:val="0"/>
      </w:pPr>
      <w:r>
        <w:rPr>
          <w:rFonts w:hint="eastAsia"/>
        </w:rPr>
        <w:t>构件与吊具的分离应在校准定位及临时支撑安装完成后进行。</w:t>
      </w:r>
    </w:p>
    <w:p>
      <w:pPr>
        <w:pStyle w:val="326"/>
        <w:bidi w:val="0"/>
      </w:pPr>
      <w:r>
        <w:rPr>
          <w:rFonts w:hint="eastAsia"/>
        </w:rPr>
        <w:t>后浇混凝土施工前应按设计要求做好结合面处理，模板应保证后浇混凝土部分形状、尺寸和位置准确，并防止漏浆，保证成型饱满密实。</w:t>
      </w:r>
    </w:p>
    <w:p>
      <w:pPr>
        <w:pStyle w:val="326"/>
        <w:bidi w:val="0"/>
      </w:pPr>
      <w:r>
        <w:rPr>
          <w:rFonts w:hint="eastAsia"/>
        </w:rPr>
        <w:t>构件连接部位后浇混凝土及灌浆料的强度达到设计要求后，方可拆除临时固定措施。</w:t>
      </w:r>
    </w:p>
    <w:p>
      <w:pPr>
        <w:pStyle w:val="259"/>
        <w:bidi w:val="0"/>
      </w:pPr>
      <w:bookmarkStart w:id="68" w:name="_Toc166227002"/>
      <w:bookmarkStart w:id="69" w:name="_Toc15953"/>
      <w:r>
        <w:rPr>
          <w:rFonts w:hint="eastAsia"/>
        </w:rPr>
        <w:t>检验与验收</w:t>
      </w:r>
      <w:bookmarkEnd w:id="68"/>
      <w:bookmarkEnd w:id="69"/>
    </w:p>
    <w:p>
      <w:pPr>
        <w:pStyle w:val="260"/>
        <w:bidi w:val="0"/>
      </w:pPr>
      <w:bookmarkStart w:id="70" w:name="_Toc166227003"/>
      <w:bookmarkStart w:id="71" w:name="_Toc692"/>
      <w:r>
        <w:rPr>
          <w:rFonts w:hint="eastAsia"/>
        </w:rPr>
        <w:t>一般规定</w:t>
      </w:r>
      <w:bookmarkEnd w:id="70"/>
      <w:bookmarkEnd w:id="71"/>
    </w:p>
    <w:p>
      <w:pPr>
        <w:pStyle w:val="326"/>
        <w:bidi w:val="0"/>
      </w:pPr>
      <w:r>
        <w:rPr>
          <w:rFonts w:hint="eastAsia"/>
        </w:rPr>
        <w:t>配电网工程电缆线路预制构件施工质量检验包括预制构件进场检验、安装质量检验。</w:t>
      </w:r>
    </w:p>
    <w:p>
      <w:pPr>
        <w:pStyle w:val="326"/>
        <w:bidi w:val="0"/>
      </w:pPr>
      <w:r>
        <w:rPr>
          <w:rFonts w:hint="eastAsia"/>
        </w:rPr>
        <w:t>施工用的原材料、构配件均应按检验批进行进场检验。</w:t>
      </w:r>
    </w:p>
    <w:p>
      <w:pPr>
        <w:pStyle w:val="326"/>
        <w:bidi w:val="0"/>
      </w:pPr>
      <w:r>
        <w:rPr>
          <w:rFonts w:hint="eastAsia"/>
        </w:rPr>
        <w:t>施工质量检验应分为主控项目和一般项目。</w:t>
      </w:r>
    </w:p>
    <w:p>
      <w:pPr>
        <w:pStyle w:val="326"/>
        <w:bidi w:val="0"/>
      </w:pPr>
      <w:r>
        <w:rPr>
          <w:rFonts w:hint="eastAsia"/>
        </w:rPr>
        <w:t>单元工程施工质量验收合格后，才能进行后续工程施工或验收。</w:t>
      </w:r>
    </w:p>
    <w:p>
      <w:pPr>
        <w:pStyle w:val="326"/>
        <w:bidi w:val="0"/>
      </w:pPr>
      <w:r>
        <w:rPr>
          <w:rFonts w:hint="eastAsia"/>
        </w:rPr>
        <w:t>钢筋连接除应符合GB 50666的有关规定外,还应符合下列规定：</w:t>
      </w:r>
    </w:p>
    <w:p>
      <w:pPr>
        <w:pStyle w:val="305"/>
        <w:numPr>
          <w:ilvl w:val="0"/>
          <w:numId w:val="56"/>
        </w:numPr>
        <w:bidi w:val="0"/>
        <w:ind w:left="839" w:leftChars="0" w:hanging="419" w:firstLineChars="0"/>
      </w:pPr>
      <w:r>
        <w:rPr>
          <w:rFonts w:hint="eastAsia"/>
        </w:rPr>
        <w:t>钢筋焊接接头、机械连接接头均应进行工艺检验，试验结果合格方可进行构件生产；</w:t>
      </w:r>
    </w:p>
    <w:p>
      <w:pPr>
        <w:pStyle w:val="305"/>
        <w:numPr>
          <w:ilvl w:val="0"/>
          <w:numId w:val="56"/>
        </w:numPr>
        <w:bidi w:val="0"/>
        <w:ind w:left="839" w:leftChars="0" w:hanging="419" w:firstLineChars="0"/>
      </w:pPr>
      <w:r>
        <w:rPr>
          <w:rFonts w:hint="eastAsia"/>
        </w:rPr>
        <w:t>螺纹接头应使用专用扭力扳手拧紧至规定扭力值；</w:t>
      </w:r>
    </w:p>
    <w:p>
      <w:pPr>
        <w:pStyle w:val="305"/>
        <w:numPr>
          <w:ilvl w:val="0"/>
          <w:numId w:val="56"/>
        </w:numPr>
        <w:bidi w:val="0"/>
        <w:ind w:left="839" w:leftChars="0" w:hanging="419" w:firstLineChars="0"/>
      </w:pPr>
      <w:r>
        <w:rPr>
          <w:rFonts w:hint="eastAsia"/>
        </w:rPr>
        <w:t>钢筋焊接接头和机械连接接头应全数检查外观质量；</w:t>
      </w:r>
    </w:p>
    <w:p>
      <w:pPr>
        <w:pStyle w:val="305"/>
        <w:numPr>
          <w:ilvl w:val="0"/>
          <w:numId w:val="56"/>
        </w:numPr>
        <w:bidi w:val="0"/>
        <w:ind w:left="839" w:leftChars="0" w:hanging="419" w:firstLineChars="0"/>
      </w:pPr>
      <w:r>
        <w:rPr>
          <w:rFonts w:hint="eastAsia"/>
        </w:rPr>
        <w:t>焊接接头、钢筋机械连接接头力学性能应符合设计要求及JGJ18、JGJ107的规定。</w:t>
      </w:r>
    </w:p>
    <w:p>
      <w:pPr>
        <w:pStyle w:val="260"/>
        <w:bidi w:val="0"/>
      </w:pPr>
      <w:bookmarkStart w:id="72" w:name="_Toc166227004"/>
      <w:bookmarkStart w:id="73" w:name="_Toc20115"/>
      <w:r>
        <w:rPr>
          <w:rFonts w:hint="eastAsia"/>
        </w:rPr>
        <w:t>施工质量检验</w:t>
      </w:r>
      <w:bookmarkEnd w:id="72"/>
      <w:bookmarkEnd w:id="73"/>
    </w:p>
    <w:p>
      <w:pPr>
        <w:pStyle w:val="326"/>
        <w:bidi w:val="0"/>
      </w:pPr>
      <w:r>
        <w:rPr>
          <w:rFonts w:hint="eastAsia"/>
        </w:rPr>
        <w:t>构件进场检验应符合下列规定：</w:t>
      </w:r>
    </w:p>
    <w:p>
      <w:pPr>
        <w:pStyle w:val="327"/>
        <w:bidi w:val="0"/>
      </w:pPr>
      <w:r>
        <w:rPr>
          <w:rFonts w:hint="eastAsia"/>
        </w:rPr>
        <w:t>主控项目：</w:t>
      </w:r>
    </w:p>
    <w:p>
      <w:pPr>
        <w:pStyle w:val="305"/>
        <w:numPr>
          <w:ilvl w:val="0"/>
          <w:numId w:val="57"/>
        </w:numPr>
        <w:bidi w:val="0"/>
        <w:ind w:left="839" w:leftChars="0" w:hanging="419" w:firstLineChars="0"/>
      </w:pPr>
      <w:r>
        <w:rPr>
          <w:rFonts w:hint="eastAsia"/>
        </w:rPr>
        <w:t>构件进场时应进行检查质量证明文件。</w:t>
      </w:r>
    </w:p>
    <w:p>
      <w:pPr>
        <w:pStyle w:val="528"/>
        <w:ind w:left="420" w:leftChars="200" w:firstLine="420"/>
      </w:pPr>
      <w:r>
        <w:rPr>
          <w:rFonts w:hint="eastAsia"/>
        </w:rPr>
        <w:t>检查数量：全数检查;</w:t>
      </w:r>
    </w:p>
    <w:p>
      <w:pPr>
        <w:pStyle w:val="528"/>
        <w:ind w:left="420" w:leftChars="200" w:firstLine="420"/>
      </w:pPr>
      <w:r>
        <w:rPr>
          <w:rFonts w:hint="eastAsia"/>
        </w:rPr>
        <w:t>检验方法：检查质量证明文件或质量验收记录。</w:t>
      </w:r>
    </w:p>
    <w:p>
      <w:pPr>
        <w:pStyle w:val="305"/>
        <w:numPr>
          <w:ilvl w:val="0"/>
          <w:numId w:val="57"/>
        </w:numPr>
        <w:bidi w:val="0"/>
        <w:ind w:left="839" w:leftChars="0" w:hanging="419" w:firstLineChars="0"/>
      </w:pPr>
      <w:r>
        <w:rPr>
          <w:rFonts w:hint="eastAsia"/>
        </w:rPr>
        <w:t>构件的外观质量不应有严重缺陷，且不应有影响结构性能和安装、使用功能的尺寸偏差。</w:t>
      </w:r>
    </w:p>
    <w:p>
      <w:pPr>
        <w:pStyle w:val="528"/>
        <w:ind w:left="420" w:firstLine="420"/>
      </w:pPr>
      <w:r>
        <w:rPr>
          <w:rFonts w:hint="eastAsia"/>
        </w:rPr>
        <w:t>检查数量：全数检查；</w:t>
      </w:r>
    </w:p>
    <w:p>
      <w:pPr>
        <w:pStyle w:val="528"/>
        <w:ind w:left="420" w:firstLine="420"/>
      </w:pPr>
      <w:r>
        <w:rPr>
          <w:rFonts w:hint="eastAsia"/>
        </w:rPr>
        <w:t>检验方法：观察、尺量；检查处理记录。</w:t>
      </w:r>
    </w:p>
    <w:p>
      <w:pPr>
        <w:pStyle w:val="305"/>
        <w:numPr>
          <w:ilvl w:val="0"/>
          <w:numId w:val="58"/>
        </w:numPr>
        <w:bidi w:val="0"/>
        <w:ind w:left="839" w:leftChars="0" w:hanging="419" w:firstLineChars="0"/>
      </w:pPr>
      <w:r>
        <w:rPr>
          <w:rFonts w:hint="eastAsia"/>
        </w:rPr>
        <w:t>构件上的预埋件、预留插筋等的规格和数量以及预留孔、预留洞的数量和质量应符合设计要求。</w:t>
      </w:r>
    </w:p>
    <w:p>
      <w:pPr>
        <w:pStyle w:val="528"/>
        <w:ind w:left="420" w:leftChars="200" w:firstLine="420"/>
      </w:pPr>
      <w:r>
        <w:rPr>
          <w:rFonts w:hint="eastAsia"/>
        </w:rPr>
        <w:t>检查数量：全数检查；</w:t>
      </w:r>
    </w:p>
    <w:p>
      <w:pPr>
        <w:pStyle w:val="528"/>
        <w:ind w:left="420" w:leftChars="200" w:firstLine="420"/>
      </w:pPr>
      <w:r>
        <w:rPr>
          <w:rFonts w:hint="eastAsia"/>
        </w:rPr>
        <w:t>检验方法：观察、尺量;检查产品合格证。</w:t>
      </w:r>
    </w:p>
    <w:p>
      <w:pPr>
        <w:pStyle w:val="327"/>
        <w:bidi w:val="0"/>
      </w:pPr>
      <w:r>
        <w:rPr>
          <w:rFonts w:hint="eastAsia"/>
        </w:rPr>
        <w:t>一般项目：</w:t>
      </w:r>
    </w:p>
    <w:p>
      <w:pPr>
        <w:pStyle w:val="305"/>
        <w:numPr>
          <w:ilvl w:val="0"/>
          <w:numId w:val="59"/>
        </w:numPr>
        <w:bidi w:val="0"/>
        <w:ind w:left="839" w:leftChars="0" w:hanging="419" w:firstLineChars="0"/>
      </w:pPr>
      <w:r>
        <w:rPr>
          <w:rFonts w:hint="eastAsia"/>
          <w:lang w:val="en-US" w:eastAsia="zh-CN"/>
        </w:rPr>
        <w:t>构件外观质量不应有一般缺陷，对出现的一般缺陷应要求构件生产单位按技术方案进行处理，</w:t>
      </w:r>
      <w:r>
        <w:rPr>
          <w:rFonts w:hint="eastAsia"/>
        </w:rPr>
        <w:t>并重新检查验收。</w:t>
      </w:r>
    </w:p>
    <w:p>
      <w:pPr>
        <w:pStyle w:val="528"/>
        <w:ind w:left="624" w:leftChars="297" w:firstLine="199" w:firstLineChars="95"/>
      </w:pPr>
      <w:r>
        <w:rPr>
          <w:rFonts w:hint="eastAsia"/>
        </w:rPr>
        <w:t>检查数量：全数检查；</w:t>
      </w:r>
    </w:p>
    <w:p>
      <w:pPr>
        <w:pStyle w:val="528"/>
        <w:ind w:left="624" w:leftChars="297" w:firstLine="199" w:firstLineChars="95"/>
      </w:pPr>
      <w:r>
        <w:rPr>
          <w:rFonts w:hint="eastAsia"/>
        </w:rPr>
        <w:t>检验方法：观察，检查技术处理方案和处理记录</w:t>
      </w:r>
    </w:p>
    <w:p>
      <w:pPr>
        <w:pStyle w:val="305"/>
        <w:numPr>
          <w:ilvl w:val="0"/>
          <w:numId w:val="59"/>
        </w:numPr>
        <w:bidi w:val="0"/>
        <w:ind w:left="839" w:leftChars="0" w:hanging="419" w:firstLineChars="0"/>
      </w:pPr>
      <w:r>
        <w:rPr>
          <w:rFonts w:hint="eastAsia"/>
          <w:lang w:val="en-US" w:eastAsia="zh-CN"/>
        </w:rPr>
        <w:t>构件的尺寸偏差及检验方法应符合表5～表7的规定；设计有专门规定时，尚应符合设计要求。</w:t>
      </w:r>
      <w:r>
        <w:rPr>
          <w:rFonts w:hint="eastAsia"/>
        </w:rPr>
        <w:t>施工过程中临时使用的预埋件，其中心线位置允许偏差可取表5～表7中规定数值的2倍。</w:t>
      </w:r>
    </w:p>
    <w:p>
      <w:pPr>
        <w:pStyle w:val="528"/>
        <w:ind w:left="420" w:leftChars="200" w:firstLine="420"/>
      </w:pPr>
      <w:r>
        <w:rPr>
          <w:rFonts w:hint="eastAsia"/>
        </w:rPr>
        <w:t>检数量：同一类型的构件，不超过100件为一批，每批应抽构件数量的5%，且不应少于3件；</w:t>
      </w:r>
    </w:p>
    <w:p>
      <w:pPr>
        <w:pStyle w:val="528"/>
        <w:ind w:left="420" w:leftChars="200" w:firstLine="420"/>
      </w:pPr>
      <w:r>
        <w:rPr>
          <w:rFonts w:hint="eastAsia"/>
        </w:rPr>
        <w:t>检验方法：观察，量测。</w:t>
      </w:r>
    </w:p>
    <w:p>
      <w:pPr>
        <w:pStyle w:val="305"/>
        <w:numPr>
          <w:ilvl w:val="0"/>
          <w:numId w:val="59"/>
        </w:numPr>
        <w:bidi w:val="0"/>
        <w:ind w:left="839" w:leftChars="0" w:hanging="419" w:firstLineChars="0"/>
      </w:pPr>
      <w:r>
        <w:rPr>
          <w:rFonts w:hint="eastAsia"/>
          <w:lang w:val="en-US" w:eastAsia="zh-CN"/>
        </w:rPr>
        <w:t>粗糙面的外观质量、键槽的外观质量和数量应符合设计要求。</w:t>
      </w:r>
    </w:p>
    <w:p>
      <w:pPr>
        <w:pStyle w:val="528"/>
        <w:ind w:left="420" w:leftChars="200" w:firstLine="420"/>
      </w:pPr>
      <w:r>
        <w:rPr>
          <w:rFonts w:hint="eastAsia"/>
        </w:rPr>
        <w:t>检查数量：全数检查；</w:t>
      </w:r>
    </w:p>
    <w:p>
      <w:pPr>
        <w:pStyle w:val="528"/>
        <w:ind w:left="420" w:leftChars="200" w:firstLine="420"/>
      </w:pPr>
      <w:r>
        <w:rPr>
          <w:rFonts w:hint="eastAsia"/>
        </w:rPr>
        <w:t>检验方法：观察，量测。</w:t>
      </w:r>
    </w:p>
    <w:p>
      <w:pPr>
        <w:pStyle w:val="326"/>
        <w:bidi w:val="0"/>
      </w:pPr>
      <w:r>
        <w:rPr>
          <w:rFonts w:hint="eastAsia"/>
        </w:rPr>
        <w:t>构件安装质量检验应符合下列规定：</w:t>
      </w:r>
    </w:p>
    <w:p>
      <w:pPr>
        <w:pStyle w:val="327"/>
        <w:bidi w:val="0"/>
      </w:pPr>
      <w:r>
        <w:rPr>
          <w:rFonts w:hint="eastAsia"/>
        </w:rPr>
        <w:t>主控项目：</w:t>
      </w:r>
    </w:p>
    <w:p>
      <w:pPr>
        <w:pStyle w:val="534"/>
        <w:numPr>
          <w:ilvl w:val="0"/>
          <w:numId w:val="60"/>
        </w:numPr>
        <w:bidi w:val="0"/>
        <w:ind w:left="839" w:leftChars="0" w:hanging="419" w:firstLineChars="0"/>
      </w:pPr>
      <w:r>
        <w:rPr>
          <w:rFonts w:hint="eastAsia"/>
        </w:rPr>
        <w:t>用于构件粘结及密封材料,其性能指标应符合本文件第5.3节的相关要求，同时按国家现行标准进行检测，出具第三方质量证明文件。</w:t>
      </w:r>
    </w:p>
    <w:p>
      <w:pPr>
        <w:pStyle w:val="528"/>
        <w:ind w:left="420" w:leftChars="200" w:firstLine="420"/>
      </w:pPr>
      <w:r>
        <w:rPr>
          <w:rFonts w:hint="eastAsia"/>
        </w:rPr>
        <w:t>检查数量：按批检验；</w:t>
      </w:r>
    </w:p>
    <w:p>
      <w:pPr>
        <w:pStyle w:val="528"/>
        <w:ind w:left="420" w:leftChars="200" w:firstLine="420"/>
      </w:pPr>
      <w:r>
        <w:rPr>
          <w:rFonts w:hint="eastAsia"/>
        </w:rPr>
        <w:t>检验方法：查看检测报告或质量证明文件。</w:t>
      </w:r>
    </w:p>
    <w:p>
      <w:pPr>
        <w:pStyle w:val="534"/>
        <w:numPr>
          <w:ilvl w:val="0"/>
          <w:numId w:val="60"/>
        </w:numPr>
      </w:pPr>
      <w:r>
        <w:rPr>
          <w:rFonts w:hint="eastAsia"/>
        </w:rPr>
        <w:t>装配式结构采用后浇混凝土连接时，连接处后浇混凝土的强度应符合设计要求。</w:t>
      </w:r>
    </w:p>
    <w:p>
      <w:pPr>
        <w:pStyle w:val="528"/>
        <w:ind w:left="420" w:leftChars="200" w:firstLine="420"/>
      </w:pPr>
      <w:r>
        <w:rPr>
          <w:rFonts w:hint="eastAsia"/>
        </w:rPr>
        <w:t>检查数量：按批检验；</w:t>
      </w:r>
    </w:p>
    <w:p>
      <w:pPr>
        <w:pStyle w:val="528"/>
        <w:ind w:left="420" w:leftChars="200" w:firstLine="420"/>
      </w:pPr>
      <w:r>
        <w:rPr>
          <w:rFonts w:hint="eastAsia"/>
        </w:rPr>
        <w:t>检验方法：检查混凝土强度检测报告。</w:t>
      </w:r>
    </w:p>
    <w:p>
      <w:pPr>
        <w:pStyle w:val="534"/>
        <w:numPr>
          <w:ilvl w:val="0"/>
          <w:numId w:val="60"/>
        </w:numPr>
      </w:pPr>
      <w:r>
        <w:rPr>
          <w:rFonts w:hint="eastAsia"/>
        </w:rPr>
        <w:t>承插式连接承插口缝隙处、企口式连接企口缝隙处浆料应密实饱满。</w:t>
      </w:r>
    </w:p>
    <w:p>
      <w:pPr>
        <w:pStyle w:val="528"/>
        <w:ind w:left="420" w:leftChars="200" w:firstLine="420"/>
      </w:pPr>
      <w:r>
        <w:rPr>
          <w:rFonts w:hint="eastAsia"/>
        </w:rPr>
        <w:t>检查数量：全数检查；</w:t>
      </w:r>
    </w:p>
    <w:p>
      <w:pPr>
        <w:pStyle w:val="528"/>
        <w:ind w:left="420" w:leftChars="200" w:firstLine="420"/>
      </w:pPr>
      <w:r>
        <w:rPr>
          <w:rFonts w:hint="eastAsia"/>
        </w:rPr>
        <w:t>检验方法：观察，检查施工质量记录。</w:t>
      </w:r>
    </w:p>
    <w:p>
      <w:pPr>
        <w:pStyle w:val="534"/>
        <w:numPr>
          <w:ilvl w:val="0"/>
          <w:numId w:val="60"/>
        </w:numPr>
      </w:pPr>
      <w:r>
        <w:rPr>
          <w:rFonts w:hint="eastAsia"/>
        </w:rPr>
        <w:t>销扣式连接螺栓的质量、规格应符合设计要求。</w:t>
      </w:r>
    </w:p>
    <w:p>
      <w:pPr>
        <w:pStyle w:val="528"/>
        <w:ind w:left="420" w:leftChars="200" w:firstLine="420"/>
      </w:pPr>
      <w:r>
        <w:rPr>
          <w:rFonts w:hint="eastAsia"/>
        </w:rPr>
        <w:t>检查数量：全数检查；</w:t>
      </w:r>
    </w:p>
    <w:p>
      <w:pPr>
        <w:pStyle w:val="528"/>
        <w:ind w:left="420" w:leftChars="200" w:firstLine="420"/>
      </w:pPr>
      <w:r>
        <w:rPr>
          <w:rFonts w:hint="eastAsia"/>
        </w:rPr>
        <w:t>检验方法：按GB50205的要求进行。</w:t>
      </w:r>
    </w:p>
    <w:p>
      <w:pPr>
        <w:pStyle w:val="534"/>
        <w:numPr>
          <w:ilvl w:val="0"/>
          <w:numId w:val="60"/>
        </w:numPr>
      </w:pPr>
      <w:r>
        <w:rPr>
          <w:rFonts w:hint="eastAsia"/>
        </w:rPr>
        <w:t>各预制构件之间连接坐浆料强度应满足设计要求。</w:t>
      </w:r>
    </w:p>
    <w:p>
      <w:pPr>
        <w:pStyle w:val="528"/>
        <w:ind w:left="420" w:leftChars="200" w:firstLine="420"/>
      </w:pPr>
      <w:r>
        <w:rPr>
          <w:rFonts w:hint="eastAsia"/>
        </w:rPr>
        <w:t>检查数量：按批检验；</w:t>
      </w:r>
    </w:p>
    <w:p>
      <w:pPr>
        <w:pStyle w:val="528"/>
        <w:ind w:left="420" w:leftChars="200" w:firstLine="420"/>
      </w:pPr>
      <w:r>
        <w:rPr>
          <w:rFonts w:hint="eastAsia"/>
        </w:rPr>
        <w:t>检验方法：检查坐浆料强度试验报告及评定记录。</w:t>
      </w:r>
    </w:p>
    <w:p>
      <w:pPr>
        <w:pStyle w:val="534"/>
        <w:numPr>
          <w:ilvl w:val="0"/>
          <w:numId w:val="60"/>
        </w:numPr>
      </w:pPr>
      <w:r>
        <w:rPr>
          <w:rFonts w:hint="eastAsia"/>
        </w:rPr>
        <w:t>钢筋采用机械连接时，其接头质量应符合设计要求。</w:t>
      </w:r>
    </w:p>
    <w:p>
      <w:pPr>
        <w:pStyle w:val="528"/>
        <w:ind w:left="420" w:firstLine="420"/>
      </w:pPr>
      <w:r>
        <w:rPr>
          <w:rFonts w:hint="eastAsia"/>
        </w:rPr>
        <w:t>检查数量：符合JGJ107的规定；</w:t>
      </w:r>
    </w:p>
    <w:p>
      <w:pPr>
        <w:pStyle w:val="528"/>
        <w:ind w:left="420" w:leftChars="200" w:firstLine="420"/>
      </w:pPr>
      <w:r>
        <w:rPr>
          <w:rFonts w:hint="eastAsia"/>
        </w:rPr>
        <w:t>检验方法：检查钢筋机械连接施工记录及平行试件的强度试验报告。</w:t>
      </w:r>
    </w:p>
    <w:p>
      <w:pPr>
        <w:pStyle w:val="534"/>
        <w:numPr>
          <w:ilvl w:val="0"/>
          <w:numId w:val="60"/>
        </w:numPr>
      </w:pPr>
      <w:r>
        <w:rPr>
          <w:rFonts w:hint="eastAsia"/>
        </w:rPr>
        <w:t>钢筋采用焊接连接时，其焊缝的接头质量应满足设计要求，并应符合JGJ18的有关规定</w:t>
      </w:r>
    </w:p>
    <w:p>
      <w:pPr>
        <w:pStyle w:val="528"/>
        <w:ind w:left="420" w:firstLine="420"/>
      </w:pPr>
      <w:r>
        <w:rPr>
          <w:rFonts w:hint="eastAsia"/>
        </w:rPr>
        <w:t>检查数量：符合JGJ18的有关规定；</w:t>
      </w:r>
    </w:p>
    <w:p>
      <w:pPr>
        <w:pStyle w:val="528"/>
        <w:ind w:left="420" w:leftChars="200" w:firstLine="420"/>
      </w:pPr>
      <w:r>
        <w:rPr>
          <w:rFonts w:hint="eastAsia"/>
        </w:rPr>
        <w:t>检验方法：检查钢筋煤接接头检验批质量验收记录。</w:t>
      </w:r>
    </w:p>
    <w:p>
      <w:pPr>
        <w:pStyle w:val="534"/>
        <w:numPr>
          <w:ilvl w:val="0"/>
          <w:numId w:val="60"/>
        </w:numPr>
      </w:pPr>
      <w:r>
        <w:rPr>
          <w:rFonts w:hint="eastAsia"/>
        </w:rPr>
        <w:t>构件施工后，其外观质量不应有严重缺陷，且不应有影响结构性能和安装、使用功能的尺</w:t>
      </w:r>
    </w:p>
    <w:p>
      <w:pPr>
        <w:pStyle w:val="528"/>
        <w:ind w:left="420" w:leftChars="200" w:firstLine="420"/>
      </w:pPr>
      <w:r>
        <w:rPr>
          <w:rFonts w:hint="eastAsia"/>
        </w:rPr>
        <w:t>寸偏差。</w:t>
      </w:r>
    </w:p>
    <w:p>
      <w:pPr>
        <w:pStyle w:val="528"/>
        <w:ind w:left="420" w:leftChars="200" w:firstLine="420"/>
      </w:pPr>
      <w:r>
        <w:rPr>
          <w:rFonts w:hint="eastAsia"/>
        </w:rPr>
        <w:t>检查数量：全数检查；</w:t>
      </w:r>
    </w:p>
    <w:p>
      <w:pPr>
        <w:pStyle w:val="528"/>
        <w:ind w:left="420" w:leftChars="200" w:firstLine="420"/>
      </w:pPr>
      <w:r>
        <w:rPr>
          <w:rFonts w:hint="eastAsia"/>
        </w:rPr>
        <w:t>检验方法：观察，量测;检查处理记录。</w:t>
      </w:r>
    </w:p>
    <w:p>
      <w:pPr>
        <w:pStyle w:val="327"/>
        <w:bidi w:val="0"/>
      </w:pPr>
      <w:r>
        <w:rPr>
          <w:rFonts w:hint="eastAsia"/>
        </w:rPr>
        <w:t>一般项目:</w:t>
      </w:r>
    </w:p>
    <w:p>
      <w:pPr>
        <w:pStyle w:val="305"/>
        <w:numPr>
          <w:ilvl w:val="0"/>
          <w:numId w:val="61"/>
        </w:numPr>
        <w:bidi w:val="0"/>
        <w:ind w:left="839" w:leftChars="0" w:hanging="419" w:firstLineChars="0"/>
      </w:pPr>
      <w:r>
        <w:rPr>
          <w:rFonts w:hint="eastAsia"/>
        </w:rPr>
        <w:t>构件施工后,其外观质量不应有一般缺陷。</w:t>
      </w:r>
    </w:p>
    <w:p>
      <w:pPr>
        <w:pStyle w:val="528"/>
        <w:ind w:left="420" w:firstLine="420"/>
      </w:pPr>
      <w:r>
        <w:rPr>
          <w:rFonts w:hint="eastAsia"/>
        </w:rPr>
        <w:t>检查数量：全数检查；</w:t>
      </w:r>
    </w:p>
    <w:p>
      <w:pPr>
        <w:pStyle w:val="528"/>
        <w:ind w:left="420" w:leftChars="200" w:firstLine="420"/>
      </w:pPr>
      <w:r>
        <w:rPr>
          <w:rFonts w:hint="eastAsia"/>
        </w:rPr>
        <w:t>检验方法：观察,检查处理记录。</w:t>
      </w:r>
    </w:p>
    <w:p>
      <w:pPr>
        <w:pStyle w:val="305"/>
        <w:numPr>
          <w:ilvl w:val="0"/>
          <w:numId w:val="61"/>
        </w:numPr>
        <w:bidi w:val="0"/>
        <w:ind w:left="839" w:leftChars="0" w:hanging="419" w:firstLineChars="0"/>
      </w:pPr>
      <w:r>
        <w:rPr>
          <w:rFonts w:hint="eastAsia"/>
        </w:rPr>
        <w:t>构件施工后,其位置、尺寸偏差及检验方法应符合设计要求,当设计无具体要求时，应符合表8的规定。</w:t>
      </w:r>
    </w:p>
    <w:p>
      <w:pPr>
        <w:pStyle w:val="528"/>
        <w:ind w:firstLine="840" w:firstLineChars="400"/>
      </w:pPr>
      <w:r>
        <w:rPr>
          <w:rFonts w:hint="eastAsia"/>
        </w:rPr>
        <w:t>检查数量：全数检查。</w:t>
      </w:r>
    </w:p>
    <w:p>
      <w:pPr>
        <w:pStyle w:val="301"/>
        <w:bidi w:val="0"/>
      </w:pPr>
      <w:r>
        <w:rPr>
          <w:rFonts w:hint="eastAsia"/>
        </w:rPr>
        <w:t>构件安装允许偏差及检验方法</w:t>
      </w:r>
    </w:p>
    <w:tbl>
      <w:tblPr>
        <w:tblStyle w:val="8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3"/>
        <w:gridCol w:w="2333"/>
        <w:gridCol w:w="2334"/>
        <w:gridCol w:w="2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6" w:type="dxa"/>
            <w:gridSpan w:val="2"/>
            <w:tcBorders>
              <w:top w:val="single" w:color="auto" w:sz="8" w:space="0"/>
              <w:bottom w:val="single" w:color="auto" w:sz="8" w:space="0"/>
            </w:tcBorders>
            <w:shd w:val="clear" w:color="auto" w:fill="auto"/>
            <w:vAlign w:val="center"/>
          </w:tcPr>
          <w:p>
            <w:pPr>
              <w:pStyle w:val="540"/>
            </w:pPr>
            <w:r>
              <w:rPr>
                <w:rFonts w:hint="eastAsia"/>
              </w:rPr>
              <w:t>项目</w:t>
            </w:r>
          </w:p>
        </w:tc>
        <w:tc>
          <w:tcPr>
            <w:tcW w:w="2334" w:type="dxa"/>
            <w:tcBorders>
              <w:top w:val="single" w:color="auto" w:sz="8" w:space="0"/>
              <w:bottom w:val="single" w:color="auto" w:sz="8" w:space="0"/>
            </w:tcBorders>
            <w:shd w:val="clear" w:color="auto" w:fill="auto"/>
            <w:vAlign w:val="center"/>
          </w:tcPr>
          <w:p>
            <w:pPr>
              <w:pStyle w:val="540"/>
            </w:pPr>
            <w:r>
              <w:rPr>
                <w:rFonts w:hint="eastAsia"/>
              </w:rPr>
              <w:t>允许偏差</w:t>
            </w:r>
          </w:p>
          <w:p>
            <w:pPr>
              <w:pStyle w:val="540"/>
            </w:pPr>
            <w:r>
              <w:rPr>
                <w:rFonts w:hint="eastAsia"/>
              </w:rPr>
              <w:t>mm</w:t>
            </w:r>
          </w:p>
        </w:tc>
        <w:tc>
          <w:tcPr>
            <w:tcW w:w="2334" w:type="dxa"/>
            <w:tcBorders>
              <w:top w:val="single" w:color="auto" w:sz="8" w:space="0"/>
              <w:bottom w:val="single" w:color="auto" w:sz="8" w:space="0"/>
            </w:tcBorders>
            <w:shd w:val="clear" w:color="auto" w:fill="auto"/>
            <w:vAlign w:val="center"/>
          </w:tcPr>
          <w:p>
            <w:pPr>
              <w:pStyle w:val="540"/>
            </w:pPr>
            <w:r>
              <w:rPr>
                <w:rFonts w:hint="eastAsia"/>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6" w:type="dxa"/>
            <w:gridSpan w:val="2"/>
            <w:tcBorders>
              <w:top w:val="single" w:color="auto" w:sz="8" w:space="0"/>
              <w:bottom w:val="single" w:color="auto" w:sz="8" w:space="0"/>
            </w:tcBorders>
            <w:shd w:val="clear" w:color="auto" w:fill="auto"/>
            <w:vAlign w:val="center"/>
          </w:tcPr>
          <w:p>
            <w:pPr>
              <w:pStyle w:val="540"/>
            </w:pPr>
            <w:r>
              <w:rPr>
                <w:rFonts w:hint="eastAsia"/>
              </w:rPr>
              <w:t>电缆导管管孔偏差</w:t>
            </w:r>
          </w:p>
        </w:tc>
        <w:tc>
          <w:tcPr>
            <w:tcW w:w="2334" w:type="dxa"/>
            <w:tcBorders>
              <w:top w:val="single" w:color="auto" w:sz="8" w:space="0"/>
              <w:bottom w:val="single" w:color="auto" w:sz="8" w:space="0"/>
            </w:tcBorders>
            <w:shd w:val="clear" w:color="auto" w:fill="auto"/>
            <w:vAlign w:val="center"/>
          </w:tcPr>
          <w:p>
            <w:pPr>
              <w:pStyle w:val="540"/>
            </w:pPr>
            <w:r>
              <w:rPr>
                <w:rFonts w:hint="eastAsia"/>
              </w:rPr>
              <w:t>±5</w:t>
            </w:r>
          </w:p>
        </w:tc>
        <w:tc>
          <w:tcPr>
            <w:tcW w:w="2334" w:type="dxa"/>
            <w:tcBorders>
              <w:top w:val="single" w:color="auto" w:sz="8" w:space="0"/>
              <w:bottom w:val="single" w:color="auto" w:sz="8" w:space="0"/>
            </w:tcBorders>
            <w:shd w:val="clear" w:color="auto" w:fill="auto"/>
            <w:vAlign w:val="center"/>
          </w:tcPr>
          <w:p>
            <w:pPr>
              <w:pStyle w:val="540"/>
            </w:pPr>
            <w:r>
              <w:rPr>
                <w:rFonts w:hint="eastAsia"/>
              </w:rPr>
              <w:t>通过150</w:t>
            </w:r>
            <w:r>
              <w:rPr>
                <w:rFonts w:hint="eastAsia" w:hAnsi="宋体"/>
              </w:rPr>
              <w:t>×</w:t>
            </w:r>
            <w:r>
              <w:rPr>
                <w:rFonts w:hint="eastAsia"/>
              </w:rPr>
              <w:t>600mm的铁牛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restart"/>
            <w:tcBorders>
              <w:top w:val="single" w:color="auto" w:sz="8" w:space="0"/>
            </w:tcBorders>
            <w:shd w:val="clear" w:color="auto" w:fill="auto"/>
            <w:vAlign w:val="center"/>
          </w:tcPr>
          <w:p>
            <w:pPr>
              <w:pStyle w:val="540"/>
            </w:pPr>
            <w:r>
              <w:rPr>
                <w:rFonts w:hint="eastAsia"/>
              </w:rPr>
              <w:t>轴线位置</w:t>
            </w:r>
          </w:p>
        </w:tc>
        <w:tc>
          <w:tcPr>
            <w:tcW w:w="2333" w:type="dxa"/>
            <w:tcBorders>
              <w:top w:val="single" w:color="auto" w:sz="8" w:space="0"/>
            </w:tcBorders>
            <w:shd w:val="clear" w:color="auto" w:fill="auto"/>
            <w:vAlign w:val="center"/>
          </w:tcPr>
          <w:p>
            <w:pPr>
              <w:pStyle w:val="540"/>
            </w:pPr>
            <w:r>
              <w:rPr>
                <w:rFonts w:hint="eastAsia"/>
              </w:rPr>
              <w:t>板、墙</w:t>
            </w:r>
          </w:p>
        </w:tc>
        <w:tc>
          <w:tcPr>
            <w:tcW w:w="2334" w:type="dxa"/>
            <w:tcBorders>
              <w:top w:val="single" w:color="auto" w:sz="8" w:space="0"/>
            </w:tcBorders>
            <w:shd w:val="clear" w:color="auto" w:fill="auto"/>
            <w:vAlign w:val="center"/>
          </w:tcPr>
          <w:p>
            <w:pPr>
              <w:pStyle w:val="540"/>
            </w:pPr>
            <w:r>
              <w:rPr>
                <w:rFonts w:hint="eastAsia"/>
              </w:rPr>
              <w:t>5</w:t>
            </w:r>
          </w:p>
        </w:tc>
        <w:tc>
          <w:tcPr>
            <w:tcW w:w="2334" w:type="dxa"/>
            <w:vMerge w:val="restart"/>
            <w:tcBorders>
              <w:top w:val="single" w:color="auto" w:sz="8" w:space="0"/>
            </w:tcBorders>
            <w:shd w:val="clear" w:color="auto" w:fill="auto"/>
            <w:vAlign w:val="center"/>
          </w:tcPr>
          <w:p>
            <w:pPr>
              <w:pStyle w:val="540"/>
            </w:pPr>
            <w:r>
              <w:rPr>
                <w:rFonts w:hint="eastAsia"/>
              </w:rPr>
              <w:t>经纬仪及尺量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pPr>
              <w:pStyle w:val="540"/>
            </w:pPr>
          </w:p>
        </w:tc>
        <w:tc>
          <w:tcPr>
            <w:tcW w:w="2333" w:type="dxa"/>
            <w:shd w:val="clear" w:color="auto" w:fill="auto"/>
            <w:vAlign w:val="center"/>
          </w:tcPr>
          <w:p>
            <w:pPr>
              <w:pStyle w:val="540"/>
            </w:pPr>
            <w:r>
              <w:rPr>
                <w:rFonts w:hint="eastAsia"/>
              </w:rPr>
              <w:t>电缆排管、电缆工作井、设备基础</w:t>
            </w:r>
          </w:p>
        </w:tc>
        <w:tc>
          <w:tcPr>
            <w:tcW w:w="2334" w:type="dxa"/>
            <w:shd w:val="clear" w:color="auto" w:fill="auto"/>
            <w:vAlign w:val="center"/>
          </w:tcPr>
          <w:p>
            <w:pPr>
              <w:pStyle w:val="540"/>
            </w:pPr>
            <w:r>
              <w:rPr>
                <w:rFonts w:hint="eastAsia"/>
              </w:rPr>
              <w:t>8</w:t>
            </w:r>
          </w:p>
        </w:tc>
        <w:tc>
          <w:tcPr>
            <w:tcW w:w="2334"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pPr>
              <w:pStyle w:val="540"/>
            </w:pPr>
          </w:p>
        </w:tc>
        <w:tc>
          <w:tcPr>
            <w:tcW w:w="2333" w:type="dxa"/>
            <w:shd w:val="clear" w:color="auto" w:fill="auto"/>
            <w:vAlign w:val="center"/>
          </w:tcPr>
          <w:p>
            <w:pPr>
              <w:pStyle w:val="540"/>
            </w:pPr>
            <w:r>
              <w:rPr>
                <w:rFonts w:hint="eastAsia"/>
              </w:rPr>
              <w:t>电缆沟道</w:t>
            </w:r>
          </w:p>
        </w:tc>
        <w:tc>
          <w:tcPr>
            <w:tcW w:w="2334" w:type="dxa"/>
            <w:shd w:val="clear" w:color="auto" w:fill="auto"/>
            <w:vAlign w:val="center"/>
          </w:tcPr>
          <w:p>
            <w:pPr>
              <w:pStyle w:val="540"/>
            </w:pPr>
            <w:r>
              <w:rPr>
                <w:rFonts w:hint="eastAsia"/>
              </w:rPr>
              <w:t>8</w:t>
            </w:r>
          </w:p>
        </w:tc>
        <w:tc>
          <w:tcPr>
            <w:tcW w:w="2334"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shd w:val="clear" w:color="auto" w:fill="auto"/>
            <w:vAlign w:val="center"/>
          </w:tcPr>
          <w:p>
            <w:pPr>
              <w:pStyle w:val="540"/>
            </w:pPr>
            <w:r>
              <w:rPr>
                <w:rFonts w:hint="eastAsia"/>
              </w:rPr>
              <w:t>标高</w:t>
            </w:r>
          </w:p>
        </w:tc>
        <w:tc>
          <w:tcPr>
            <w:tcW w:w="2333" w:type="dxa"/>
            <w:shd w:val="clear" w:color="auto" w:fill="auto"/>
            <w:vAlign w:val="center"/>
          </w:tcPr>
          <w:p>
            <w:pPr>
              <w:pStyle w:val="540"/>
            </w:pPr>
            <w:r>
              <w:rPr>
                <w:rFonts w:hint="eastAsia"/>
              </w:rPr>
              <w:t>底标高或顶标高</w:t>
            </w:r>
          </w:p>
        </w:tc>
        <w:tc>
          <w:tcPr>
            <w:tcW w:w="2334" w:type="dxa"/>
            <w:shd w:val="clear" w:color="auto" w:fill="auto"/>
            <w:vAlign w:val="center"/>
          </w:tcPr>
          <w:p>
            <w:pPr>
              <w:pStyle w:val="540"/>
            </w:pPr>
            <w:r>
              <w:rPr>
                <w:rFonts w:hint="eastAsia"/>
              </w:rPr>
              <w:t>±5</w:t>
            </w:r>
          </w:p>
        </w:tc>
        <w:tc>
          <w:tcPr>
            <w:tcW w:w="2334" w:type="dxa"/>
            <w:shd w:val="clear" w:color="auto" w:fill="auto"/>
            <w:vAlign w:val="center"/>
          </w:tcPr>
          <w:p>
            <w:pPr>
              <w:pStyle w:val="540"/>
            </w:pPr>
            <w:r>
              <w:rPr>
                <w:rFonts w:hint="eastAsia"/>
              </w:rPr>
              <w:t>水准仪或拉线、尺量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restart"/>
            <w:shd w:val="clear" w:color="auto" w:fill="auto"/>
            <w:vAlign w:val="center"/>
          </w:tcPr>
          <w:p>
            <w:pPr>
              <w:pStyle w:val="540"/>
            </w:pPr>
            <w:r>
              <w:rPr>
                <w:rFonts w:hint="eastAsia"/>
              </w:rPr>
              <w:t>垂直度</w:t>
            </w:r>
          </w:p>
        </w:tc>
        <w:tc>
          <w:tcPr>
            <w:tcW w:w="2333" w:type="dxa"/>
            <w:shd w:val="clear" w:color="auto" w:fill="auto"/>
            <w:vAlign w:val="center"/>
          </w:tcPr>
          <w:p>
            <w:pPr>
              <w:pStyle w:val="540"/>
            </w:pPr>
            <w:r>
              <w:rPr>
                <w:rFonts w:hint="eastAsia"/>
              </w:rPr>
              <w:t>电缆工作井、设备基础</w:t>
            </w:r>
          </w:p>
        </w:tc>
        <w:tc>
          <w:tcPr>
            <w:tcW w:w="2334" w:type="dxa"/>
            <w:shd w:val="clear" w:color="auto" w:fill="auto"/>
            <w:vAlign w:val="center"/>
          </w:tcPr>
          <w:p>
            <w:pPr>
              <w:pStyle w:val="540"/>
            </w:pPr>
            <w:r>
              <w:rPr>
                <w:rFonts w:hint="eastAsia"/>
              </w:rPr>
              <w:t>5</w:t>
            </w:r>
          </w:p>
        </w:tc>
        <w:tc>
          <w:tcPr>
            <w:tcW w:w="2334" w:type="dxa"/>
            <w:vMerge w:val="restart"/>
            <w:shd w:val="clear" w:color="auto" w:fill="auto"/>
            <w:vAlign w:val="center"/>
          </w:tcPr>
          <w:p>
            <w:pPr>
              <w:pStyle w:val="540"/>
            </w:pPr>
            <w:r>
              <w:rPr>
                <w:rFonts w:hint="eastAsia"/>
              </w:rPr>
              <w:t>经纬仪或吊线尺量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pPr>
              <w:pStyle w:val="540"/>
            </w:pPr>
          </w:p>
        </w:tc>
        <w:tc>
          <w:tcPr>
            <w:tcW w:w="2333" w:type="dxa"/>
            <w:shd w:val="clear" w:color="auto" w:fill="auto"/>
            <w:vAlign w:val="center"/>
          </w:tcPr>
          <w:p>
            <w:pPr>
              <w:pStyle w:val="540"/>
            </w:pPr>
            <w:r>
              <w:rPr>
                <w:rFonts w:hint="eastAsia"/>
              </w:rPr>
              <w:t>电缆沟道</w:t>
            </w:r>
          </w:p>
        </w:tc>
        <w:tc>
          <w:tcPr>
            <w:tcW w:w="2334" w:type="dxa"/>
            <w:shd w:val="clear" w:color="auto" w:fill="auto"/>
            <w:vAlign w:val="center"/>
          </w:tcPr>
          <w:p>
            <w:pPr>
              <w:pStyle w:val="540"/>
            </w:pPr>
            <w:r>
              <w:rPr>
                <w:rFonts w:hint="eastAsia"/>
              </w:rPr>
              <w:t>2</w:t>
            </w:r>
          </w:p>
        </w:tc>
        <w:tc>
          <w:tcPr>
            <w:tcW w:w="2334"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restart"/>
            <w:shd w:val="clear" w:color="auto" w:fill="auto"/>
            <w:vAlign w:val="center"/>
          </w:tcPr>
          <w:p>
            <w:pPr>
              <w:pStyle w:val="540"/>
            </w:pPr>
            <w:r>
              <w:rPr>
                <w:rFonts w:hint="eastAsia"/>
              </w:rPr>
              <w:t>相邻构件平整度</w:t>
            </w:r>
          </w:p>
        </w:tc>
        <w:tc>
          <w:tcPr>
            <w:tcW w:w="2333" w:type="dxa"/>
            <w:shd w:val="clear" w:color="auto" w:fill="auto"/>
            <w:vAlign w:val="center"/>
          </w:tcPr>
          <w:p>
            <w:pPr>
              <w:pStyle w:val="540"/>
            </w:pPr>
            <w:r>
              <w:rPr>
                <w:rFonts w:hint="eastAsia"/>
              </w:rPr>
              <w:t>板、墙</w:t>
            </w:r>
          </w:p>
        </w:tc>
        <w:tc>
          <w:tcPr>
            <w:tcW w:w="2334" w:type="dxa"/>
            <w:shd w:val="clear" w:color="auto" w:fill="auto"/>
            <w:vAlign w:val="center"/>
          </w:tcPr>
          <w:p>
            <w:pPr>
              <w:pStyle w:val="540"/>
            </w:pPr>
            <w:r>
              <w:rPr>
                <w:rFonts w:hint="eastAsia"/>
              </w:rPr>
              <w:t>5</w:t>
            </w:r>
          </w:p>
        </w:tc>
        <w:tc>
          <w:tcPr>
            <w:tcW w:w="2334" w:type="dxa"/>
            <w:vMerge w:val="restart"/>
            <w:shd w:val="clear" w:color="auto" w:fill="auto"/>
            <w:vAlign w:val="center"/>
          </w:tcPr>
          <w:p>
            <w:pPr>
              <w:pStyle w:val="540"/>
            </w:pPr>
            <w:r>
              <w:rPr>
                <w:rFonts w:hint="eastAsia"/>
              </w:rPr>
              <w:t>2m靠尺或塞尺量测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pPr>
              <w:pStyle w:val="540"/>
            </w:pPr>
          </w:p>
        </w:tc>
        <w:tc>
          <w:tcPr>
            <w:tcW w:w="2333" w:type="dxa"/>
            <w:shd w:val="clear" w:color="auto" w:fill="auto"/>
            <w:vAlign w:val="center"/>
          </w:tcPr>
          <w:p>
            <w:pPr>
              <w:pStyle w:val="540"/>
            </w:pPr>
            <w:r>
              <w:rPr>
                <w:rFonts w:hint="eastAsia"/>
              </w:rPr>
              <w:t>电缆排管、电缆工作井、设备基础</w:t>
            </w:r>
          </w:p>
        </w:tc>
        <w:tc>
          <w:tcPr>
            <w:tcW w:w="2334" w:type="dxa"/>
            <w:shd w:val="clear" w:color="auto" w:fill="auto"/>
            <w:vAlign w:val="center"/>
          </w:tcPr>
          <w:p>
            <w:pPr>
              <w:pStyle w:val="540"/>
            </w:pPr>
            <w:r>
              <w:rPr>
                <w:rFonts w:hint="eastAsia"/>
              </w:rPr>
              <w:t>5</w:t>
            </w:r>
          </w:p>
        </w:tc>
        <w:tc>
          <w:tcPr>
            <w:tcW w:w="2334"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pPr>
              <w:pStyle w:val="540"/>
            </w:pPr>
          </w:p>
        </w:tc>
        <w:tc>
          <w:tcPr>
            <w:tcW w:w="2333" w:type="dxa"/>
            <w:shd w:val="clear" w:color="auto" w:fill="auto"/>
            <w:vAlign w:val="center"/>
          </w:tcPr>
          <w:p>
            <w:pPr>
              <w:pStyle w:val="540"/>
            </w:pPr>
            <w:r>
              <w:rPr>
                <w:rFonts w:hint="eastAsia"/>
              </w:rPr>
              <w:t>电缆沟道</w:t>
            </w:r>
          </w:p>
        </w:tc>
        <w:tc>
          <w:tcPr>
            <w:tcW w:w="2334" w:type="dxa"/>
            <w:shd w:val="clear" w:color="auto" w:fill="auto"/>
            <w:vAlign w:val="center"/>
          </w:tcPr>
          <w:p>
            <w:pPr>
              <w:pStyle w:val="540"/>
            </w:pPr>
            <w:r>
              <w:rPr>
                <w:rFonts w:hint="eastAsia"/>
              </w:rPr>
              <w:t>5</w:t>
            </w:r>
          </w:p>
        </w:tc>
        <w:tc>
          <w:tcPr>
            <w:tcW w:w="2334"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restart"/>
            <w:shd w:val="clear" w:color="auto" w:fill="auto"/>
            <w:vAlign w:val="center"/>
          </w:tcPr>
          <w:p>
            <w:pPr>
              <w:pStyle w:val="540"/>
            </w:pPr>
            <w:r>
              <w:rPr>
                <w:rFonts w:hint="eastAsia"/>
              </w:rPr>
              <w:t>接缝宽度</w:t>
            </w:r>
          </w:p>
        </w:tc>
        <w:tc>
          <w:tcPr>
            <w:tcW w:w="2333" w:type="dxa"/>
            <w:shd w:val="clear" w:color="auto" w:fill="auto"/>
            <w:vAlign w:val="center"/>
          </w:tcPr>
          <w:p>
            <w:pPr>
              <w:pStyle w:val="540"/>
            </w:pPr>
            <w:r>
              <w:rPr>
                <w:rFonts w:hint="eastAsia"/>
              </w:rPr>
              <w:t>板、墙</w:t>
            </w:r>
          </w:p>
        </w:tc>
        <w:tc>
          <w:tcPr>
            <w:tcW w:w="2334" w:type="dxa"/>
            <w:shd w:val="clear" w:color="auto" w:fill="auto"/>
            <w:vAlign w:val="center"/>
          </w:tcPr>
          <w:p>
            <w:pPr>
              <w:pStyle w:val="540"/>
            </w:pPr>
            <w:r>
              <w:rPr>
                <w:rFonts w:hint="eastAsia"/>
              </w:rPr>
              <w:t>±5</w:t>
            </w:r>
          </w:p>
        </w:tc>
        <w:tc>
          <w:tcPr>
            <w:tcW w:w="2334" w:type="dxa"/>
            <w:vMerge w:val="restart"/>
            <w:shd w:val="clear" w:color="auto" w:fill="auto"/>
            <w:vAlign w:val="center"/>
          </w:tcPr>
          <w:p>
            <w:pPr>
              <w:pStyle w:val="540"/>
            </w:pPr>
            <w:r>
              <w:rPr>
                <w:rFonts w:hint="eastAsia"/>
              </w:rPr>
              <w:t>尺量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pPr>
              <w:pStyle w:val="540"/>
            </w:pPr>
          </w:p>
        </w:tc>
        <w:tc>
          <w:tcPr>
            <w:tcW w:w="2333" w:type="dxa"/>
            <w:shd w:val="clear" w:color="auto" w:fill="auto"/>
            <w:vAlign w:val="center"/>
          </w:tcPr>
          <w:p>
            <w:pPr>
              <w:pStyle w:val="540"/>
            </w:pPr>
            <w:r>
              <w:rPr>
                <w:rFonts w:hint="eastAsia"/>
              </w:rPr>
              <w:t>电缆排管、电缆工作井、设备基础</w:t>
            </w:r>
          </w:p>
        </w:tc>
        <w:tc>
          <w:tcPr>
            <w:tcW w:w="2334" w:type="dxa"/>
            <w:shd w:val="clear" w:color="auto" w:fill="auto"/>
            <w:vAlign w:val="center"/>
          </w:tcPr>
          <w:p>
            <w:pPr>
              <w:pStyle w:val="540"/>
            </w:pPr>
            <w:r>
              <w:rPr>
                <w:rFonts w:hint="eastAsia"/>
              </w:rPr>
              <w:t>±5</w:t>
            </w:r>
          </w:p>
        </w:tc>
        <w:tc>
          <w:tcPr>
            <w:tcW w:w="2334" w:type="dxa"/>
            <w:vMerge w:val="continue"/>
            <w:shd w:val="clear" w:color="auto" w:fill="auto"/>
            <w:vAlign w:val="center"/>
          </w:tcPr>
          <w:p>
            <w:pPr>
              <w:pStyle w:val="54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vMerge w:val="continue"/>
            <w:shd w:val="clear" w:color="auto" w:fill="auto"/>
            <w:vAlign w:val="center"/>
          </w:tcPr>
          <w:p>
            <w:pPr>
              <w:pStyle w:val="540"/>
            </w:pPr>
          </w:p>
        </w:tc>
        <w:tc>
          <w:tcPr>
            <w:tcW w:w="2333" w:type="dxa"/>
            <w:shd w:val="clear" w:color="auto" w:fill="auto"/>
            <w:vAlign w:val="center"/>
          </w:tcPr>
          <w:p>
            <w:pPr>
              <w:pStyle w:val="540"/>
            </w:pPr>
            <w:r>
              <w:rPr>
                <w:rFonts w:hint="eastAsia"/>
              </w:rPr>
              <w:t>电缆沟道</w:t>
            </w:r>
          </w:p>
        </w:tc>
        <w:tc>
          <w:tcPr>
            <w:tcW w:w="2334" w:type="dxa"/>
            <w:shd w:val="clear" w:color="auto" w:fill="auto"/>
            <w:vAlign w:val="center"/>
          </w:tcPr>
          <w:p>
            <w:pPr>
              <w:pStyle w:val="540"/>
            </w:pPr>
            <w:r>
              <w:rPr>
                <w:rFonts w:hint="eastAsia"/>
              </w:rPr>
              <w:t>±5</w:t>
            </w:r>
          </w:p>
        </w:tc>
        <w:tc>
          <w:tcPr>
            <w:tcW w:w="2334" w:type="dxa"/>
            <w:vMerge w:val="continue"/>
            <w:shd w:val="clear" w:color="auto" w:fill="auto"/>
            <w:vAlign w:val="center"/>
          </w:tcPr>
          <w:p>
            <w:pPr>
              <w:pStyle w:val="540"/>
            </w:pPr>
          </w:p>
        </w:tc>
      </w:tr>
    </w:tbl>
    <w:p>
      <w:pPr>
        <w:pStyle w:val="260"/>
        <w:bidi w:val="0"/>
      </w:pPr>
      <w:bookmarkStart w:id="74" w:name="_Toc18323"/>
      <w:r>
        <w:rPr>
          <w:rFonts w:hint="eastAsia"/>
        </w:rPr>
        <w:t>施工质量验收</w:t>
      </w:r>
      <w:bookmarkEnd w:id="74"/>
    </w:p>
    <w:p>
      <w:pPr>
        <w:pStyle w:val="326"/>
        <w:bidi w:val="0"/>
      </w:pPr>
      <w:r>
        <w:rPr>
          <w:rFonts w:hint="eastAsia"/>
        </w:rPr>
        <w:t>施工质量验收可按</w:t>
      </w:r>
      <w:r>
        <w:t>GB50204</w:t>
      </w:r>
      <w:r>
        <w:rPr>
          <w:rFonts w:hint="eastAsia"/>
        </w:rPr>
        <w:t>的规定进行单元工程划分。</w:t>
      </w:r>
    </w:p>
    <w:p>
      <w:pPr>
        <w:pStyle w:val="326"/>
        <w:bidi w:val="0"/>
      </w:pPr>
      <w:r>
        <w:rPr>
          <w:rFonts w:hint="eastAsia"/>
        </w:rPr>
        <w:t>连接节点隐蔽前，应进行隐蔽工程验收。隐蔽工程验收应包括下列主要内容：</w:t>
      </w:r>
    </w:p>
    <w:p>
      <w:pPr>
        <w:pStyle w:val="305"/>
        <w:numPr>
          <w:ilvl w:val="0"/>
          <w:numId w:val="62"/>
        </w:numPr>
        <w:bidi w:val="0"/>
        <w:ind w:left="839" w:leftChars="0" w:hanging="419" w:firstLineChars="0"/>
      </w:pPr>
      <w:r>
        <w:rPr>
          <w:rFonts w:hint="eastAsia"/>
        </w:rPr>
        <w:t>混凝土键槽的尺寸、数量、位置：</w:t>
      </w:r>
    </w:p>
    <w:p>
      <w:pPr>
        <w:pStyle w:val="305"/>
        <w:numPr>
          <w:ilvl w:val="0"/>
          <w:numId w:val="62"/>
        </w:numPr>
        <w:bidi w:val="0"/>
        <w:ind w:left="839" w:leftChars="0" w:hanging="419" w:firstLineChars="0"/>
      </w:pPr>
      <w:r>
        <w:rPr>
          <w:rFonts w:hint="eastAsia"/>
        </w:rPr>
        <w:t>钢筋的牌号、规格、数量、位置、间距、连接方式及锚固长度：</w:t>
      </w:r>
    </w:p>
    <w:p>
      <w:pPr>
        <w:pStyle w:val="305"/>
        <w:numPr>
          <w:ilvl w:val="0"/>
          <w:numId w:val="62"/>
        </w:numPr>
        <w:bidi w:val="0"/>
        <w:ind w:left="839" w:leftChars="0" w:hanging="419" w:firstLineChars="0"/>
      </w:pPr>
      <w:r>
        <w:rPr>
          <w:rFonts w:hint="eastAsia"/>
        </w:rPr>
        <w:t>预埋件的规格、数量、位置：</w:t>
      </w:r>
    </w:p>
    <w:p>
      <w:pPr>
        <w:pStyle w:val="305"/>
        <w:numPr>
          <w:ilvl w:val="0"/>
          <w:numId w:val="62"/>
        </w:numPr>
        <w:bidi w:val="0"/>
        <w:ind w:left="839" w:leftChars="0" w:hanging="419" w:firstLineChars="0"/>
      </w:pPr>
      <w:r>
        <w:rPr>
          <w:rFonts w:hint="eastAsia"/>
        </w:rPr>
        <w:t>接缝处止、防水构造做法：</w:t>
      </w:r>
    </w:p>
    <w:p>
      <w:pPr>
        <w:pStyle w:val="305"/>
        <w:numPr>
          <w:ilvl w:val="0"/>
          <w:numId w:val="62"/>
        </w:numPr>
        <w:bidi w:val="0"/>
        <w:ind w:left="839" w:leftChars="0" w:hanging="419" w:firstLineChars="0"/>
      </w:pPr>
      <w:r>
        <w:rPr>
          <w:rFonts w:hint="eastAsia"/>
        </w:rPr>
        <w:t>其他隐蔽项目。</w:t>
      </w:r>
    </w:p>
    <w:p>
      <w:pPr>
        <w:pStyle w:val="326"/>
        <w:bidi w:val="0"/>
      </w:pPr>
      <w:r>
        <w:rPr>
          <w:rFonts w:hint="eastAsia"/>
        </w:rPr>
        <w:t>施工质量验收时应提供下列文件和记录：</w:t>
      </w:r>
    </w:p>
    <w:p>
      <w:pPr>
        <w:pStyle w:val="305"/>
        <w:numPr>
          <w:ilvl w:val="0"/>
          <w:numId w:val="63"/>
        </w:numPr>
        <w:bidi w:val="0"/>
        <w:ind w:left="839" w:leftChars="0" w:hanging="419" w:firstLineChars="0"/>
      </w:pPr>
      <w:r>
        <w:rPr>
          <w:rFonts w:hint="eastAsia"/>
        </w:rPr>
        <w:t>构件、主要材料及配件的质量检测报告、出厂合格证书、进场验收记录、抽样复验报告：</w:t>
      </w:r>
    </w:p>
    <w:p>
      <w:pPr>
        <w:pStyle w:val="305"/>
        <w:numPr>
          <w:ilvl w:val="0"/>
          <w:numId w:val="63"/>
        </w:numPr>
        <w:bidi w:val="0"/>
        <w:ind w:left="839" w:leftChars="0" w:hanging="419" w:firstLineChars="0"/>
      </w:pPr>
      <w:r>
        <w:rPr>
          <w:rFonts w:hint="eastAsia"/>
        </w:rPr>
        <w:t>构件安装施工记录：</w:t>
      </w:r>
    </w:p>
    <w:p>
      <w:pPr>
        <w:pStyle w:val="305"/>
        <w:numPr>
          <w:ilvl w:val="0"/>
          <w:numId w:val="63"/>
        </w:numPr>
        <w:bidi w:val="0"/>
        <w:ind w:left="839" w:leftChars="0" w:hanging="419" w:firstLineChars="0"/>
      </w:pPr>
      <w:r>
        <w:rPr>
          <w:rFonts w:hint="eastAsia"/>
        </w:rPr>
        <w:t>粘结、密封材料检测报告：</w:t>
      </w:r>
    </w:p>
    <w:p>
      <w:pPr>
        <w:pStyle w:val="305"/>
        <w:numPr>
          <w:ilvl w:val="0"/>
          <w:numId w:val="63"/>
        </w:numPr>
        <w:bidi w:val="0"/>
        <w:ind w:left="839" w:leftChars="0" w:hanging="419" w:firstLineChars="0"/>
      </w:pPr>
      <w:r>
        <w:rPr>
          <w:rFonts w:hint="eastAsia"/>
        </w:rPr>
        <w:t>重大问题的处理方案和验收记录：</w:t>
      </w:r>
    </w:p>
    <w:p>
      <w:pPr>
        <w:pStyle w:val="305"/>
        <w:numPr>
          <w:ilvl w:val="0"/>
          <w:numId w:val="63"/>
        </w:numPr>
        <w:bidi w:val="0"/>
        <w:ind w:left="839" w:leftChars="0" w:hanging="419" w:firstLineChars="0"/>
      </w:pPr>
      <w:r>
        <w:rPr>
          <w:rFonts w:hint="eastAsia"/>
        </w:rPr>
        <w:t>工程的其他文件和记录。</w:t>
      </w:r>
    </w:p>
    <w:p>
      <w:pPr>
        <w:pStyle w:val="326"/>
        <w:bidi w:val="0"/>
      </w:pPr>
      <w:r>
        <w:rPr>
          <w:rFonts w:hint="eastAsia"/>
        </w:rPr>
        <w:t>施工单位需自行开展质量检评定，工程质量验收责任方在此基础上组织相关单位进行抽样复检。</w:t>
      </w:r>
    </w:p>
    <w:p>
      <w:pPr>
        <w:pStyle w:val="326"/>
        <w:bidi w:val="0"/>
      </w:pPr>
      <w:r>
        <w:rPr>
          <w:rFonts w:hint="eastAsia"/>
        </w:rPr>
        <w:t>在单元工程的抽样复验中，需对施工资料进行审核，并根据合同文件、设计文件和相关标准以书面形式对工程质量达到合格与否做出确认。</w:t>
      </w:r>
    </w:p>
    <w:p>
      <w:pPr>
        <w:pStyle w:val="330"/>
        <w:numPr>
          <w:ilvl w:val="1"/>
          <w:numId w:val="0"/>
        </w:numPr>
        <w:bidi w:val="0"/>
        <w:ind w:leftChars="0"/>
        <w:rPr>
          <w:rFonts w:hint="eastAsia"/>
        </w:rPr>
      </w:pPr>
    </w:p>
    <w:p>
      <w:pPr>
        <w:pStyle w:val="330"/>
        <w:numPr>
          <w:ilvl w:val="1"/>
          <w:numId w:val="0"/>
        </w:numPr>
        <w:bidi w:val="0"/>
        <w:ind w:leftChars="0" w:firstLine="0" w:firstLineChars="0"/>
        <w:jc w:val="center"/>
        <w:rPr>
          <w:rFonts w:hint="eastAsia" w:ascii="宋体" w:hAnsi="宋体" w:eastAsia="宋体" w:cs="宋体"/>
          <w:b w:val="0"/>
          <w:sz w:val="21"/>
          <w:lang w:eastAsia="zh-CN"/>
        </w:rPr>
      </w:pPr>
      <w:bookmarkStart w:id="75" w:name="终结线"/>
      <w:bookmarkEnd w:id="75"/>
      <w:r>
        <w:rPr>
          <w:rFonts w:hint="eastAsia" w:ascii="黑体" w:hAnsi="黑体" w:eastAsia="黑体" w:cs="黑体"/>
          <w:b/>
          <w:sz w:val="21"/>
          <w:lang w:eastAsia="zh-CN"/>
        </w:rPr>
        <w:t>━━━━━━━━━━━</w:t>
      </w:r>
    </w:p>
    <w:sectPr>
      <w:headerReference r:id="rId13" w:type="first"/>
      <w:footerReference r:id="rId14" w:type="first"/>
      <w:pgSz w:w="11907" w:h="16839"/>
      <w:pgMar w:top="1418" w:right="1134" w:bottom="1134" w:left="1418" w:header="1418" w:footer="1134" w:gutter="0"/>
      <w:paperSrc/>
      <w:lnNumType w:countBy="0" w:restart="continuous"/>
      <w:pgNumType w:fmt="decimal" w:start="1"/>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altName w:val="Yu Gothic UI Semibold"/>
    <w:panose1 w:val="020B0903060703020204"/>
    <w:charset w:val="00"/>
    <w:family w:val="swiss"/>
    <w:pitch w:val="default"/>
    <w:sig w:usb0="00000000" w:usb1="00000000" w:usb2="00000000" w:usb3="00000000" w:csb0="00000001" w:csb1="00000000"/>
  </w:font>
  <w:font w:name="华文细黑">
    <w:altName w:val="微软雅黑"/>
    <w:panose1 w:val="02010600040101010101"/>
    <w:charset w:val="86"/>
    <w:family w:val="auto"/>
    <w:pitch w:val="default"/>
    <w:sig w:usb0="00000000" w:usb1="00000000" w:usb2="00000010" w:usb3="00000000" w:csb0="0004009F" w:csb1="00000000"/>
  </w:font>
  <w:font w:name="Arial Black">
    <w:panose1 w:val="020B0A04020102020204"/>
    <w:charset w:val="00"/>
    <w:family w:val="swiss"/>
    <w:pitch w:val="default"/>
    <w:sig w:usb0="A00002AF" w:usb1="400078FB" w:usb2="00000000" w:usb3="00000000" w:csb0="6000009F" w:csb1="DFD70000"/>
  </w:font>
  <w:font w:name="Arial Unicode MS">
    <w:altName w:val="Arial"/>
    <w:panose1 w:val="020B06040202020202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pPr>
      <w:pStyle w:val="252"/>
      <w:spacing w:before="0"/>
      <w:ind w:right="360" w:firstLine="360" w:firstLineChars="0"/>
      <w:rPr>
        <w:rStyle w:val="234"/>
      </w:rPr>
    </w:pPr>
  </w:p>
  <w:p>
    <w:pPr>
      <w:pStyle w:val="252"/>
      <w:spacing w:before="0"/>
      <w:rPr>
        <w:sz w:val="10"/>
        <w:szCs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1"/>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pPr>
      <w:pStyle w:val="251"/>
      <w:spacing w:before="0"/>
      <w:ind w:right="360" w:firstLine="360" w:firstLineChars="0"/>
      <w:rPr>
        <w:rStyle w:val="234"/>
      </w:rPr>
    </w:pPr>
  </w:p>
  <w:p>
    <w:pPr>
      <w:pStyle w:val="251"/>
      <w:spacing w:before="0"/>
      <w:rPr>
        <w:sz w:val="10"/>
        <w:szCs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rPr>
        <w:rFonts w:hint="eastAsia"/>
        <w:lang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pPr>
      <w:pStyle w:val="252"/>
      <w:spacing w:before="0"/>
      <w:ind w:right="360" w:firstLine="360" w:firstLineChars="0"/>
      <w:rPr>
        <w:rStyle w:val="234"/>
      </w:rPr>
    </w:pPr>
  </w:p>
  <w:p>
    <w:pPr>
      <w:pStyle w:val="252"/>
      <w:spacing w:before="0"/>
      <w:rPr>
        <w:sz w:val="10"/>
        <w:szCs w:val="1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pPr>
      <w:pStyle w:val="59"/>
      <w:ind w:right="360" w:firstLine="360" w:firstLineChars="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pPr>
      <w:pStyle w:val="59"/>
      <w:ind w:right="360" w:firstLine="360" w:firstLineChars="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3"/>
      <w:bidi w:val="0"/>
      <w:rPr>
        <w:rFonts w:hint="eastAsia"/>
        <w:lang w:eastAsia="zh-CN"/>
      </w:rPr>
    </w:pPr>
    <w:r>
      <w:rPr>
        <w:rFonts w:hint="eastAsia"/>
        <w:lang w:eastAsia="zh-CN"/>
      </w:rPr>
      <w:t>DB 32/T XXXX-2024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4"/>
      <w:bidi w:val="0"/>
      <w:rPr>
        <w:rFonts w:hint="eastAsia"/>
        <w:lang w:eastAsia="zh-CN"/>
      </w:rPr>
    </w:pPr>
    <w:r>
      <w:rPr>
        <w:rFonts w:hint="eastAsia"/>
        <w:lang w:eastAsia="zh-CN"/>
      </w:rPr>
      <w:t>DB 32/T XXXX-2024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5"/>
      <w:bidi w:val="0"/>
      <w:rPr>
        <w:rFonts w:hint="eastAsia"/>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3"/>
      <w:bidi w:val="0"/>
      <w:rPr>
        <w:rFonts w:hint="eastAsia"/>
        <w:lang w:eastAsia="zh-CN"/>
      </w:rPr>
    </w:pPr>
    <w:r>
      <w:rPr>
        <w:rFonts w:hint="eastAsia"/>
        <w:lang w:eastAsia="zh-CN"/>
      </w:rPr>
      <w:t>DB 32/T XXXX-2024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DA1260"/>
    <w:multiLevelType w:val="multilevel"/>
    <w:tmpl w:val="87DA1260"/>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8EEF54E6"/>
    <w:multiLevelType w:val="multilevel"/>
    <w:tmpl w:val="8EEF54E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90F295B9"/>
    <w:multiLevelType w:val="multilevel"/>
    <w:tmpl w:val="90F295B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96CBE7C7"/>
    <w:multiLevelType w:val="multilevel"/>
    <w:tmpl w:val="96CBE7C7"/>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9B9F96C9"/>
    <w:multiLevelType w:val="multilevel"/>
    <w:tmpl w:val="9B9F96C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9D624786"/>
    <w:multiLevelType w:val="multilevel"/>
    <w:tmpl w:val="9D62478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9E88B227"/>
    <w:multiLevelType w:val="multilevel"/>
    <w:tmpl w:val="9E88B227"/>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A30E0565"/>
    <w:multiLevelType w:val="multilevel"/>
    <w:tmpl w:val="A30E0565"/>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AEFF1991"/>
    <w:multiLevelType w:val="multilevel"/>
    <w:tmpl w:val="AEFF199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B0030A68"/>
    <w:multiLevelType w:val="multilevel"/>
    <w:tmpl w:val="B0030A68"/>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D0261085"/>
    <w:multiLevelType w:val="multilevel"/>
    <w:tmpl w:val="D0261085"/>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D71756AD"/>
    <w:multiLevelType w:val="multilevel"/>
    <w:tmpl w:val="D71756AD"/>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F6235CFC"/>
    <w:multiLevelType w:val="multilevel"/>
    <w:tmpl w:val="F6235CFC"/>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F91A98E9"/>
    <w:multiLevelType w:val="multilevel"/>
    <w:tmpl w:val="F91A98E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F974F69E"/>
    <w:multiLevelType w:val="multilevel"/>
    <w:tmpl w:val="F974F69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16">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17">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18">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19">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20">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21">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22">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23">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24">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25">
    <w:nsid w:val="079102AD"/>
    <w:multiLevelType w:val="multilevel"/>
    <w:tmpl w:val="079102AD"/>
    <w:lvl w:ilvl="0" w:tentative="0">
      <w:start w:val="1"/>
      <w:numFmt w:val="decimal"/>
      <w:pStyle w:val="304"/>
      <w:suff w:val="nothing"/>
      <w:lvlText w:val="注%1："/>
      <w:lvlJc w:val="left"/>
      <w:pPr>
        <w:ind w:left="811" w:hanging="448"/>
      </w:pPr>
      <w:rPr>
        <w:rFonts w:ascii="黑体" w:hAnsi="黑体" w:eastAsia="黑体"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6">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pStyle w:val="519"/>
      <w:suff w:val="nothing"/>
      <w:lvlText w:val="%10.%2 "/>
      <w:lvlJc w:val="left"/>
      <w:pPr>
        <w:ind w:left="0" w:firstLine="0"/>
      </w:pPr>
      <w:rPr>
        <w:rFonts w:hint="eastAsia" w:ascii="黑体" w:eastAsia="黑体" w:hAnsiTheme="minorHAnsi"/>
        <w:b w:val="0"/>
        <w:i w:val="0"/>
        <w:sz w:val="21"/>
      </w:rPr>
    </w:lvl>
    <w:lvl w:ilvl="2" w:tentative="0">
      <w:start w:val="1"/>
      <w:numFmt w:val="decimal"/>
      <w:pStyle w:val="511"/>
      <w:suff w:val="nothing"/>
      <w:lvlText w:val="%10.%2.%3 "/>
      <w:lvlJc w:val="left"/>
      <w:pPr>
        <w:ind w:left="0" w:firstLine="0"/>
      </w:pPr>
      <w:rPr>
        <w:rFonts w:hint="eastAsia" w:ascii="黑体" w:eastAsia="黑体" w:hAnsiTheme="minorHAnsi"/>
        <w:b w:val="0"/>
        <w:i w:val="0"/>
        <w:sz w:val="21"/>
      </w:rPr>
    </w:lvl>
    <w:lvl w:ilvl="3" w:tentative="0">
      <w:start w:val="1"/>
      <w:numFmt w:val="decimal"/>
      <w:pStyle w:val="513"/>
      <w:suff w:val="nothing"/>
      <w:lvlText w:val="%10.%2.%3.%4 "/>
      <w:lvlJc w:val="left"/>
      <w:pPr>
        <w:ind w:left="0" w:firstLine="0"/>
      </w:pPr>
      <w:rPr>
        <w:rFonts w:hint="eastAsia" w:ascii="黑体" w:eastAsia="黑体" w:hAnsiTheme="minorHAnsi"/>
        <w:b w:val="0"/>
        <w:i w:val="0"/>
        <w:sz w:val="21"/>
      </w:rPr>
    </w:lvl>
    <w:lvl w:ilvl="4" w:tentative="0">
      <w:start w:val="1"/>
      <w:numFmt w:val="decimal"/>
      <w:pStyle w:val="515"/>
      <w:suff w:val="nothing"/>
      <w:lvlText w:val="%10.%2.%3.%4.%5 "/>
      <w:lvlJc w:val="left"/>
      <w:pPr>
        <w:ind w:left="0" w:firstLine="0"/>
      </w:pPr>
      <w:rPr>
        <w:rFonts w:hint="eastAsia" w:ascii="黑体" w:eastAsia="黑体" w:hAnsiTheme="minorHAnsi"/>
        <w:b w:val="0"/>
        <w:i w:val="0"/>
        <w:sz w:val="21"/>
      </w:rPr>
    </w:lvl>
    <w:lvl w:ilvl="5" w:tentative="0">
      <w:start w:val="1"/>
      <w:numFmt w:val="decimal"/>
      <w:pStyle w:val="51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7">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14:cntxtalts w14:val="0"/>
      </w:rPr>
    </w:lvl>
    <w:lvl w:ilvl="2" w:tentative="0">
      <w:start w:val="1"/>
      <w:numFmt w:val="none"/>
      <w:pStyle w:val="316"/>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28">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9">
    <w:nsid w:val="0D46713A"/>
    <w:multiLevelType w:val="multilevel"/>
    <w:tmpl w:val="0D46713A"/>
    <w:lvl w:ilvl="0" w:tentative="0">
      <w:start w:val="1"/>
      <w:numFmt w:val="bullet"/>
      <w:pStyle w:val="325"/>
      <w:lvlText w:val=""/>
      <w:lvlJc w:val="left"/>
      <w:pPr>
        <w:ind w:left="206" w:hanging="420"/>
      </w:pPr>
      <w:rPr>
        <w:rFonts w:hint="default" w:ascii="Wingdings" w:hAnsi="Wingdings"/>
      </w:rPr>
    </w:lvl>
    <w:lvl w:ilvl="1" w:tentative="0">
      <w:start w:val="1"/>
      <w:numFmt w:val="bullet"/>
      <w:lvlText w:val=""/>
      <w:lvlJc w:val="left"/>
      <w:pPr>
        <w:ind w:left="626" w:hanging="420"/>
      </w:pPr>
      <w:rPr>
        <w:rFonts w:hint="default" w:ascii="Wingdings" w:hAnsi="Wingdings"/>
      </w:rPr>
    </w:lvl>
    <w:lvl w:ilvl="2" w:tentative="0">
      <w:start w:val="1"/>
      <w:numFmt w:val="bullet"/>
      <w:lvlText w:val=""/>
      <w:lvlJc w:val="left"/>
      <w:pPr>
        <w:ind w:left="1046" w:hanging="420"/>
      </w:pPr>
      <w:rPr>
        <w:rFonts w:hint="default" w:ascii="Wingdings" w:hAnsi="Wingdings"/>
      </w:rPr>
    </w:lvl>
    <w:lvl w:ilvl="3" w:tentative="0">
      <w:start w:val="1"/>
      <w:numFmt w:val="bullet"/>
      <w:lvlText w:val=""/>
      <w:lvlJc w:val="left"/>
      <w:pPr>
        <w:ind w:left="1466" w:hanging="420"/>
      </w:pPr>
      <w:rPr>
        <w:rFonts w:hint="default" w:ascii="Wingdings" w:hAnsi="Wingdings"/>
      </w:rPr>
    </w:lvl>
    <w:lvl w:ilvl="4" w:tentative="0">
      <w:start w:val="1"/>
      <w:numFmt w:val="bullet"/>
      <w:lvlText w:val=""/>
      <w:lvlJc w:val="left"/>
      <w:pPr>
        <w:ind w:left="1886" w:hanging="420"/>
      </w:pPr>
      <w:rPr>
        <w:rFonts w:hint="default" w:ascii="Wingdings" w:hAnsi="Wingdings"/>
      </w:rPr>
    </w:lvl>
    <w:lvl w:ilvl="5" w:tentative="0">
      <w:start w:val="1"/>
      <w:numFmt w:val="bullet"/>
      <w:lvlText w:val=""/>
      <w:lvlJc w:val="left"/>
      <w:pPr>
        <w:ind w:left="2306" w:hanging="420"/>
      </w:pPr>
      <w:rPr>
        <w:rFonts w:hint="default" w:ascii="Wingdings" w:hAnsi="Wingdings"/>
      </w:rPr>
    </w:lvl>
    <w:lvl w:ilvl="6" w:tentative="0">
      <w:start w:val="1"/>
      <w:numFmt w:val="bullet"/>
      <w:lvlText w:val=""/>
      <w:lvlJc w:val="left"/>
      <w:pPr>
        <w:ind w:left="2726" w:hanging="420"/>
      </w:pPr>
      <w:rPr>
        <w:rFonts w:hint="default" w:ascii="Wingdings" w:hAnsi="Wingdings"/>
      </w:rPr>
    </w:lvl>
    <w:lvl w:ilvl="7" w:tentative="0">
      <w:start w:val="1"/>
      <w:numFmt w:val="bullet"/>
      <w:lvlText w:val=""/>
      <w:lvlJc w:val="left"/>
      <w:pPr>
        <w:ind w:left="3146" w:hanging="420"/>
      </w:pPr>
      <w:rPr>
        <w:rFonts w:hint="default" w:ascii="Wingdings" w:hAnsi="Wingdings"/>
      </w:rPr>
    </w:lvl>
    <w:lvl w:ilvl="8" w:tentative="0">
      <w:start w:val="1"/>
      <w:numFmt w:val="bullet"/>
      <w:lvlText w:val=""/>
      <w:lvlJc w:val="left"/>
      <w:pPr>
        <w:ind w:left="3566" w:hanging="420"/>
      </w:pPr>
      <w:rPr>
        <w:rFonts w:hint="default" w:ascii="Wingdings" w:hAnsi="Wingdings"/>
      </w:rPr>
    </w:lvl>
  </w:abstractNum>
  <w:abstractNum w:abstractNumId="30">
    <w:nsid w:val="0EB46CF9"/>
    <w:multiLevelType w:val="multilevel"/>
    <w:tmpl w:val="0EB46CF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1">
    <w:nsid w:val="11F334B4"/>
    <w:multiLevelType w:val="multilevel"/>
    <w:tmpl w:val="11F334B4"/>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2">
    <w:nsid w:val="1509D46F"/>
    <w:multiLevelType w:val="multilevel"/>
    <w:tmpl w:val="1509D46F"/>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3">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4">
    <w:nsid w:val="21ABC72E"/>
    <w:multiLevelType w:val="multilevel"/>
    <w:tmpl w:val="21ABC72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5">
    <w:nsid w:val="236BF111"/>
    <w:multiLevelType w:val="multilevel"/>
    <w:tmpl w:val="236BF11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6">
    <w:nsid w:val="295076AA"/>
    <w:multiLevelType w:val="multilevel"/>
    <w:tmpl w:val="295076AA"/>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7">
    <w:nsid w:val="2A8F7113"/>
    <w:multiLevelType w:val="multilevel"/>
    <w:tmpl w:val="2A8F7113"/>
    <w:lvl w:ilvl="0" w:tentative="0">
      <w:start w:val="1"/>
      <w:numFmt w:val="upperLetter"/>
      <w:pStyle w:val="348"/>
      <w:suff w:val="space"/>
      <w:lvlText w:val="%1"/>
      <w:lvlJc w:val="left"/>
      <w:pPr>
        <w:ind w:left="0" w:firstLine="0"/>
      </w:pPr>
      <w:rPr>
        <w:rFonts w:hint="eastAsia"/>
      </w:rPr>
    </w:lvl>
    <w:lvl w:ilvl="1" w:tentative="0">
      <w:start w:val="1"/>
      <w:numFmt w:val="decimal"/>
      <w:pStyle w:val="281"/>
      <w:suff w:val="nothing"/>
      <w:lvlText w:val="图%1.%2　"/>
      <w:lvlJc w:val="left"/>
      <w:pPr>
        <w:ind w:left="0" w:firstLine="0"/>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38">
    <w:nsid w:val="32F04FB2"/>
    <w:multiLevelType w:val="multilevel"/>
    <w:tmpl w:val="32F04FB2"/>
    <w:lvl w:ilvl="0" w:tentative="0">
      <w:start w:val="1"/>
      <w:numFmt w:val="lowerLetter"/>
      <w:pStyle w:val="527"/>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9">
    <w:nsid w:val="33471FFB"/>
    <w:multiLevelType w:val="multilevel"/>
    <w:tmpl w:val="33471FFB"/>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0">
    <w:nsid w:val="34431F99"/>
    <w:multiLevelType w:val="multilevel"/>
    <w:tmpl w:val="34431F99"/>
    <w:lvl w:ilvl="0" w:tentative="0">
      <w:start w:val="1"/>
      <w:numFmt w:val="upperLetter"/>
      <w:pStyle w:val="509"/>
      <w:lvlText w:val="%1"/>
      <w:lvlJc w:val="left"/>
      <w:pPr>
        <w:ind w:left="0" w:firstLine="0"/>
      </w:pPr>
      <w:rPr>
        <w:rFonts w:hint="eastAsia"/>
        <w:color w:val="FFFFFF" w:themeColor="background1"/>
        <w:sz w:val="2"/>
        <w14:textFill>
          <w14:solidFill>
            <w14:schemeClr w14:val="bg1"/>
          </w14:solidFill>
        </w14:textFill>
      </w:rPr>
    </w:lvl>
    <w:lvl w:ilvl="1" w:tentative="0">
      <w:start w:val="1"/>
      <w:numFmt w:val="decimal"/>
      <w:pStyle w:val="510"/>
      <w:lvlText w:val="(%1.%2)"/>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1">
    <w:nsid w:val="39384B1F"/>
    <w:multiLevelType w:val="multilevel"/>
    <w:tmpl w:val="39384B1F"/>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3B96F5A4"/>
    <w:multiLevelType w:val="multilevel"/>
    <w:tmpl w:val="3B96F5A4"/>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3">
    <w:nsid w:val="3F6E302A"/>
    <w:multiLevelType w:val="multilevel"/>
    <w:tmpl w:val="3F6E302A"/>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4">
    <w:nsid w:val="44C50F90"/>
    <w:multiLevelType w:val="multilevel"/>
    <w:tmpl w:val="44C50F90"/>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5">
    <w:nsid w:val="4B733A5F"/>
    <w:multiLevelType w:val="multilevel"/>
    <w:tmpl w:val="4B733A5F"/>
    <w:lvl w:ilvl="0" w:tentative="0">
      <w:start w:val="1"/>
      <w:numFmt w:val="decimal"/>
      <w:pStyle w:val="30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46">
    <w:nsid w:val="557C2AF5"/>
    <w:multiLevelType w:val="multilevel"/>
    <w:tmpl w:val="557C2AF5"/>
    <w:lvl w:ilvl="0" w:tentative="0">
      <w:start w:val="1"/>
      <w:numFmt w:val="decimal"/>
      <w:pStyle w:val="533"/>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7">
    <w:nsid w:val="55E02EF4"/>
    <w:multiLevelType w:val="multilevel"/>
    <w:tmpl w:val="55E02EF4"/>
    <w:lvl w:ilvl="0" w:tentative="0">
      <w:start w:val="1"/>
      <w:numFmt w:val="decimal"/>
      <w:pStyle w:val="302"/>
      <w:lvlText w:val="图%1"/>
      <w:lvlJc w:val="left"/>
      <w:pPr>
        <w:tabs>
          <w:tab w:val="left" w:pos="510"/>
        </w:tabs>
        <w:ind w:left="0" w:firstLine="0"/>
      </w:pPr>
      <w:rPr>
        <w:rFonts w:hint="eastAsia" w:ascii="黑体" w:eastAsia="黑体"/>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8">
    <w:nsid w:val="58190B88"/>
    <w:multiLevelType w:val="multilevel"/>
    <w:tmpl w:val="58190B88"/>
    <w:lvl w:ilvl="0" w:tentative="0">
      <w:start w:val="1"/>
      <w:numFmt w:val="lowerLetter"/>
      <w:lvlText w:val="%1）"/>
      <w:lvlJc w:val="left"/>
      <w:pPr>
        <w:ind w:left="1760" w:hanging="360"/>
      </w:pPr>
      <w:rPr>
        <w:rFonts w:hint="default"/>
      </w:rPr>
    </w:lvl>
    <w:lvl w:ilvl="1" w:tentative="0">
      <w:start w:val="1"/>
      <w:numFmt w:val="lowerLetter"/>
      <w:lvlText w:val="%2)"/>
      <w:lvlJc w:val="left"/>
      <w:pPr>
        <w:ind w:left="2240" w:hanging="420"/>
      </w:pPr>
    </w:lvl>
    <w:lvl w:ilvl="2" w:tentative="0">
      <w:start w:val="1"/>
      <w:numFmt w:val="lowerRoman"/>
      <w:lvlText w:val="%3."/>
      <w:lvlJc w:val="right"/>
      <w:pPr>
        <w:ind w:left="2660" w:hanging="420"/>
      </w:pPr>
    </w:lvl>
    <w:lvl w:ilvl="3" w:tentative="0">
      <w:start w:val="1"/>
      <w:numFmt w:val="decimal"/>
      <w:lvlText w:val="%4."/>
      <w:lvlJc w:val="left"/>
      <w:pPr>
        <w:ind w:left="3080" w:hanging="420"/>
      </w:pPr>
    </w:lvl>
    <w:lvl w:ilvl="4" w:tentative="0">
      <w:start w:val="1"/>
      <w:numFmt w:val="lowerLetter"/>
      <w:lvlText w:val="%5)"/>
      <w:lvlJc w:val="left"/>
      <w:pPr>
        <w:ind w:left="3500" w:hanging="420"/>
      </w:pPr>
    </w:lvl>
    <w:lvl w:ilvl="5" w:tentative="0">
      <w:start w:val="1"/>
      <w:numFmt w:val="lowerRoman"/>
      <w:lvlText w:val="%6."/>
      <w:lvlJc w:val="right"/>
      <w:pPr>
        <w:ind w:left="3920" w:hanging="420"/>
      </w:pPr>
    </w:lvl>
    <w:lvl w:ilvl="6" w:tentative="0">
      <w:start w:val="1"/>
      <w:numFmt w:val="decimal"/>
      <w:lvlText w:val="%7."/>
      <w:lvlJc w:val="left"/>
      <w:pPr>
        <w:ind w:left="4340" w:hanging="420"/>
      </w:pPr>
    </w:lvl>
    <w:lvl w:ilvl="7" w:tentative="0">
      <w:start w:val="1"/>
      <w:numFmt w:val="lowerLetter"/>
      <w:lvlText w:val="%8)"/>
      <w:lvlJc w:val="left"/>
      <w:pPr>
        <w:ind w:left="4760" w:hanging="420"/>
      </w:pPr>
    </w:lvl>
    <w:lvl w:ilvl="8" w:tentative="0">
      <w:start w:val="1"/>
      <w:numFmt w:val="lowerRoman"/>
      <w:lvlText w:val="%9."/>
      <w:lvlJc w:val="right"/>
      <w:pPr>
        <w:ind w:left="5180" w:hanging="420"/>
      </w:pPr>
    </w:lvl>
  </w:abstractNum>
  <w:abstractNum w:abstractNumId="49">
    <w:nsid w:val="59641F7A"/>
    <w:multiLevelType w:val="multilevel"/>
    <w:tmpl w:val="59641F7A"/>
    <w:lvl w:ilvl="0" w:tentative="0">
      <w:start w:val="1"/>
      <w:numFmt w:val="decimal"/>
      <w:pStyle w:val="524"/>
      <w:suff w:val="nothing"/>
      <w:lvlText w:val="[%1] "/>
      <w:lvlJc w:val="left"/>
      <w:pPr>
        <w:ind w:left="0" w:firstLine="0"/>
      </w:pPr>
      <w:rPr>
        <w:rFonts w:hint="eastAsia" w:ascii="宋体" w:eastAsia="宋体"/>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5A875A5A"/>
    <w:multiLevelType w:val="multilevel"/>
    <w:tmpl w:val="5A875A5A"/>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1">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52">
    <w:nsid w:val="60B55DC2"/>
    <w:multiLevelType w:val="multilevel"/>
    <w:tmpl w:val="60B55DC2"/>
    <w:lvl w:ilvl="0" w:tentative="0">
      <w:start w:val="1"/>
      <w:numFmt w:val="upperLetter"/>
      <w:pStyle w:val="347"/>
      <w:lvlText w:val="%1"/>
      <w:lvlJc w:val="left"/>
      <w:pPr>
        <w:tabs>
          <w:tab w:val="left" w:pos="0"/>
        </w:tabs>
        <w:ind w:left="0" w:firstLine="0"/>
      </w:pPr>
      <w:rPr>
        <w:rFonts w:hint="eastAsia"/>
      </w:rPr>
    </w:lvl>
    <w:lvl w:ilvl="1" w:tentative="0">
      <w:start w:val="1"/>
      <w:numFmt w:val="decimal"/>
      <w:pStyle w:val="275"/>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14:cntxtalts w14:val="0"/>
      </w:rPr>
    </w:lvl>
    <w:lvl w:ilvl="2" w:tentative="0">
      <w:start w:val="1"/>
      <w:numFmt w:val="none"/>
      <w:pStyle w:val="317"/>
      <w:suff w:val="nothing"/>
      <w:lvlText w:val="表%1.%2　"/>
      <w:lvlJc w:val="left"/>
      <w:pPr>
        <w:ind w:left="0" w:firstLine="0"/>
      </w:pPr>
      <w:rPr>
        <w:rFonts w:hint="eastAsia" w:ascii="黑体" w:hAnsi="黑体" w:eastAsia="黑体"/>
        <w:b w:val="0"/>
        <w:i w:val="0"/>
        <w:sz w:val="21"/>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53">
    <w:nsid w:val="6190A010"/>
    <w:multiLevelType w:val="multilevel"/>
    <w:tmpl w:val="6190A010"/>
    <w:lvl w:ilvl="0" w:tentative="0">
      <w:start w:val="1"/>
      <w:numFmt w:val="lowerLetter"/>
      <w:pStyle w:val="534"/>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4">
    <w:nsid w:val="646260FA"/>
    <w:multiLevelType w:val="multilevel"/>
    <w:tmpl w:val="646260FA"/>
    <w:lvl w:ilvl="0" w:tentative="0">
      <w:start w:val="1"/>
      <w:numFmt w:val="decimal"/>
      <w:pStyle w:val="539"/>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5">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6">
    <w:nsid w:val="68185782"/>
    <w:multiLevelType w:val="multilevel"/>
    <w:tmpl w:val="68185782"/>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7">
    <w:nsid w:val="6CEA2025"/>
    <w:multiLevelType w:val="multilevel"/>
    <w:tmpl w:val="6CEA2025"/>
    <w:lvl w:ilvl="0" w:tentative="0">
      <w:start w:val="1"/>
      <w:numFmt w:val="none"/>
      <w:pStyle w:val="521"/>
      <w:suff w:val="nothing"/>
      <w:lvlText w:val="%1"/>
      <w:lvlJc w:val="left"/>
      <w:pPr>
        <w:ind w:left="0" w:firstLine="0"/>
      </w:pPr>
      <w:rPr>
        <w:rFonts w:hint="eastAsia"/>
      </w:rPr>
    </w:lvl>
    <w:lvl w:ilvl="1" w:tentative="0">
      <w:start w:val="1"/>
      <w:numFmt w:val="decimal"/>
      <w:pStyle w:val="532"/>
      <w:suff w:val="nothing"/>
      <w:lvlText w:val="%1%2　"/>
      <w:lvlJc w:val="left"/>
      <w:pPr>
        <w:ind w:left="0" w:firstLine="0"/>
      </w:pPr>
      <w:rPr>
        <w:rFonts w:hint="eastAsia" w:ascii="黑体" w:eastAsia="黑体"/>
        <w:b w:val="0"/>
        <w:i w:val="0"/>
        <w:sz w:val="21"/>
      </w:rPr>
    </w:lvl>
    <w:lvl w:ilvl="2" w:tentative="0">
      <w:start w:val="1"/>
      <w:numFmt w:val="decimal"/>
      <w:pStyle w:val="53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538"/>
      <w:suff w:val="nothing"/>
      <w:lvlText w:val="%1%2.%3.%4　"/>
      <w:lvlJc w:val="left"/>
      <w:pPr>
        <w:ind w:left="0" w:firstLine="0"/>
      </w:pPr>
      <w:rPr>
        <w:rFonts w:hint="eastAsia" w:ascii="黑体" w:eastAsia="黑体"/>
        <w:b w:val="0"/>
        <w:i w:val="0"/>
        <w:sz w:val="21"/>
      </w:rPr>
    </w:lvl>
    <w:lvl w:ilvl="4" w:tentative="0">
      <w:start w:val="1"/>
      <w:numFmt w:val="decimal"/>
      <w:pStyle w:val="542"/>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8">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59">
    <w:nsid w:val="740F3CAC"/>
    <w:multiLevelType w:val="multilevel"/>
    <w:tmpl w:val="740F3CAC"/>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0">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7"/>
      <w:suff w:val="nothing"/>
      <w:lvlText w:val="%1%2 "/>
      <w:lvlJc w:val="left"/>
      <w:pPr>
        <w:ind w:left="0" w:firstLine="0"/>
      </w:pPr>
      <w:rPr>
        <w:rFonts w:hint="eastAsia" w:ascii="黑体" w:hAnsi="Times New Roman" w:eastAsia="黑体"/>
        <w:b/>
        <w:i w:val="0"/>
        <w:sz w:val="28"/>
      </w:rPr>
    </w:lvl>
    <w:lvl w:ilvl="2" w:tentative="0">
      <w:start w:val="1"/>
      <w:numFmt w:val="decimal"/>
      <w:pStyle w:val="308"/>
      <w:suff w:val="nothing"/>
      <w:lvlText w:val="%1%2.%3　"/>
      <w:lvlJc w:val="left"/>
      <w:pPr>
        <w:ind w:left="0" w:firstLine="0"/>
      </w:pPr>
      <w:rPr>
        <w:rFonts w:hint="eastAsia" w:ascii="黑体" w:hAnsi="Times New Roman" w:eastAsia="黑体"/>
        <w:b/>
        <w:i w:val="0"/>
        <w:sz w:val="21"/>
      </w:rPr>
    </w:lvl>
    <w:lvl w:ilvl="3" w:tentative="0">
      <w:start w:val="1"/>
      <w:numFmt w:val="decimal"/>
      <w:pStyle w:val="309"/>
      <w:suff w:val="nothing"/>
      <w:lvlText w:val="%1%2.%3.%4　"/>
      <w:lvlJc w:val="left"/>
      <w:pPr>
        <w:ind w:left="0" w:firstLine="0"/>
      </w:pPr>
      <w:rPr>
        <w:rFonts w:hint="eastAsia" w:ascii="黑体" w:hAnsi="Times New Roman" w:eastAsia="黑体"/>
        <w:b/>
        <w:i w:val="0"/>
        <w:sz w:val="21"/>
      </w:rPr>
    </w:lvl>
    <w:lvl w:ilvl="4" w:tentative="0">
      <w:start w:val="1"/>
      <w:numFmt w:val="decimal"/>
      <w:pStyle w:val="310"/>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1"/>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2"/>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4"/>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3"/>
      <w:lvlText w:val="%2.0.%9"/>
      <w:lvlJc w:val="left"/>
      <w:pPr>
        <w:tabs>
          <w:tab w:val="left" w:pos="720"/>
        </w:tabs>
        <w:ind w:left="0" w:firstLine="0"/>
      </w:pPr>
      <w:rPr>
        <w:rFonts w:hint="eastAsia" w:ascii="黑体" w:hAnsi="华文细黑" w:eastAsia="黑体"/>
        <w:b/>
        <w:i w:val="0"/>
        <w:sz w:val="21"/>
      </w:rPr>
    </w:lvl>
  </w:abstractNum>
  <w:abstractNum w:abstractNumId="61">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2">
    <w:nsid w:val="7DF58D4E"/>
    <w:multiLevelType w:val="multilevel"/>
    <w:tmpl w:val="7DF58D4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8"/>
  </w:num>
  <w:num w:numId="2">
    <w:abstractNumId w:val="20"/>
  </w:num>
  <w:num w:numId="3">
    <w:abstractNumId w:val="23"/>
  </w:num>
  <w:num w:numId="4">
    <w:abstractNumId w:val="24"/>
  </w:num>
  <w:num w:numId="5">
    <w:abstractNumId w:val="21"/>
  </w:num>
  <w:num w:numId="6">
    <w:abstractNumId w:val="17"/>
  </w:num>
  <w:num w:numId="7">
    <w:abstractNumId w:val="22"/>
  </w:num>
  <w:num w:numId="8">
    <w:abstractNumId w:val="19"/>
  </w:num>
  <w:num w:numId="9">
    <w:abstractNumId w:val="16"/>
  </w:num>
  <w:num w:numId="10">
    <w:abstractNumId w:val="15"/>
  </w:num>
  <w:num w:numId="11">
    <w:abstractNumId w:val="33"/>
  </w:num>
  <w:num w:numId="12">
    <w:abstractNumId w:val="55"/>
  </w:num>
  <w:num w:numId="13">
    <w:abstractNumId w:val="52"/>
  </w:num>
  <w:num w:numId="14">
    <w:abstractNumId w:val="37"/>
  </w:num>
  <w:num w:numId="15">
    <w:abstractNumId w:val="61"/>
  </w:num>
  <w:num w:numId="16">
    <w:abstractNumId w:val="28"/>
  </w:num>
  <w:num w:numId="17">
    <w:abstractNumId w:val="53"/>
  </w:num>
  <w:num w:numId="18">
    <w:abstractNumId w:val="51"/>
  </w:num>
  <w:num w:numId="19">
    <w:abstractNumId w:val="27"/>
  </w:num>
  <w:num w:numId="20">
    <w:abstractNumId w:val="47"/>
  </w:num>
  <w:num w:numId="21">
    <w:abstractNumId w:val="58"/>
  </w:num>
  <w:num w:numId="22">
    <w:abstractNumId w:val="25"/>
  </w:num>
  <w:num w:numId="23">
    <w:abstractNumId w:val="44"/>
  </w:num>
  <w:num w:numId="24">
    <w:abstractNumId w:val="45"/>
  </w:num>
  <w:num w:numId="25">
    <w:abstractNumId w:val="60"/>
  </w:num>
  <w:num w:numId="26">
    <w:abstractNumId w:val="29"/>
  </w:num>
  <w:num w:numId="27">
    <w:abstractNumId w:val="40"/>
  </w:num>
  <w:num w:numId="28">
    <w:abstractNumId w:val="26"/>
  </w:num>
  <w:num w:numId="29">
    <w:abstractNumId w:val="57"/>
  </w:num>
  <w:num w:numId="30">
    <w:abstractNumId w:val="49"/>
  </w:num>
  <w:num w:numId="31">
    <w:abstractNumId w:val="38"/>
  </w:num>
  <w:num w:numId="32">
    <w:abstractNumId w:val="46"/>
  </w:num>
  <w:num w:numId="33">
    <w:abstractNumId w:val="54"/>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4"/>
  </w:num>
  <w:num w:numId="37">
    <w:abstractNumId w:val="6"/>
  </w:num>
  <w:num w:numId="38">
    <w:abstractNumId w:val="36"/>
  </w:num>
  <w:num w:numId="39">
    <w:abstractNumId w:val="48"/>
  </w:num>
  <w:num w:numId="40">
    <w:abstractNumId w:val="41"/>
  </w:num>
  <w:num w:numId="41">
    <w:abstractNumId w:val="12"/>
  </w:num>
  <w:num w:numId="42">
    <w:abstractNumId w:val="9"/>
  </w:num>
  <w:num w:numId="43">
    <w:abstractNumId w:val="2"/>
  </w:num>
  <w:num w:numId="44">
    <w:abstractNumId w:val="5"/>
  </w:num>
  <w:num w:numId="45">
    <w:abstractNumId w:val="34"/>
  </w:num>
  <w:num w:numId="46">
    <w:abstractNumId w:val="56"/>
  </w:num>
  <w:num w:numId="47">
    <w:abstractNumId w:val="35"/>
  </w:num>
  <w:num w:numId="48">
    <w:abstractNumId w:val="62"/>
  </w:num>
  <w:num w:numId="49">
    <w:abstractNumId w:val="10"/>
  </w:num>
  <w:num w:numId="50">
    <w:abstractNumId w:val="14"/>
  </w:num>
  <w:num w:numId="51">
    <w:abstractNumId w:val="42"/>
  </w:num>
  <w:num w:numId="52">
    <w:abstractNumId w:val="30"/>
  </w:num>
  <w:num w:numId="53">
    <w:abstractNumId w:val="11"/>
  </w:num>
  <w:num w:numId="54">
    <w:abstractNumId w:val="7"/>
  </w:num>
  <w:num w:numId="55">
    <w:abstractNumId w:val="50"/>
  </w:num>
  <w:num w:numId="56">
    <w:abstractNumId w:val="32"/>
  </w:num>
  <w:num w:numId="57">
    <w:abstractNumId w:val="31"/>
  </w:num>
  <w:num w:numId="58">
    <w:abstractNumId w:val="13"/>
  </w:num>
  <w:num w:numId="59">
    <w:abstractNumId w:val="43"/>
  </w:num>
  <w:num w:numId="60">
    <w:abstractNumId w:val="8"/>
  </w:num>
  <w:num w:numId="61">
    <w:abstractNumId w:val="3"/>
  </w:num>
  <w:num w:numId="62">
    <w:abstractNumId w:val="0"/>
  </w:num>
  <w:num w:numId="63">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mirrorMargins w:val="1"/>
  <w:bordersDoNotSurroundHeader w:val="1"/>
  <w:bordersDoNotSurroundFooter w:val="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formatting="1" w:enforcement="0"/>
  <w:defaultTabStop w:val="210"/>
  <w:evenAndOddHeaders w:val="1"/>
  <w:drawingGridHorizontalSpacing w:val="21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jYWI2N2YyNDFlNDA1ZThhMmUxOGFmN2I2MmRlZGYifQ=="/>
  </w:docVars>
  <w:rsids>
    <w:rsidRoot w:val="3FAB4996"/>
    <w:rsid w:val="00006548"/>
    <w:rsid w:val="00027BD3"/>
    <w:rsid w:val="00031EEE"/>
    <w:rsid w:val="00036B39"/>
    <w:rsid w:val="000372EA"/>
    <w:rsid w:val="00040BBF"/>
    <w:rsid w:val="00043421"/>
    <w:rsid w:val="00050E91"/>
    <w:rsid w:val="00053FB5"/>
    <w:rsid w:val="00075DD9"/>
    <w:rsid w:val="00076F59"/>
    <w:rsid w:val="0009271F"/>
    <w:rsid w:val="0009648F"/>
    <w:rsid w:val="000A23AE"/>
    <w:rsid w:val="000A568D"/>
    <w:rsid w:val="000A6E5F"/>
    <w:rsid w:val="000B6ECB"/>
    <w:rsid w:val="000C21DC"/>
    <w:rsid w:val="000C2EFF"/>
    <w:rsid w:val="000D2D03"/>
    <w:rsid w:val="000E2B29"/>
    <w:rsid w:val="000E7B1D"/>
    <w:rsid w:val="000F1341"/>
    <w:rsid w:val="00123BF9"/>
    <w:rsid w:val="00127602"/>
    <w:rsid w:val="00144633"/>
    <w:rsid w:val="001517CF"/>
    <w:rsid w:val="00164C6D"/>
    <w:rsid w:val="00170B1F"/>
    <w:rsid w:val="00172236"/>
    <w:rsid w:val="001748CC"/>
    <w:rsid w:val="0017737E"/>
    <w:rsid w:val="001830DE"/>
    <w:rsid w:val="001A5BF9"/>
    <w:rsid w:val="001B0DE6"/>
    <w:rsid w:val="001C2054"/>
    <w:rsid w:val="001D5AA4"/>
    <w:rsid w:val="001D71BA"/>
    <w:rsid w:val="001E5A95"/>
    <w:rsid w:val="001F0E09"/>
    <w:rsid w:val="001F724D"/>
    <w:rsid w:val="00216264"/>
    <w:rsid w:val="00227E52"/>
    <w:rsid w:val="002310FD"/>
    <w:rsid w:val="00235CB0"/>
    <w:rsid w:val="00245A17"/>
    <w:rsid w:val="00247E6D"/>
    <w:rsid w:val="00267674"/>
    <w:rsid w:val="00277D91"/>
    <w:rsid w:val="00282FBE"/>
    <w:rsid w:val="00287FD8"/>
    <w:rsid w:val="00290905"/>
    <w:rsid w:val="002917C0"/>
    <w:rsid w:val="002A3BE2"/>
    <w:rsid w:val="002A4DD0"/>
    <w:rsid w:val="002A6433"/>
    <w:rsid w:val="002A6B18"/>
    <w:rsid w:val="002B778D"/>
    <w:rsid w:val="002C6C4A"/>
    <w:rsid w:val="002E08C1"/>
    <w:rsid w:val="002E5F3F"/>
    <w:rsid w:val="002F1862"/>
    <w:rsid w:val="00303CA5"/>
    <w:rsid w:val="00316CBA"/>
    <w:rsid w:val="00324802"/>
    <w:rsid w:val="00337CA1"/>
    <w:rsid w:val="00366B99"/>
    <w:rsid w:val="00397925"/>
    <w:rsid w:val="003A4F7B"/>
    <w:rsid w:val="003B65E2"/>
    <w:rsid w:val="003C5C82"/>
    <w:rsid w:val="003D636C"/>
    <w:rsid w:val="003E7CE2"/>
    <w:rsid w:val="003F2DA8"/>
    <w:rsid w:val="003F603C"/>
    <w:rsid w:val="003F764E"/>
    <w:rsid w:val="00405B77"/>
    <w:rsid w:val="00406CC1"/>
    <w:rsid w:val="00407D23"/>
    <w:rsid w:val="0041207A"/>
    <w:rsid w:val="00436ECC"/>
    <w:rsid w:val="004414E6"/>
    <w:rsid w:val="00447DDB"/>
    <w:rsid w:val="004548A9"/>
    <w:rsid w:val="0046160C"/>
    <w:rsid w:val="004619AC"/>
    <w:rsid w:val="00463A10"/>
    <w:rsid w:val="00465B7B"/>
    <w:rsid w:val="00466FF2"/>
    <w:rsid w:val="00467339"/>
    <w:rsid w:val="004826C9"/>
    <w:rsid w:val="0048668C"/>
    <w:rsid w:val="00490088"/>
    <w:rsid w:val="004A3243"/>
    <w:rsid w:val="004D0182"/>
    <w:rsid w:val="004D5BF2"/>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C19E3"/>
    <w:rsid w:val="005D203A"/>
    <w:rsid w:val="005D5966"/>
    <w:rsid w:val="00601445"/>
    <w:rsid w:val="00603182"/>
    <w:rsid w:val="00611BD0"/>
    <w:rsid w:val="0061695B"/>
    <w:rsid w:val="00630366"/>
    <w:rsid w:val="00630EC5"/>
    <w:rsid w:val="0065094C"/>
    <w:rsid w:val="00674639"/>
    <w:rsid w:val="00677E34"/>
    <w:rsid w:val="00681844"/>
    <w:rsid w:val="006A01D7"/>
    <w:rsid w:val="006B643E"/>
    <w:rsid w:val="006D12A2"/>
    <w:rsid w:val="006D6D2B"/>
    <w:rsid w:val="006E740A"/>
    <w:rsid w:val="006E7E4F"/>
    <w:rsid w:val="006F1FF9"/>
    <w:rsid w:val="006F20D7"/>
    <w:rsid w:val="007064A5"/>
    <w:rsid w:val="007141B1"/>
    <w:rsid w:val="00715BD0"/>
    <w:rsid w:val="00727842"/>
    <w:rsid w:val="0073641E"/>
    <w:rsid w:val="00743CC7"/>
    <w:rsid w:val="0074732A"/>
    <w:rsid w:val="00767B2F"/>
    <w:rsid w:val="00773A5E"/>
    <w:rsid w:val="00776408"/>
    <w:rsid w:val="0078233D"/>
    <w:rsid w:val="00792486"/>
    <w:rsid w:val="00792DBE"/>
    <w:rsid w:val="00795E45"/>
    <w:rsid w:val="007D2FAA"/>
    <w:rsid w:val="007E0206"/>
    <w:rsid w:val="007E3F4F"/>
    <w:rsid w:val="007F69B9"/>
    <w:rsid w:val="00800A29"/>
    <w:rsid w:val="00811C33"/>
    <w:rsid w:val="00846D16"/>
    <w:rsid w:val="00852FD6"/>
    <w:rsid w:val="00862997"/>
    <w:rsid w:val="00863677"/>
    <w:rsid w:val="0086798F"/>
    <w:rsid w:val="00867C2D"/>
    <w:rsid w:val="008708FD"/>
    <w:rsid w:val="008C0296"/>
    <w:rsid w:val="008C5347"/>
    <w:rsid w:val="008D2560"/>
    <w:rsid w:val="008D383F"/>
    <w:rsid w:val="008E1AE0"/>
    <w:rsid w:val="008E351F"/>
    <w:rsid w:val="00901DA3"/>
    <w:rsid w:val="0091784D"/>
    <w:rsid w:val="009535DF"/>
    <w:rsid w:val="0095659D"/>
    <w:rsid w:val="00964AC8"/>
    <w:rsid w:val="009676B1"/>
    <w:rsid w:val="009721AF"/>
    <w:rsid w:val="00984705"/>
    <w:rsid w:val="00995610"/>
    <w:rsid w:val="009A2C2B"/>
    <w:rsid w:val="009C0704"/>
    <w:rsid w:val="009C682F"/>
    <w:rsid w:val="009D19E4"/>
    <w:rsid w:val="009E0625"/>
    <w:rsid w:val="009E723F"/>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E547B"/>
    <w:rsid w:val="00AF2B0D"/>
    <w:rsid w:val="00AF2DD6"/>
    <w:rsid w:val="00AF4B94"/>
    <w:rsid w:val="00B01D8B"/>
    <w:rsid w:val="00B0338D"/>
    <w:rsid w:val="00B0682B"/>
    <w:rsid w:val="00B06B22"/>
    <w:rsid w:val="00B06F9F"/>
    <w:rsid w:val="00B13E76"/>
    <w:rsid w:val="00B226E1"/>
    <w:rsid w:val="00B23075"/>
    <w:rsid w:val="00B3477C"/>
    <w:rsid w:val="00B37C0E"/>
    <w:rsid w:val="00B454CA"/>
    <w:rsid w:val="00B55871"/>
    <w:rsid w:val="00B565EB"/>
    <w:rsid w:val="00B614B1"/>
    <w:rsid w:val="00B74D02"/>
    <w:rsid w:val="00B807AF"/>
    <w:rsid w:val="00B90349"/>
    <w:rsid w:val="00BB5BF7"/>
    <w:rsid w:val="00BC6C4C"/>
    <w:rsid w:val="00BE027D"/>
    <w:rsid w:val="00BF3DB8"/>
    <w:rsid w:val="00BF533F"/>
    <w:rsid w:val="00C01946"/>
    <w:rsid w:val="00C12F1C"/>
    <w:rsid w:val="00C22264"/>
    <w:rsid w:val="00C231D9"/>
    <w:rsid w:val="00C26FF1"/>
    <w:rsid w:val="00C2754A"/>
    <w:rsid w:val="00C30CAE"/>
    <w:rsid w:val="00C7294C"/>
    <w:rsid w:val="00C7721B"/>
    <w:rsid w:val="00C80B64"/>
    <w:rsid w:val="00C825D9"/>
    <w:rsid w:val="00C82D66"/>
    <w:rsid w:val="00CA1496"/>
    <w:rsid w:val="00CA612B"/>
    <w:rsid w:val="00CA6A4E"/>
    <w:rsid w:val="00CB5BB7"/>
    <w:rsid w:val="00CC19EC"/>
    <w:rsid w:val="00CE0378"/>
    <w:rsid w:val="00CE5930"/>
    <w:rsid w:val="00CF740D"/>
    <w:rsid w:val="00D10F52"/>
    <w:rsid w:val="00D20260"/>
    <w:rsid w:val="00D32102"/>
    <w:rsid w:val="00D431FE"/>
    <w:rsid w:val="00D57726"/>
    <w:rsid w:val="00D679FB"/>
    <w:rsid w:val="00D77681"/>
    <w:rsid w:val="00DA6082"/>
    <w:rsid w:val="00DB79A4"/>
    <w:rsid w:val="00DC300E"/>
    <w:rsid w:val="00DC5920"/>
    <w:rsid w:val="00DD42C1"/>
    <w:rsid w:val="00DE6C5C"/>
    <w:rsid w:val="00DE79D1"/>
    <w:rsid w:val="00DF3719"/>
    <w:rsid w:val="00E05C6A"/>
    <w:rsid w:val="00E05E73"/>
    <w:rsid w:val="00E12E32"/>
    <w:rsid w:val="00E12E4B"/>
    <w:rsid w:val="00E245C7"/>
    <w:rsid w:val="00E307EE"/>
    <w:rsid w:val="00E30917"/>
    <w:rsid w:val="00E33A22"/>
    <w:rsid w:val="00E376DF"/>
    <w:rsid w:val="00E558DE"/>
    <w:rsid w:val="00E6055B"/>
    <w:rsid w:val="00E638E4"/>
    <w:rsid w:val="00E72EF6"/>
    <w:rsid w:val="00E73319"/>
    <w:rsid w:val="00E766DD"/>
    <w:rsid w:val="00E83142"/>
    <w:rsid w:val="00E87A23"/>
    <w:rsid w:val="00E96E93"/>
    <w:rsid w:val="00ED1474"/>
    <w:rsid w:val="00ED7098"/>
    <w:rsid w:val="00EE4858"/>
    <w:rsid w:val="00EE4A1A"/>
    <w:rsid w:val="00F172FB"/>
    <w:rsid w:val="00F17B6A"/>
    <w:rsid w:val="00F252F0"/>
    <w:rsid w:val="00F25CA4"/>
    <w:rsid w:val="00F3590F"/>
    <w:rsid w:val="00F66499"/>
    <w:rsid w:val="00F73EF2"/>
    <w:rsid w:val="00F8041E"/>
    <w:rsid w:val="00F863B5"/>
    <w:rsid w:val="00FD74B3"/>
    <w:rsid w:val="00FE15CE"/>
    <w:rsid w:val="3FAB4996"/>
    <w:rsid w:val="457E4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39" w:semiHidden="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unhideWhenUsed="0" w:uiPriority="0" w:name="footnote text"/>
    <w:lsdException w:qFormat="1" w:uiPriority="99" w:name="annotation text"/>
    <w:lsdException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nhideWhenUsed="0" w:uiPriority="0" w:name="HTML Acronym"/>
    <w:lsdException w:unhideWhenUsed="0" w:uiPriority="0" w:name="HTML Address"/>
    <w:lsdException w:unhideWhenUsed="0" w:uiPriority="0" w:name="HTML Cite"/>
    <w:lsdException w:unhideWhenUsed="0" w:uiPriority="0" w:name="HTML Code"/>
    <w:lsdException w:unhideWhenUsed="0" w:uiPriority="0" w:name="HTML Definition"/>
    <w:lsdException w:unhideWhenUsed="0" w:uiPriority="0" w:name="HTML Keyboard"/>
    <w:lsdException w:unhideWhenUsed="0" w:uiPriority="0" w:name="HTML Preformatted"/>
    <w:lsdException w:qFormat="1" w:unhideWhenUsed="0" w:uiPriority="0" w:name="HTML Sample"/>
    <w:lsdException w:unhideWhenUsed="0" w:uiPriority="0" w:name="HTML Typewriter"/>
    <w:lsdException w:unhideWhenUsed="0" w:uiPriority="0" w:name="HTML Variable"/>
    <w:lsdException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qFormat/>
    <w:uiPriority w:val="0"/>
    <w:pPr>
      <w:keepNext/>
      <w:keepLines/>
      <w:spacing w:before="240" w:after="64" w:line="320" w:lineRule="auto"/>
      <w:outlineLvl w:val="6"/>
    </w:pPr>
    <w:rPr>
      <w:b/>
      <w:bCs/>
      <w:sz w:val="24"/>
    </w:rPr>
  </w:style>
  <w:style w:type="paragraph" w:styleId="10">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31">
    <w:name w:val="Default Paragraph Font"/>
    <w:semiHidden/>
    <w:unhideWhenUsed/>
    <w:uiPriority w:val="1"/>
  </w:style>
  <w:style w:type="table" w:default="1" w:styleId="88">
    <w:name w:val="Normal Table"/>
    <w:semiHidden/>
    <w:unhideWhenUsed/>
    <w:uiPriority w:val="99"/>
    <w:tblPr>
      <w:tblCellMar>
        <w:top w:w="0" w:type="dxa"/>
        <w:left w:w="108" w:type="dxa"/>
        <w:bottom w:w="0" w:type="dxa"/>
        <w:right w:w="108" w:type="dxa"/>
      </w:tblCellMar>
    </w:tblPr>
  </w:style>
  <w:style w:type="paragraph" w:styleId="2">
    <w:name w:val="macro"/>
    <w:link w:val="358"/>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semiHidden/>
    <w:unhideWhenUsed/>
    <w:qFormat/>
    <w:uiPriority w:val="99"/>
    <w:pPr>
      <w:ind w:left="100" w:leftChars="400" w:hanging="200" w:hangingChars="200"/>
      <w:contextualSpacing/>
    </w:pPr>
  </w:style>
  <w:style w:type="paragraph" w:styleId="13">
    <w:name w:val="toc 7"/>
    <w:basedOn w:val="14"/>
    <w:semiHidden/>
    <w:qFormat/>
    <w:uiPriority w:val="0"/>
    <w:pPr>
      <w:ind w:left="500" w:leftChars="500"/>
    </w:pPr>
  </w:style>
  <w:style w:type="paragraph" w:styleId="14">
    <w:name w:val="toc 6"/>
    <w:basedOn w:val="15"/>
    <w:semiHidden/>
    <w:qFormat/>
    <w:uiPriority w:val="0"/>
    <w:pPr>
      <w:ind w:left="400" w:leftChars="400"/>
    </w:pPr>
  </w:style>
  <w:style w:type="paragraph" w:styleId="15">
    <w:name w:val="toc 5"/>
    <w:basedOn w:val="16"/>
    <w:semiHidden/>
    <w:uiPriority w:val="0"/>
    <w:pPr>
      <w:ind w:left="300" w:leftChars="300"/>
    </w:pPr>
  </w:style>
  <w:style w:type="paragraph" w:styleId="16">
    <w:name w:val="toc 4"/>
    <w:basedOn w:val="17"/>
    <w:semiHidden/>
    <w:qFormat/>
    <w:uiPriority w:val="0"/>
    <w:pPr>
      <w:ind w:left="200" w:leftChars="200"/>
    </w:pPr>
  </w:style>
  <w:style w:type="paragraph" w:styleId="17">
    <w:name w:val="toc 3"/>
    <w:basedOn w:val="18"/>
    <w:semiHidden/>
    <w:qFormat/>
    <w:uiPriority w:val="0"/>
    <w:pPr>
      <w:ind w:left="100" w:leftChars="100"/>
    </w:pPr>
  </w:style>
  <w:style w:type="paragraph" w:styleId="18">
    <w:name w:val="toc 2"/>
    <w:basedOn w:val="19"/>
    <w:qFormat/>
    <w:uiPriority w:val="39"/>
  </w:style>
  <w:style w:type="paragraph" w:styleId="19">
    <w:name w:val="toc 1"/>
    <w:semiHidden/>
    <w:qFormat/>
    <w:uiPriority w:val="0"/>
    <w:pPr>
      <w:spacing w:before="25" w:beforeLines="25" w:after="25" w:afterLines="25"/>
      <w:jc w:val="both"/>
    </w:pPr>
    <w:rPr>
      <w:rFonts w:ascii="宋体" w:hAnsi="Times New Roman" w:eastAsia="宋体" w:cs="Times New Roman"/>
      <w:sz w:val="21"/>
      <w:lang w:val="en-US" w:eastAsia="zh-CN" w:bidi="ar-SA"/>
    </w:rPr>
  </w:style>
  <w:style w:type="paragraph" w:styleId="20">
    <w:name w:val="List Number 2"/>
    <w:basedOn w:val="1"/>
    <w:semiHidden/>
    <w:unhideWhenUsed/>
    <w:qFormat/>
    <w:uiPriority w:val="99"/>
    <w:pPr>
      <w:numPr>
        <w:ilvl w:val="0"/>
        <w:numId w:val="1"/>
      </w:numPr>
      <w:contextualSpacing/>
    </w:pPr>
  </w:style>
  <w:style w:type="paragraph" w:styleId="21">
    <w:name w:val="table of authorities"/>
    <w:basedOn w:val="1"/>
    <w:next w:val="1"/>
    <w:semiHidden/>
    <w:unhideWhenUsed/>
    <w:qFormat/>
    <w:uiPriority w:val="99"/>
    <w:pPr>
      <w:ind w:left="420" w:leftChars="200"/>
    </w:pPr>
  </w:style>
  <w:style w:type="paragraph" w:styleId="22">
    <w:name w:val="Note Heading"/>
    <w:basedOn w:val="1"/>
    <w:next w:val="1"/>
    <w:link w:val="490"/>
    <w:semiHidden/>
    <w:unhideWhenUsed/>
    <w:qFormat/>
    <w:uiPriority w:val="99"/>
    <w:pPr>
      <w:jc w:val="center"/>
    </w:pPr>
  </w:style>
  <w:style w:type="paragraph" w:styleId="23">
    <w:name w:val="List Bullet 4"/>
    <w:basedOn w:val="1"/>
    <w:semiHidden/>
    <w:unhideWhenUsed/>
    <w:qFormat/>
    <w:uiPriority w:val="99"/>
    <w:pPr>
      <w:numPr>
        <w:ilvl w:val="0"/>
        <w:numId w:val="2"/>
      </w:numPr>
      <w:contextualSpacing/>
    </w:pPr>
  </w:style>
  <w:style w:type="paragraph" w:styleId="24">
    <w:name w:val="index 8"/>
    <w:basedOn w:val="1"/>
    <w:next w:val="1"/>
    <w:semiHidden/>
    <w:unhideWhenUsed/>
    <w:qFormat/>
    <w:uiPriority w:val="99"/>
    <w:pPr>
      <w:ind w:left="1400" w:leftChars="1400"/>
    </w:pPr>
  </w:style>
  <w:style w:type="paragraph" w:styleId="25">
    <w:name w:val="E-mail Signature"/>
    <w:basedOn w:val="1"/>
    <w:link w:val="356"/>
    <w:semiHidden/>
    <w:unhideWhenUsed/>
    <w:qFormat/>
    <w:uiPriority w:val="99"/>
  </w:style>
  <w:style w:type="paragraph" w:styleId="26">
    <w:name w:val="List Number"/>
    <w:basedOn w:val="1"/>
    <w:semiHidden/>
    <w:unhideWhenUsed/>
    <w:qFormat/>
    <w:uiPriority w:val="99"/>
    <w:pPr>
      <w:numPr>
        <w:ilvl w:val="0"/>
        <w:numId w:val="3"/>
      </w:numPr>
      <w:contextualSpacing/>
    </w:pPr>
  </w:style>
  <w:style w:type="paragraph" w:styleId="27">
    <w:name w:val="Normal Indent"/>
    <w:basedOn w:val="1"/>
    <w:semiHidden/>
    <w:unhideWhenUsed/>
    <w:qFormat/>
    <w:uiPriority w:val="99"/>
    <w:pPr>
      <w:ind w:firstLine="420" w:firstLineChars="200"/>
    </w:pPr>
  </w:style>
  <w:style w:type="paragraph" w:styleId="28">
    <w:name w:val="caption"/>
    <w:basedOn w:val="1"/>
    <w:next w:val="1"/>
    <w:qFormat/>
    <w:uiPriority w:val="0"/>
    <w:rPr>
      <w:rFonts w:ascii="宋体" w:hAnsi="Arial" w:cs="Arial"/>
      <w:szCs w:val="20"/>
    </w:rPr>
  </w:style>
  <w:style w:type="paragraph" w:styleId="29">
    <w:name w:val="index 5"/>
    <w:basedOn w:val="1"/>
    <w:next w:val="1"/>
    <w:semiHidden/>
    <w:unhideWhenUsed/>
    <w:qFormat/>
    <w:uiPriority w:val="99"/>
    <w:pPr>
      <w:ind w:left="800" w:leftChars="800"/>
    </w:pPr>
  </w:style>
  <w:style w:type="paragraph" w:styleId="30">
    <w:name w:val="List Bullet"/>
    <w:basedOn w:val="1"/>
    <w:semiHidden/>
    <w:unhideWhenUsed/>
    <w:qFormat/>
    <w:uiPriority w:val="99"/>
    <w:pPr>
      <w:numPr>
        <w:ilvl w:val="0"/>
        <w:numId w:val="4"/>
      </w:numPr>
      <w:contextualSpacing/>
    </w:pPr>
  </w:style>
  <w:style w:type="paragraph" w:styleId="31">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2"/>
    <w:semiHidden/>
    <w:unhideWhenUsed/>
    <w:qFormat/>
    <w:uiPriority w:val="99"/>
    <w:rPr>
      <w:rFonts w:ascii="Microsoft YaHei UI" w:eastAsia="Microsoft YaHei UI"/>
      <w:sz w:val="18"/>
      <w:szCs w:val="18"/>
    </w:rPr>
  </w:style>
  <w:style w:type="paragraph" w:styleId="33">
    <w:name w:val="toa heading"/>
    <w:basedOn w:val="1"/>
    <w:next w:val="1"/>
    <w:semiHidden/>
    <w:unhideWhenUsed/>
    <w:qFormat/>
    <w:uiPriority w:val="99"/>
    <w:pPr>
      <w:spacing w:before="120"/>
    </w:pPr>
    <w:rPr>
      <w:rFonts w:asciiTheme="majorHAnsi" w:hAnsiTheme="majorHAnsi" w:cstheme="majorBidi"/>
      <w:sz w:val="24"/>
    </w:rPr>
  </w:style>
  <w:style w:type="paragraph" w:styleId="34">
    <w:name w:val="annotation text"/>
    <w:basedOn w:val="1"/>
    <w:link w:val="366"/>
    <w:semiHidden/>
    <w:unhideWhenUsed/>
    <w:qFormat/>
    <w:uiPriority w:val="99"/>
    <w:pPr>
      <w:jc w:val="left"/>
    </w:pPr>
  </w:style>
  <w:style w:type="paragraph" w:styleId="35">
    <w:name w:val="index 6"/>
    <w:basedOn w:val="1"/>
    <w:next w:val="1"/>
    <w:semiHidden/>
    <w:unhideWhenUsed/>
    <w:qFormat/>
    <w:uiPriority w:val="99"/>
    <w:pPr>
      <w:ind w:left="1000" w:leftChars="1000"/>
    </w:pPr>
  </w:style>
  <w:style w:type="paragraph" w:styleId="36">
    <w:name w:val="Salutation"/>
    <w:basedOn w:val="1"/>
    <w:next w:val="1"/>
    <w:link w:val="354"/>
    <w:semiHidden/>
    <w:unhideWhenUsed/>
    <w:uiPriority w:val="99"/>
  </w:style>
  <w:style w:type="paragraph" w:styleId="37">
    <w:name w:val="Body Text 3"/>
    <w:basedOn w:val="1"/>
    <w:link w:val="487"/>
    <w:semiHidden/>
    <w:unhideWhenUsed/>
    <w:qFormat/>
    <w:uiPriority w:val="99"/>
    <w:pPr>
      <w:spacing w:after="120"/>
    </w:pPr>
    <w:rPr>
      <w:sz w:val="16"/>
      <w:szCs w:val="16"/>
    </w:rPr>
  </w:style>
  <w:style w:type="paragraph" w:styleId="38">
    <w:name w:val="Closing"/>
    <w:basedOn w:val="1"/>
    <w:link w:val="359"/>
    <w:semiHidden/>
    <w:unhideWhenUsed/>
    <w:qFormat/>
    <w:uiPriority w:val="99"/>
    <w:pPr>
      <w:ind w:left="100" w:leftChars="2100"/>
    </w:pPr>
  </w:style>
  <w:style w:type="paragraph" w:styleId="39">
    <w:name w:val="List Bullet 3"/>
    <w:basedOn w:val="1"/>
    <w:semiHidden/>
    <w:unhideWhenUsed/>
    <w:qFormat/>
    <w:uiPriority w:val="99"/>
    <w:pPr>
      <w:numPr>
        <w:ilvl w:val="0"/>
        <w:numId w:val="5"/>
      </w:numPr>
      <w:contextualSpacing/>
    </w:pPr>
  </w:style>
  <w:style w:type="paragraph" w:styleId="40">
    <w:name w:val="Body Text"/>
    <w:basedOn w:val="1"/>
    <w:link w:val="332"/>
    <w:semiHidden/>
    <w:unhideWhenUsed/>
    <w:qFormat/>
    <w:uiPriority w:val="99"/>
    <w:pPr>
      <w:spacing w:after="120"/>
    </w:pPr>
  </w:style>
  <w:style w:type="paragraph" w:styleId="41">
    <w:name w:val="Body Text Indent"/>
    <w:basedOn w:val="1"/>
    <w:link w:val="484"/>
    <w:semiHidden/>
    <w:unhideWhenUsed/>
    <w:qFormat/>
    <w:uiPriority w:val="99"/>
    <w:pPr>
      <w:spacing w:after="120"/>
      <w:ind w:left="420" w:leftChars="200"/>
    </w:pPr>
  </w:style>
  <w:style w:type="paragraph" w:styleId="42">
    <w:name w:val="List Number 3"/>
    <w:basedOn w:val="1"/>
    <w:semiHidden/>
    <w:unhideWhenUsed/>
    <w:qFormat/>
    <w:uiPriority w:val="99"/>
    <w:pPr>
      <w:numPr>
        <w:ilvl w:val="0"/>
        <w:numId w:val="6"/>
      </w:numPr>
      <w:contextualSpacing/>
    </w:pPr>
  </w:style>
  <w:style w:type="paragraph" w:styleId="43">
    <w:name w:val="List 2"/>
    <w:basedOn w:val="1"/>
    <w:semiHidden/>
    <w:unhideWhenUsed/>
    <w:qFormat/>
    <w:uiPriority w:val="99"/>
    <w:pPr>
      <w:ind w:left="100" w:leftChars="200" w:hanging="200" w:hangingChars="200"/>
      <w:contextualSpacing/>
    </w:pPr>
  </w:style>
  <w:style w:type="paragraph" w:styleId="44">
    <w:name w:val="List Continue"/>
    <w:basedOn w:val="1"/>
    <w:semiHidden/>
    <w:unhideWhenUsed/>
    <w:qFormat/>
    <w:uiPriority w:val="99"/>
    <w:pPr>
      <w:spacing w:after="120"/>
      <w:ind w:left="420" w:leftChars="200"/>
      <w:contextualSpacing/>
    </w:pPr>
  </w:style>
  <w:style w:type="paragraph" w:styleId="45">
    <w:name w:val="Block Text"/>
    <w:basedOn w:val="1"/>
    <w:semiHidden/>
    <w:unhideWhenUsed/>
    <w:qFormat/>
    <w:uiPriority w:val="99"/>
    <w:pPr>
      <w:spacing w:after="120"/>
      <w:ind w:left="1440" w:leftChars="700" w:right="1440" w:rightChars="700"/>
    </w:pPr>
  </w:style>
  <w:style w:type="paragraph" w:styleId="46">
    <w:name w:val="List Bullet 2"/>
    <w:basedOn w:val="1"/>
    <w:semiHidden/>
    <w:unhideWhenUsed/>
    <w:qFormat/>
    <w:uiPriority w:val="99"/>
    <w:pPr>
      <w:numPr>
        <w:ilvl w:val="0"/>
        <w:numId w:val="7"/>
      </w:numPr>
      <w:contextualSpacing/>
    </w:pPr>
  </w:style>
  <w:style w:type="paragraph" w:styleId="47">
    <w:name w:val="HTML Address"/>
    <w:basedOn w:val="1"/>
    <w:semiHidden/>
    <w:uiPriority w:val="0"/>
    <w:rPr>
      <w:i/>
      <w:iCs/>
    </w:rPr>
  </w:style>
  <w:style w:type="paragraph" w:styleId="48">
    <w:name w:val="index 4"/>
    <w:basedOn w:val="1"/>
    <w:next w:val="1"/>
    <w:semiHidden/>
    <w:unhideWhenUsed/>
    <w:qFormat/>
    <w:uiPriority w:val="99"/>
    <w:pPr>
      <w:ind w:left="600" w:leftChars="600"/>
    </w:pPr>
  </w:style>
  <w:style w:type="paragraph" w:styleId="49">
    <w:name w:val="Plain Text"/>
    <w:basedOn w:val="1"/>
    <w:link w:val="355"/>
    <w:semiHidden/>
    <w:unhideWhenUsed/>
    <w:qFormat/>
    <w:uiPriority w:val="99"/>
    <w:rPr>
      <w:rFonts w:ascii="宋体" w:hAnsi="Courier New" w:cs="Courier New"/>
      <w:szCs w:val="21"/>
    </w:rPr>
  </w:style>
  <w:style w:type="paragraph" w:styleId="50">
    <w:name w:val="List Bullet 5"/>
    <w:basedOn w:val="1"/>
    <w:semiHidden/>
    <w:unhideWhenUsed/>
    <w:qFormat/>
    <w:uiPriority w:val="99"/>
    <w:pPr>
      <w:numPr>
        <w:ilvl w:val="0"/>
        <w:numId w:val="8"/>
      </w:numPr>
      <w:contextualSpacing/>
    </w:pPr>
  </w:style>
  <w:style w:type="paragraph" w:styleId="51">
    <w:name w:val="List Number 4"/>
    <w:basedOn w:val="1"/>
    <w:semiHidden/>
    <w:unhideWhenUsed/>
    <w:qFormat/>
    <w:uiPriority w:val="99"/>
    <w:pPr>
      <w:numPr>
        <w:ilvl w:val="0"/>
        <w:numId w:val="9"/>
      </w:numPr>
      <w:contextualSpacing/>
    </w:pPr>
  </w:style>
  <w:style w:type="paragraph" w:styleId="52">
    <w:name w:val="toc 8"/>
    <w:basedOn w:val="13"/>
    <w:semiHidden/>
    <w:qFormat/>
    <w:uiPriority w:val="0"/>
  </w:style>
  <w:style w:type="paragraph" w:styleId="53">
    <w:name w:val="index 3"/>
    <w:basedOn w:val="1"/>
    <w:next w:val="1"/>
    <w:semiHidden/>
    <w:unhideWhenUsed/>
    <w:qFormat/>
    <w:uiPriority w:val="99"/>
    <w:pPr>
      <w:ind w:left="400" w:leftChars="400"/>
    </w:pPr>
  </w:style>
  <w:style w:type="paragraph" w:styleId="54">
    <w:name w:val="Date"/>
    <w:basedOn w:val="1"/>
    <w:next w:val="1"/>
    <w:link w:val="418"/>
    <w:semiHidden/>
    <w:unhideWhenUsed/>
    <w:qFormat/>
    <w:uiPriority w:val="99"/>
    <w:pPr>
      <w:ind w:left="100" w:leftChars="2500"/>
    </w:pPr>
  </w:style>
  <w:style w:type="paragraph" w:styleId="55">
    <w:name w:val="Body Text Indent 2"/>
    <w:basedOn w:val="1"/>
    <w:link w:val="488"/>
    <w:semiHidden/>
    <w:unhideWhenUsed/>
    <w:qFormat/>
    <w:uiPriority w:val="99"/>
    <w:pPr>
      <w:spacing w:after="120" w:line="480" w:lineRule="auto"/>
      <w:ind w:left="420" w:leftChars="200"/>
    </w:pPr>
  </w:style>
  <w:style w:type="paragraph" w:styleId="56">
    <w:name w:val="endnote text"/>
    <w:basedOn w:val="1"/>
    <w:link w:val="471"/>
    <w:semiHidden/>
    <w:unhideWhenUsed/>
    <w:qFormat/>
    <w:uiPriority w:val="99"/>
    <w:pPr>
      <w:snapToGrid w:val="0"/>
      <w:jc w:val="left"/>
    </w:pPr>
  </w:style>
  <w:style w:type="paragraph" w:styleId="57">
    <w:name w:val="List Continue 5"/>
    <w:basedOn w:val="1"/>
    <w:semiHidden/>
    <w:unhideWhenUsed/>
    <w:qFormat/>
    <w:uiPriority w:val="99"/>
    <w:pPr>
      <w:spacing w:after="120"/>
      <w:ind w:left="2100" w:leftChars="1000"/>
      <w:contextualSpacing/>
    </w:pPr>
  </w:style>
  <w:style w:type="paragraph" w:styleId="58">
    <w:name w:val="Balloon Text"/>
    <w:basedOn w:val="1"/>
    <w:link w:val="365"/>
    <w:semiHidden/>
    <w:unhideWhenUsed/>
    <w:qFormat/>
    <w:uiPriority w:val="99"/>
    <w:rPr>
      <w:sz w:val="18"/>
      <w:szCs w:val="18"/>
    </w:rPr>
  </w:style>
  <w:style w:type="paragraph" w:styleId="59">
    <w:name w:val="footer"/>
    <w:basedOn w:val="1"/>
    <w:semiHidden/>
    <w:qFormat/>
    <w:uiPriority w:val="0"/>
    <w:pPr>
      <w:tabs>
        <w:tab w:val="center" w:pos="4153"/>
        <w:tab w:val="right" w:pos="8306"/>
      </w:tabs>
      <w:snapToGrid w:val="0"/>
      <w:jc w:val="right"/>
    </w:pPr>
    <w:rPr>
      <w:sz w:val="18"/>
      <w:szCs w:val="18"/>
    </w:rPr>
  </w:style>
  <w:style w:type="paragraph" w:styleId="60">
    <w:name w:val="envelope return"/>
    <w:basedOn w:val="1"/>
    <w:semiHidden/>
    <w:unhideWhenUsed/>
    <w:qFormat/>
    <w:uiPriority w:val="99"/>
    <w:pPr>
      <w:snapToGrid w:val="0"/>
    </w:pPr>
    <w:rPr>
      <w:rFonts w:asciiTheme="majorHAnsi" w:hAnsiTheme="majorHAnsi" w:eastAsiaTheme="majorEastAsia" w:cstheme="majorBidi"/>
    </w:rPr>
  </w:style>
  <w:style w:type="paragraph" w:styleId="61">
    <w:name w:val="header"/>
    <w:basedOn w:val="1"/>
    <w:semiHidden/>
    <w:uiPriority w:val="0"/>
    <w:pPr>
      <w:pBdr>
        <w:bottom w:val="single" w:color="auto" w:sz="6" w:space="1"/>
      </w:pBdr>
      <w:tabs>
        <w:tab w:val="center" w:pos="4153"/>
        <w:tab w:val="right" w:pos="8306"/>
      </w:tabs>
      <w:snapToGrid w:val="0"/>
      <w:jc w:val="center"/>
    </w:pPr>
    <w:rPr>
      <w:sz w:val="18"/>
      <w:szCs w:val="18"/>
    </w:rPr>
  </w:style>
  <w:style w:type="paragraph" w:styleId="62">
    <w:name w:val="Signature"/>
    <w:basedOn w:val="1"/>
    <w:link w:val="368"/>
    <w:semiHidden/>
    <w:unhideWhenUsed/>
    <w:qFormat/>
    <w:uiPriority w:val="99"/>
    <w:pPr>
      <w:ind w:left="100" w:leftChars="2100"/>
    </w:pPr>
  </w:style>
  <w:style w:type="paragraph" w:styleId="63">
    <w:name w:val="List Continue 4"/>
    <w:basedOn w:val="1"/>
    <w:semiHidden/>
    <w:unhideWhenUsed/>
    <w:qFormat/>
    <w:uiPriority w:val="99"/>
    <w:pPr>
      <w:spacing w:after="120"/>
      <w:ind w:left="1680" w:leftChars="800"/>
      <w:contextualSpacing/>
    </w:pPr>
  </w:style>
  <w:style w:type="paragraph" w:styleId="64">
    <w:name w:val="index heading"/>
    <w:basedOn w:val="1"/>
    <w:next w:val="65"/>
    <w:semiHidden/>
    <w:unhideWhenUsed/>
    <w:qFormat/>
    <w:uiPriority w:val="99"/>
    <w:pPr>
      <w:spacing w:before="100" w:beforeLines="100" w:after="100" w:afterLines="100"/>
      <w:jc w:val="center"/>
    </w:pPr>
    <w:rPr>
      <w:rFonts w:eastAsia="黑体" w:asciiTheme="majorHAnsi" w:hAnsiTheme="majorHAnsi" w:cstheme="majorBidi"/>
      <w:bCs/>
    </w:rPr>
  </w:style>
  <w:style w:type="paragraph" w:styleId="65">
    <w:name w:val="index 1"/>
    <w:basedOn w:val="1"/>
    <w:next w:val="1"/>
    <w:semiHidden/>
    <w:unhideWhenUsed/>
    <w:qFormat/>
    <w:uiPriority w:val="99"/>
    <w:rPr>
      <w:rFonts w:ascii="宋体" w:hAnsi="宋体"/>
    </w:rPr>
  </w:style>
  <w:style w:type="paragraph" w:styleId="66">
    <w:name w:val="Subtitle"/>
    <w:basedOn w:val="1"/>
    <w:next w:val="1"/>
    <w:link w:val="357"/>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semiHidden/>
    <w:unhideWhenUsed/>
    <w:qFormat/>
    <w:uiPriority w:val="99"/>
    <w:pPr>
      <w:numPr>
        <w:ilvl w:val="0"/>
        <w:numId w:val="10"/>
      </w:numPr>
      <w:contextualSpacing/>
    </w:pPr>
  </w:style>
  <w:style w:type="paragraph" w:styleId="68">
    <w:name w:val="List"/>
    <w:basedOn w:val="1"/>
    <w:semiHidden/>
    <w:unhideWhenUsed/>
    <w:qFormat/>
    <w:uiPriority w:val="99"/>
    <w:pPr>
      <w:ind w:left="200" w:hanging="200" w:hangingChars="200"/>
      <w:contextualSpacing/>
    </w:pPr>
  </w:style>
  <w:style w:type="paragraph" w:styleId="69">
    <w:name w:val="footnote text"/>
    <w:basedOn w:val="1"/>
    <w:semiHidden/>
    <w:uiPriority w:val="0"/>
    <w:pPr>
      <w:snapToGrid w:val="0"/>
      <w:ind w:left="400" w:leftChars="200" w:hanging="200" w:hangingChars="200"/>
      <w:jc w:val="left"/>
    </w:pPr>
    <w:rPr>
      <w:sz w:val="18"/>
      <w:szCs w:val="18"/>
    </w:rPr>
  </w:style>
  <w:style w:type="paragraph" w:styleId="70">
    <w:name w:val="List 5"/>
    <w:basedOn w:val="1"/>
    <w:semiHidden/>
    <w:unhideWhenUsed/>
    <w:qFormat/>
    <w:uiPriority w:val="99"/>
    <w:pPr>
      <w:ind w:left="100" w:leftChars="800" w:hanging="200" w:hangingChars="200"/>
      <w:contextualSpacing/>
    </w:pPr>
  </w:style>
  <w:style w:type="paragraph" w:styleId="71">
    <w:name w:val="Body Text Indent 3"/>
    <w:basedOn w:val="1"/>
    <w:link w:val="489"/>
    <w:semiHidden/>
    <w:unhideWhenUsed/>
    <w:qFormat/>
    <w:uiPriority w:val="99"/>
    <w:pPr>
      <w:spacing w:after="120"/>
      <w:ind w:left="420" w:leftChars="200"/>
    </w:pPr>
    <w:rPr>
      <w:sz w:val="16"/>
      <w:szCs w:val="16"/>
    </w:rPr>
  </w:style>
  <w:style w:type="paragraph" w:styleId="72">
    <w:name w:val="index 7"/>
    <w:basedOn w:val="1"/>
    <w:next w:val="1"/>
    <w:semiHidden/>
    <w:unhideWhenUsed/>
    <w:qFormat/>
    <w:uiPriority w:val="99"/>
    <w:pPr>
      <w:ind w:left="1200" w:leftChars="1200"/>
    </w:pPr>
  </w:style>
  <w:style w:type="paragraph" w:styleId="73">
    <w:name w:val="index 9"/>
    <w:basedOn w:val="1"/>
    <w:next w:val="1"/>
    <w:semiHidden/>
    <w:unhideWhenUsed/>
    <w:qFormat/>
    <w:uiPriority w:val="99"/>
    <w:pPr>
      <w:ind w:left="1600" w:leftChars="1600"/>
    </w:pPr>
  </w:style>
  <w:style w:type="paragraph" w:styleId="74">
    <w:name w:val="table of figures"/>
    <w:basedOn w:val="1"/>
    <w:next w:val="1"/>
    <w:semiHidden/>
    <w:qFormat/>
    <w:uiPriority w:val="0"/>
  </w:style>
  <w:style w:type="paragraph" w:styleId="75">
    <w:name w:val="toc 9"/>
    <w:basedOn w:val="52"/>
    <w:semiHidden/>
    <w:qFormat/>
    <w:uiPriority w:val="0"/>
  </w:style>
  <w:style w:type="paragraph" w:styleId="76">
    <w:name w:val="Body Text 2"/>
    <w:basedOn w:val="1"/>
    <w:link w:val="486"/>
    <w:semiHidden/>
    <w:unhideWhenUsed/>
    <w:qFormat/>
    <w:uiPriority w:val="99"/>
    <w:pPr>
      <w:spacing w:after="120" w:line="480" w:lineRule="auto"/>
    </w:pPr>
  </w:style>
  <w:style w:type="paragraph" w:styleId="77">
    <w:name w:val="List 4"/>
    <w:basedOn w:val="1"/>
    <w:semiHidden/>
    <w:unhideWhenUsed/>
    <w:qFormat/>
    <w:uiPriority w:val="99"/>
    <w:pPr>
      <w:ind w:left="100" w:leftChars="600" w:hanging="200" w:hangingChars="200"/>
      <w:contextualSpacing/>
    </w:pPr>
  </w:style>
  <w:style w:type="paragraph" w:styleId="78">
    <w:name w:val="List Continue 2"/>
    <w:basedOn w:val="1"/>
    <w:semiHidden/>
    <w:unhideWhenUsed/>
    <w:qFormat/>
    <w:uiPriority w:val="99"/>
    <w:pPr>
      <w:spacing w:after="120"/>
      <w:ind w:left="840" w:leftChars="400"/>
      <w:contextualSpacing/>
    </w:pPr>
  </w:style>
  <w:style w:type="paragraph" w:styleId="79">
    <w:name w:val="Message Header"/>
    <w:basedOn w:val="1"/>
    <w:link w:val="47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semiHidden/>
    <w:uiPriority w:val="0"/>
    <w:rPr>
      <w:rFonts w:ascii="Courier New" w:hAnsi="Courier New" w:cs="Courier New"/>
      <w:sz w:val="20"/>
      <w:szCs w:val="20"/>
    </w:rPr>
  </w:style>
  <w:style w:type="paragraph" w:styleId="81">
    <w:name w:val="Normal (Web)"/>
    <w:basedOn w:val="1"/>
    <w:semiHidden/>
    <w:unhideWhenUsed/>
    <w:qFormat/>
    <w:uiPriority w:val="99"/>
    <w:rPr>
      <w:sz w:val="24"/>
    </w:rPr>
  </w:style>
  <w:style w:type="paragraph" w:styleId="82">
    <w:name w:val="List Continue 3"/>
    <w:basedOn w:val="1"/>
    <w:semiHidden/>
    <w:unhideWhenUsed/>
    <w:qFormat/>
    <w:uiPriority w:val="99"/>
    <w:pPr>
      <w:spacing w:after="120"/>
      <w:ind w:left="1260" w:leftChars="600"/>
      <w:contextualSpacing/>
    </w:pPr>
  </w:style>
  <w:style w:type="paragraph" w:styleId="83">
    <w:name w:val="index 2"/>
    <w:basedOn w:val="1"/>
    <w:next w:val="1"/>
    <w:semiHidden/>
    <w:unhideWhenUsed/>
    <w:qFormat/>
    <w:uiPriority w:val="99"/>
    <w:pPr>
      <w:ind w:left="200" w:leftChars="200"/>
    </w:pPr>
  </w:style>
  <w:style w:type="paragraph" w:styleId="84">
    <w:name w:val="Title"/>
    <w:basedOn w:val="1"/>
    <w:qFormat/>
    <w:uiPriority w:val="0"/>
    <w:pPr>
      <w:spacing w:before="240" w:after="60"/>
      <w:jc w:val="center"/>
      <w:outlineLvl w:val="0"/>
    </w:pPr>
    <w:rPr>
      <w:rFonts w:ascii="Arial" w:hAnsi="Arial" w:cs="Arial"/>
      <w:b/>
      <w:bCs/>
      <w:sz w:val="32"/>
      <w:szCs w:val="32"/>
    </w:rPr>
  </w:style>
  <w:style w:type="paragraph" w:styleId="85">
    <w:name w:val="annotation subject"/>
    <w:basedOn w:val="34"/>
    <w:next w:val="34"/>
    <w:link w:val="367"/>
    <w:semiHidden/>
    <w:unhideWhenUsed/>
    <w:qFormat/>
    <w:uiPriority w:val="99"/>
    <w:rPr>
      <w:b/>
      <w:bCs/>
    </w:rPr>
  </w:style>
  <w:style w:type="paragraph" w:styleId="86">
    <w:name w:val="Body Text First Indent"/>
    <w:basedOn w:val="40"/>
    <w:link w:val="483"/>
    <w:semiHidden/>
    <w:unhideWhenUsed/>
    <w:qFormat/>
    <w:uiPriority w:val="99"/>
    <w:pPr>
      <w:ind w:firstLine="420" w:firstLineChars="100"/>
    </w:pPr>
  </w:style>
  <w:style w:type="paragraph" w:styleId="87">
    <w:name w:val="Body Text First Indent 2"/>
    <w:basedOn w:val="41"/>
    <w:link w:val="485"/>
    <w:semiHidden/>
    <w:unhideWhenUsed/>
    <w:qFormat/>
    <w:uiPriority w:val="99"/>
    <w:pPr>
      <w:ind w:firstLine="420" w:firstLineChars="200"/>
    </w:pPr>
  </w:style>
  <w:style w:type="table" w:styleId="89">
    <w:name w:val="Table Grid"/>
    <w:basedOn w:val="8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0">
    <w:name w:val="Table Theme"/>
    <w:basedOn w:val="88"/>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1">
    <w:name w:val="Table Colorful 1"/>
    <w:basedOn w:val="88"/>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semiHidden/>
    <w:unhideWhenUsed/>
    <w:qFormat/>
    <w:uiPriority w:val="99"/>
    <w:pPr>
      <w:widowControl w:val="0"/>
      <w:jc w:val="both"/>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semiHidden/>
    <w:unhideWhenUsed/>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95">
    <w:name w:val="Table Classic 1"/>
    <w:basedOn w:val="88"/>
    <w:semiHidden/>
    <w:unhideWhenUsed/>
    <w:qFormat/>
    <w:uiPriority w:val="99"/>
    <w:pPr>
      <w:widowControl w:val="0"/>
      <w:jc w:val="both"/>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semiHidden/>
    <w:unhideWhenUsed/>
    <w:qFormat/>
    <w:uiPriority w:val="99"/>
    <w:pPr>
      <w:widowControl w:val="0"/>
      <w:jc w:val="both"/>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semiHidden/>
    <w:unhideWhenUsed/>
    <w:qFormat/>
    <w:uiPriority w:val="99"/>
    <w:pPr>
      <w:widowControl w:val="0"/>
      <w:jc w:val="both"/>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semiHidden/>
    <w:unhideWhenUsed/>
    <w:qFormat/>
    <w:uiPriority w:val="99"/>
    <w:pPr>
      <w:widowControl w:val="0"/>
      <w:jc w:val="both"/>
    </w:p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semiHidden/>
    <w:unhideWhenUsed/>
    <w:qFormat/>
    <w:uiPriority w:val="99"/>
    <w:pPr>
      <w:widowControl w:val="0"/>
      <w:jc w:val="both"/>
    </w:pPr>
    <w:tblPr>
      <w:tblCellMar>
        <w:top w:w="0" w:type="dxa"/>
        <w:left w:w="108" w:type="dxa"/>
        <w:bottom w:w="0" w:type="dxa"/>
        <w:right w:w="108" w:type="dxa"/>
      </w:tblCellMar>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semiHidden/>
    <w:unhideWhenUsed/>
    <w:qFormat/>
    <w:uiPriority w:val="99"/>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semiHidden/>
    <w:unhideWhenUsed/>
    <w:qFormat/>
    <w:uiPriority w:val="99"/>
    <w:pPr>
      <w:widowControl w:val="0"/>
      <w:jc w:val="both"/>
    </w:pPr>
    <w:tblPr>
      <w:tblCellMar>
        <w:top w:w="0" w:type="dxa"/>
        <w:left w:w="108" w:type="dxa"/>
        <w:bottom w:w="0" w:type="dxa"/>
        <w:right w:w="108" w:type="dxa"/>
      </w:tblCellMa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semiHidden/>
    <w:unhideWhenUsed/>
    <w:qFormat/>
    <w:uiPriority w:val="99"/>
    <w:pPr>
      <w:widowControl w:val="0"/>
      <w:jc w:val="both"/>
    </w:pPr>
    <w:tblPr>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semiHidden/>
    <w:unhideWhenUsed/>
    <w:qFormat/>
    <w:uiPriority w:val="99"/>
    <w:pPr>
      <w:widowControl w:val="0"/>
      <w:jc w:val="both"/>
    </w:pPr>
    <w:tblPr>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semiHidden/>
    <w:unhideWhenUsed/>
    <w:qFormat/>
    <w:uiPriority w:val="99"/>
    <w:pPr>
      <w:widowControl w:val="0"/>
      <w:jc w:val="both"/>
    </w:pPr>
    <w:tblPr>
      <w:tblBorders>
        <w:bottom w:val="single" w:color="808080" w:sz="12" w:space="0"/>
      </w:tblBorders>
      <w:tblCellMar>
        <w:top w:w="0" w:type="dxa"/>
        <w:left w:w="108" w:type="dxa"/>
        <w:bottom w:w="0" w:type="dxa"/>
        <w:right w:w="108" w:type="dxa"/>
      </w:tblCellMar>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semiHidden/>
    <w:unhideWhenUsed/>
    <w:qFormat/>
    <w:uiPriority w:val="99"/>
    <w:pPr>
      <w:widowControl w:val="0"/>
      <w:jc w:val="both"/>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semiHidden/>
    <w:unhideWhenUsed/>
    <w:qFormat/>
    <w:uiPriority w:val="99"/>
    <w:pPr>
      <w:widowControl w:val="0"/>
      <w:jc w:val="both"/>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semiHidden/>
    <w:unhideWhenUsed/>
    <w:qFormat/>
    <w:uiPriority w:val="99"/>
    <w:pPr>
      <w:widowControl w:val="0"/>
      <w:jc w:val="both"/>
    </w:pPr>
    <w:rPr>
      <w:b/>
      <w:bCs/>
    </w:rPr>
    <w:tblPr>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semiHidden/>
    <w:unhideWhenUsed/>
    <w:qFormat/>
    <w:uiPriority w:val="99"/>
    <w:pPr>
      <w:widowControl w:val="0"/>
      <w:jc w:val="both"/>
    </w:pPr>
    <w:tblPr>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semiHidden/>
    <w:unhideWhenUsed/>
    <w:qFormat/>
    <w:uiPriority w:val="99"/>
    <w:pPr>
      <w:widowControl w:val="0"/>
      <w:jc w:val="both"/>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semiHidden/>
    <w:unhideWhenUsed/>
    <w:qFormat/>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semiHidden/>
    <w:unhideWhenUsed/>
    <w:qFormat/>
    <w:uiPriority w:val="60"/>
    <w:rPr>
      <w:color w:val="2E75B6" w:themeColor="accent1" w:themeShade="BF"/>
    </w:rPr>
    <w:tblPr>
      <w:tblBorders>
        <w:top w:val="single" w:color="5B9BD5" w:themeColor="accent1" w:sz="8" w:space="0"/>
        <w:bottom w:val="single" w:color="5B9BD5"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semiHidden/>
    <w:unhideWhenUsed/>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semiHidden/>
    <w:unhideWhenUsed/>
    <w:qFormat/>
    <w:uiPriority w:val="60"/>
    <w:rPr>
      <w:color w:val="7C7C7C" w:themeColor="accent3" w:themeShade="BF"/>
    </w:rPr>
    <w:tblPr>
      <w:tblBorders>
        <w:top w:val="single" w:color="A5A5A5" w:themeColor="accent3" w:sz="8" w:space="0"/>
        <w:bottom w:val="single" w:color="A5A5A5"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semiHidden/>
    <w:unhideWhenUsed/>
    <w:qFormat/>
    <w:uiPriority w:val="60"/>
    <w:rPr>
      <w:color w:val="BF9000" w:themeColor="accent4" w:themeShade="BF"/>
    </w:rPr>
    <w:tblPr>
      <w:tblBorders>
        <w:top w:val="single" w:color="FFC000" w:themeColor="accent4" w:sz="8" w:space="0"/>
        <w:bottom w:val="single" w:color="FFC000"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semiHidden/>
    <w:unhideWhenUsed/>
    <w:qFormat/>
    <w:uiPriority w:val="60"/>
    <w:rPr>
      <w:color w:val="2F5597" w:themeColor="accent5" w:themeShade="BF"/>
    </w:rPr>
    <w:tblPr>
      <w:tblBorders>
        <w:top w:val="single" w:color="4472C4" w:themeColor="accent5" w:sz="8" w:space="0"/>
        <w:bottom w:val="single" w:color="4472C4"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semiHidden/>
    <w:unhideWhenUsed/>
    <w:qFormat/>
    <w:uiPriority w:val="60"/>
    <w:rPr>
      <w:color w:val="548235" w:themeColor="accent6" w:themeShade="BF"/>
    </w:rPr>
    <w:tblPr>
      <w:tblBorders>
        <w:top w:val="single" w:color="70AD47" w:themeColor="accent6" w:sz="8" w:space="0"/>
        <w:bottom w:val="single" w:color="70AD47"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CellMar>
        <w:top w:w="0" w:type="dxa"/>
        <w:left w:w="108" w:type="dxa"/>
        <w:bottom w:w="0" w:type="dxa"/>
        <w:right w:w="108" w:type="dxa"/>
      </w:tblCellMar>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CellMar>
        <w:top w:w="0" w:type="dxa"/>
        <w:left w:w="108" w:type="dxa"/>
        <w:bottom w:w="0" w:type="dxa"/>
        <w:right w:w="108" w:type="dxa"/>
      </w:tblCellMar>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CellMar>
        <w:top w:w="0" w:type="dxa"/>
        <w:left w:w="108" w:type="dxa"/>
        <w:bottom w:w="0" w:type="dxa"/>
        <w:right w:w="108" w:type="dxa"/>
      </w:tblCellMar>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CellMar>
        <w:top w:w="0" w:type="dxa"/>
        <w:left w:w="108" w:type="dxa"/>
        <w:bottom w:w="0" w:type="dxa"/>
        <w:right w:w="108" w:type="dxa"/>
      </w:tblCellMar>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CellMar>
        <w:top w:w="0" w:type="dxa"/>
        <w:left w:w="108" w:type="dxa"/>
        <w:bottom w:w="0" w:type="dxa"/>
        <w:right w:w="108" w:type="dxa"/>
      </w:tblCellMar>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CellMar>
        <w:top w:w="0" w:type="dxa"/>
        <w:left w:w="108" w:type="dxa"/>
        <w:bottom w:w="0" w:type="dxa"/>
        <w:right w:w="108" w:type="dxa"/>
      </w:tblCellMar>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semiHidden/>
    <w:unhideWhenUsed/>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semiHidden/>
    <w:unhideWhenUsed/>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semiHidden/>
    <w:unhideWhenUsed/>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semiHidden/>
    <w:unhideWhenUsed/>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semiHidden/>
    <w:unhideWhenUsed/>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semiHidden/>
    <w:unhideWhenUsed/>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semiHidden/>
    <w:unhideWhenUsed/>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semiHidden/>
    <w:unhideWhenUsed/>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semiHidden/>
    <w:unhideWhenUsed/>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semiHidden/>
    <w:unhideWhenUsed/>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semiHidden/>
    <w:unhideWhenUsed/>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semiHidden/>
    <w:unhideWhenUsed/>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semiHidden/>
    <w:unhideWhenUsed/>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semiHidden/>
    <w:unhideWhenUsed/>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semiHidden/>
    <w:unhideWhenUsed/>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qFormat/>
    <w:uiPriority w:val="22"/>
    <w:rPr>
      <w:b/>
      <w:bCs/>
    </w:rPr>
  </w:style>
  <w:style w:type="character" w:styleId="233">
    <w:name w:val="endnote reference"/>
    <w:basedOn w:val="231"/>
    <w:semiHidden/>
    <w:unhideWhenUsed/>
    <w:qFormat/>
    <w:uiPriority w:val="99"/>
    <w:rPr>
      <w:vertAlign w:val="superscript"/>
    </w:rPr>
  </w:style>
  <w:style w:type="character" w:styleId="234">
    <w:name w:val="page number"/>
    <w:basedOn w:val="231"/>
    <w:semiHidden/>
    <w:qFormat/>
    <w:uiPriority w:val="0"/>
    <w:rPr>
      <w:rFonts w:ascii="Times New Roman" w:hAnsi="Times New Roman" w:eastAsia="宋体"/>
      <w:sz w:val="18"/>
    </w:rPr>
  </w:style>
  <w:style w:type="character" w:styleId="235">
    <w:name w:val="FollowedHyperlink"/>
    <w:basedOn w:val="231"/>
    <w:semiHidden/>
    <w:unhideWhenUsed/>
    <w:uiPriority w:val="99"/>
    <w:rPr>
      <w:color w:val="954F72" w:themeColor="followedHyperlink"/>
      <w:u w:val="single"/>
      <w14:textFill>
        <w14:solidFill>
          <w14:schemeClr w14:val="folHlink"/>
        </w14:solidFill>
      </w14:textFill>
    </w:rPr>
  </w:style>
  <w:style w:type="character" w:styleId="236">
    <w:name w:val="Emphasis"/>
    <w:basedOn w:val="231"/>
    <w:qFormat/>
    <w:uiPriority w:val="20"/>
    <w:rPr>
      <w:i/>
      <w:iCs/>
    </w:rPr>
  </w:style>
  <w:style w:type="character" w:styleId="237">
    <w:name w:val="line number"/>
    <w:basedOn w:val="231"/>
    <w:semiHidden/>
    <w:unhideWhenUsed/>
    <w:qFormat/>
    <w:uiPriority w:val="99"/>
  </w:style>
  <w:style w:type="character" w:styleId="238">
    <w:name w:val="HTML Definition"/>
    <w:basedOn w:val="231"/>
    <w:semiHidden/>
    <w:uiPriority w:val="0"/>
    <w:rPr>
      <w:i/>
      <w:iCs/>
    </w:rPr>
  </w:style>
  <w:style w:type="character" w:styleId="239">
    <w:name w:val="HTML Typewriter"/>
    <w:basedOn w:val="231"/>
    <w:semiHidden/>
    <w:uiPriority w:val="0"/>
    <w:rPr>
      <w:rFonts w:ascii="Courier New" w:hAnsi="Courier New"/>
      <w:sz w:val="20"/>
      <w:szCs w:val="20"/>
    </w:rPr>
  </w:style>
  <w:style w:type="character" w:styleId="240">
    <w:name w:val="HTML Acronym"/>
    <w:basedOn w:val="231"/>
    <w:semiHidden/>
    <w:uiPriority w:val="0"/>
  </w:style>
  <w:style w:type="character" w:styleId="241">
    <w:name w:val="HTML Variable"/>
    <w:basedOn w:val="231"/>
    <w:semiHidden/>
    <w:uiPriority w:val="0"/>
    <w:rPr>
      <w:i/>
      <w:iCs/>
    </w:rPr>
  </w:style>
  <w:style w:type="character" w:styleId="242">
    <w:name w:val="Hyperlink"/>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semiHidden/>
    <w:uiPriority w:val="0"/>
    <w:rPr>
      <w:rFonts w:ascii="Courier New" w:hAnsi="Courier New"/>
      <w:sz w:val="20"/>
      <w:szCs w:val="20"/>
    </w:rPr>
  </w:style>
  <w:style w:type="character" w:styleId="244">
    <w:name w:val="annotation reference"/>
    <w:basedOn w:val="231"/>
    <w:semiHidden/>
    <w:unhideWhenUsed/>
    <w:qFormat/>
    <w:uiPriority w:val="99"/>
    <w:rPr>
      <w:sz w:val="21"/>
      <w:szCs w:val="21"/>
    </w:rPr>
  </w:style>
  <w:style w:type="character" w:styleId="245">
    <w:name w:val="HTML Cite"/>
    <w:basedOn w:val="231"/>
    <w:semiHidden/>
    <w:uiPriority w:val="0"/>
    <w:rPr>
      <w:i/>
      <w:iCs/>
    </w:rPr>
  </w:style>
  <w:style w:type="character" w:styleId="246">
    <w:name w:val="footnote reference"/>
    <w:basedOn w:val="231"/>
    <w:semiHidden/>
    <w:uiPriority w:val="0"/>
    <w:rPr>
      <w:vertAlign w:val="superscript"/>
    </w:rPr>
  </w:style>
  <w:style w:type="character" w:styleId="247">
    <w:name w:val="HTML Keyboard"/>
    <w:basedOn w:val="231"/>
    <w:semiHidden/>
    <w:uiPriority w:val="0"/>
    <w:rPr>
      <w:rFonts w:ascii="Courier New" w:hAnsi="Courier New"/>
      <w:sz w:val="20"/>
      <w:szCs w:val="20"/>
    </w:rPr>
  </w:style>
  <w:style w:type="character" w:styleId="248">
    <w:name w:val="HTML Sample"/>
    <w:basedOn w:val="231"/>
    <w:semiHidden/>
    <w:qFormat/>
    <w:uiPriority w:val="0"/>
    <w:rPr>
      <w:rFonts w:ascii="Courier New" w:hAnsi="Courier New"/>
    </w:rPr>
  </w:style>
  <w:style w:type="paragraph" w:customStyle="1" w:styleId="249">
    <w:name w:val="标准标志H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uiPriority w:val="0"/>
    <w:pPr>
      <w:tabs>
        <w:tab w:val="center" w:pos="4154"/>
        <w:tab w:val="right" w:pos="8306"/>
      </w:tabs>
      <w:spacing w:after="120"/>
      <w:jc w:val="right"/>
    </w:pPr>
    <w:rPr>
      <w:rFonts w:ascii="黑体" w:hAnsi="Times New Roman" w:eastAsia="黑体" w:cs="Times New Roman"/>
      <w:sz w:val="21"/>
      <w:lang w:val="en-US" w:eastAsia="zh-CN" w:bidi="ar-SA"/>
    </w:rPr>
  </w:style>
  <w:style w:type="paragraph" w:customStyle="1" w:styleId="254">
    <w:name w:val="标准书眉_偶数页"/>
    <w:basedOn w:val="253"/>
    <w:next w:val="1"/>
    <w:uiPriority w:val="0"/>
    <w:pPr>
      <w:jc w:val="left"/>
    </w:pPr>
  </w:style>
  <w:style w:type="paragraph" w:customStyle="1" w:styleId="255">
    <w:name w:val="标准书眉一"/>
    <w:uiPriority w:val="0"/>
    <w:pPr>
      <w:jc w:val="both"/>
    </w:pPr>
    <w:rPr>
      <w:rFonts w:ascii="Times New Roman" w:hAnsi="Times New Roman" w:eastAsia="宋体" w:cs="Times New Roman"/>
      <w:lang w:val="en-US" w:eastAsia="zh-CN" w:bidi="ar-SA"/>
    </w:rPr>
  </w:style>
  <w:style w:type="paragraph" w:customStyle="1" w:styleId="256">
    <w:name w:val="前言、引言标题"/>
    <w:next w:val="1"/>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qFormat/>
    <w:uiPriority w:val="0"/>
    <w:pPr>
      <w:spacing w:after="200"/>
    </w:pPr>
    <w:rPr>
      <w:sz w:val="21"/>
    </w:rPr>
  </w:style>
  <w:style w:type="paragraph" w:customStyle="1" w:styleId="258">
    <w:name w:val="段"/>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qFormat/>
    <w:uiPriority w:val="0"/>
    <w:pPr>
      <w:numPr>
        <w:ilvl w:val="0"/>
        <w:numId w:val="1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qFormat/>
    <w:uiPriority w:val="0"/>
    <w:pPr>
      <w:numPr>
        <w:ilvl w:val="1"/>
        <w:numId w:val="1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uiPriority w:val="0"/>
    <w:pPr>
      <w:numPr>
        <w:ilvl w:val="2"/>
      </w:numPr>
      <w:spacing w:before="50" w:after="50"/>
      <w:outlineLvl w:val="3"/>
    </w:pPr>
  </w:style>
  <w:style w:type="character" w:customStyle="1" w:styleId="262">
    <w:name w:val="发布_1"/>
    <w:basedOn w:val="231"/>
    <w:uiPriority w:val="0"/>
    <w:rPr>
      <w:rFonts w:ascii="黑体" w:eastAsia="黑体"/>
      <w:spacing w:val="22"/>
      <w:w w:val="100"/>
      <w:position w:val="3"/>
      <w:sz w:val="28"/>
    </w:rPr>
  </w:style>
  <w:style w:type="paragraph" w:customStyle="1" w:styleId="263">
    <w:name w:val="发布部门GB"/>
    <w:next w:val="258"/>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uiPriority w:val="0"/>
    <w:rPr>
      <w:rFonts w:ascii="黑体" w:hAnsi="黑体" w:eastAsia="黑体" w:cs="Times New Roman"/>
      <w:sz w:val="28"/>
      <w:lang w:val="en-US" w:eastAsia="zh-CN" w:bidi="ar-SA"/>
    </w:rPr>
  </w:style>
  <w:style w:type="paragraph" w:customStyle="1" w:styleId="265">
    <w:name w:val="封面标准号1"/>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qFormat/>
    <w:uiPriority w:val="0"/>
    <w:pPr>
      <w:adjustRightInd w:val="0"/>
      <w:spacing w:before="357" w:line="280" w:lineRule="exact"/>
    </w:pPr>
  </w:style>
  <w:style w:type="paragraph" w:customStyle="1" w:styleId="267">
    <w:name w:val="封面标准代替信息"/>
    <w:basedOn w:val="266"/>
    <w:qFormat/>
    <w:uiPriority w:val="0"/>
    <w:pPr>
      <w:spacing w:before="0" w:line="360" w:lineRule="exact"/>
    </w:pPr>
    <w:rPr>
      <w:rFonts w:hAnsi="黑体"/>
      <w:sz w:val="21"/>
    </w:rPr>
  </w:style>
  <w:style w:type="paragraph" w:customStyle="1" w:styleId="268">
    <w:name w:val="封面标准名称"/>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qFormat/>
    <w:uiPriority w:val="0"/>
    <w:pPr>
      <w:keepNext/>
      <w:widowControl/>
      <w:numPr>
        <w:ilvl w:val="0"/>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uiPriority w:val="0"/>
    <w:pPr>
      <w:numPr>
        <w:ilvl w:val="1"/>
        <w:numId w:val="13"/>
      </w:numPr>
      <w:spacing w:before="50" w:beforeLines="50" w:after="50" w:afterLines="50"/>
      <w:jc w:val="center"/>
    </w:pPr>
    <w:rPr>
      <w:rFonts w:ascii="黑体" w:eastAsia="黑体"/>
      <w:szCs w:val="21"/>
    </w:rPr>
  </w:style>
  <w:style w:type="paragraph" w:customStyle="1" w:styleId="276">
    <w:name w:val="附录章标题"/>
    <w:next w:val="258"/>
    <w:qFormat/>
    <w:uiPriority w:val="0"/>
    <w:pPr>
      <w:numPr>
        <w:ilvl w:val="1"/>
        <w:numId w:val="12"/>
      </w:numPr>
      <w:wordWrap w:val="0"/>
      <w:overflowPunct w:val="0"/>
      <w:autoSpaceDE w:val="0"/>
      <w:spacing w:before="50" w:beforeLines="50" w:after="50" w:afterLines="50"/>
      <w:jc w:val="both"/>
      <w:textAlignment w:val="baseline"/>
      <w:outlineLvl w:val="2"/>
    </w:pPr>
    <w:rPr>
      <w:rFonts w:ascii="黑体" w:hAnsi="Times New Roman" w:eastAsia="黑体" w:cs="Times New Roman"/>
      <w:kern w:val="21"/>
      <w:sz w:val="21"/>
      <w:lang w:val="en-US" w:eastAsia="zh-CN" w:bidi="ar-SA"/>
    </w:rPr>
  </w:style>
  <w:style w:type="paragraph" w:customStyle="1" w:styleId="277">
    <w:name w:val="附录一级条标题"/>
    <w:basedOn w:val="276"/>
    <w:next w:val="258"/>
    <w:qFormat/>
    <w:uiPriority w:val="0"/>
    <w:pPr>
      <w:numPr>
        <w:ilvl w:val="2"/>
      </w:numPr>
      <w:autoSpaceDN w:val="0"/>
      <w:outlineLvl w:val="3"/>
    </w:pPr>
  </w:style>
  <w:style w:type="paragraph" w:customStyle="1" w:styleId="278">
    <w:name w:val="附录二级条标题"/>
    <w:basedOn w:val="1"/>
    <w:next w:val="258"/>
    <w:uiPriority w:val="0"/>
    <w:pPr>
      <w:widowControl/>
      <w:numPr>
        <w:ilvl w:val="3"/>
        <w:numId w:val="12"/>
      </w:numPr>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279">
    <w:name w:val="附录三级条标题"/>
    <w:basedOn w:val="278"/>
    <w:next w:val="258"/>
    <w:uiPriority w:val="0"/>
    <w:pPr>
      <w:numPr>
        <w:ilvl w:val="4"/>
      </w:numPr>
      <w:outlineLvl w:val="3"/>
    </w:pPr>
  </w:style>
  <w:style w:type="paragraph" w:customStyle="1" w:styleId="280">
    <w:name w:val="附录四级条标题"/>
    <w:basedOn w:val="279"/>
    <w:next w:val="258"/>
    <w:qFormat/>
    <w:uiPriority w:val="0"/>
    <w:pPr>
      <w:numPr>
        <w:ilvl w:val="5"/>
      </w:numPr>
      <w:outlineLvl w:val="3"/>
    </w:pPr>
  </w:style>
  <w:style w:type="paragraph" w:customStyle="1" w:styleId="281">
    <w:name w:val="附录图标题"/>
    <w:basedOn w:val="1"/>
    <w:next w:val="1"/>
    <w:qFormat/>
    <w:uiPriority w:val="0"/>
    <w:pPr>
      <w:numPr>
        <w:ilvl w:val="1"/>
        <w:numId w:val="14"/>
      </w:numPr>
      <w:spacing w:before="50" w:beforeLines="50" w:after="50" w:afterLines="50"/>
      <w:jc w:val="center"/>
    </w:pPr>
    <w:rPr>
      <w:rFonts w:ascii="黑体" w:eastAsia="黑体"/>
      <w:szCs w:val="21"/>
    </w:rPr>
  </w:style>
  <w:style w:type="paragraph" w:customStyle="1" w:styleId="282">
    <w:name w:val="附录五级条标题"/>
    <w:basedOn w:val="280"/>
    <w:next w:val="258"/>
    <w:qFormat/>
    <w:uiPriority w:val="0"/>
    <w:pPr>
      <w:numPr>
        <w:ilvl w:val="6"/>
      </w:numPr>
      <w:outlineLvl w:val="6"/>
    </w:pPr>
  </w:style>
  <w:style w:type="character" w:customStyle="1" w:styleId="283">
    <w:name w:val="个人答复风格"/>
    <w:basedOn w:val="231"/>
    <w:uiPriority w:val="0"/>
    <w:rPr>
      <w:rFonts w:ascii="Arial" w:hAnsi="Arial" w:eastAsia="宋体" w:cs="Arial"/>
      <w:color w:val="auto"/>
      <w:sz w:val="20"/>
    </w:rPr>
  </w:style>
  <w:style w:type="character" w:customStyle="1" w:styleId="284">
    <w:name w:val="个人撰写风格"/>
    <w:basedOn w:val="231"/>
    <w:uiPriority w:val="0"/>
    <w:rPr>
      <w:rFonts w:ascii="Arial" w:hAnsi="Arial" w:eastAsia="宋体" w:cs="Arial"/>
      <w:color w:val="auto"/>
      <w:sz w:val="20"/>
    </w:rPr>
  </w:style>
  <w:style w:type="paragraph" w:customStyle="1" w:styleId="285">
    <w:name w:val="列项——"/>
    <w:qFormat/>
    <w:uiPriority w:val="0"/>
    <w:pPr>
      <w:widowControl w:val="0"/>
      <w:numPr>
        <w:ilvl w:val="0"/>
        <w:numId w:val="15"/>
      </w:numPr>
      <w:jc w:val="both"/>
    </w:pPr>
    <w:rPr>
      <w:rFonts w:ascii="宋体" w:hAnsi="Times New Roman" w:eastAsia="宋体" w:cs="Times New Roman"/>
      <w:sz w:val="21"/>
      <w:lang w:val="en-US" w:eastAsia="zh-CN" w:bidi="ar-SA"/>
    </w:rPr>
  </w:style>
  <w:style w:type="paragraph" w:customStyle="1" w:styleId="286">
    <w:name w:val="目次、标准名称标题"/>
    <w:basedOn w:val="256"/>
    <w:next w:val="258"/>
    <w:uiPriority w:val="0"/>
    <w:pPr>
      <w:spacing w:line="460" w:lineRule="exact"/>
      <w:outlineLvl w:val="9"/>
    </w:pPr>
  </w:style>
  <w:style w:type="paragraph" w:customStyle="1" w:styleId="28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qFormat/>
    <w:uiPriority w:val="0"/>
    <w:pPr>
      <w:numPr>
        <w:ilvl w:val="3"/>
      </w:numPr>
      <w:outlineLvl w:val="4"/>
    </w:pPr>
  </w:style>
  <w:style w:type="paragraph" w:customStyle="1" w:styleId="291">
    <w:name w:val="实施日期"/>
    <w:basedOn w:val="264"/>
    <w:qFormat/>
    <w:uiPriority w:val="0"/>
    <w:pPr>
      <w:jc w:val="right"/>
    </w:pPr>
  </w:style>
  <w:style w:type="paragraph" w:customStyle="1" w:styleId="292">
    <w:name w:val="示例"/>
    <w:next w:val="293"/>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293">
    <w:name w:val="示例段"/>
    <w:basedOn w:val="258"/>
    <w:qFormat/>
    <w:uiPriority w:val="0"/>
    <w:pPr>
      <w:ind w:firstLine="420"/>
    </w:pPr>
    <w:rPr>
      <w:sz w:val="18"/>
    </w:rPr>
  </w:style>
  <w:style w:type="paragraph" w:customStyle="1" w:styleId="294">
    <w:name w:val="数字编号列项（二级）"/>
    <w:uiPriority w:val="0"/>
    <w:pPr>
      <w:numPr>
        <w:ilvl w:val="1"/>
        <w:numId w:val="17"/>
      </w:numPr>
      <w:jc w:val="both"/>
    </w:pPr>
    <w:rPr>
      <w:rFonts w:ascii="宋体" w:hAnsi="Times New Roman" w:eastAsia="宋体" w:cs="Times New Roman"/>
      <w:sz w:val="21"/>
      <w:lang w:val="en-US" w:eastAsia="zh-CN" w:bidi="ar-SA"/>
    </w:rPr>
  </w:style>
  <w:style w:type="paragraph" w:customStyle="1" w:styleId="295">
    <w:name w:val="四级条标题"/>
    <w:basedOn w:val="290"/>
    <w:next w:val="258"/>
    <w:qFormat/>
    <w:uiPriority w:val="0"/>
    <w:pPr>
      <w:numPr>
        <w:ilvl w:val="4"/>
      </w:numPr>
      <w:outlineLvl w:val="5"/>
    </w:pPr>
  </w:style>
  <w:style w:type="paragraph" w:customStyle="1" w:styleId="296">
    <w:name w:val="条文脚注"/>
    <w:basedOn w:val="69"/>
    <w:link w:val="331"/>
    <w:qFormat/>
    <w:uiPriority w:val="0"/>
    <w:pPr>
      <w:numPr>
        <w:ilvl w:val="0"/>
        <w:numId w:val="18"/>
      </w:numPr>
      <w:ind w:firstLine="0" w:firstLineChars="0"/>
      <w:jc w:val="both"/>
    </w:pPr>
    <w:rPr>
      <w:rFonts w:ascii="宋体"/>
    </w:rPr>
  </w:style>
  <w:style w:type="paragraph" w:customStyle="1" w:styleId="297">
    <w:name w:val="图表脚注"/>
    <w:next w:val="25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qFormat/>
    <w:uiPriority w:val="0"/>
    <w:pPr>
      <w:numPr>
        <w:ilvl w:val="5"/>
      </w:numPr>
      <w:outlineLvl w:val="6"/>
    </w:pPr>
  </w:style>
  <w:style w:type="paragraph" w:customStyle="1" w:styleId="301">
    <w:name w:val="正文表标题"/>
    <w:next w:val="258"/>
    <w:qFormat/>
    <w:uiPriority w:val="0"/>
    <w:pPr>
      <w:numPr>
        <w:ilvl w:val="1"/>
        <w:numId w:val="19"/>
      </w:numPr>
      <w:tabs>
        <w:tab w:val="left" w:pos="360"/>
      </w:tabs>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qFormat/>
    <w:uiPriority w:val="0"/>
    <w:pPr>
      <w:numPr>
        <w:ilvl w:val="0"/>
        <w:numId w:val="20"/>
      </w:numPr>
      <w:tabs>
        <w:tab w:val="clear" w:pos="360"/>
      </w:tabs>
    </w:pPr>
  </w:style>
  <w:style w:type="paragraph" w:customStyle="1" w:styleId="303">
    <w:name w:val="注："/>
    <w:next w:val="1"/>
    <w:qFormat/>
    <w:uiPriority w:val="0"/>
    <w:pPr>
      <w:widowControl w:val="0"/>
      <w:numPr>
        <w:ilvl w:val="0"/>
        <w:numId w:val="21"/>
      </w:numPr>
      <w:autoSpaceDE w:val="0"/>
      <w:autoSpaceDN w:val="0"/>
      <w:jc w:val="both"/>
    </w:pPr>
    <w:rPr>
      <w:rFonts w:ascii="宋体" w:hAnsi="Times New Roman" w:eastAsia="宋体" w:cs="Times New Roman"/>
      <w:sz w:val="18"/>
      <w:szCs w:val="18"/>
      <w:lang w:val="en-US" w:eastAsia="zh-CN" w:bidi="ar-SA"/>
    </w:rPr>
  </w:style>
  <w:style w:type="paragraph" w:customStyle="1" w:styleId="304">
    <w:name w:val="注×："/>
    <w:qFormat/>
    <w:uiPriority w:val="0"/>
    <w:pPr>
      <w:widowControl w:val="0"/>
      <w:numPr>
        <w:ilvl w:val="0"/>
        <w:numId w:val="22"/>
      </w:numPr>
      <w:autoSpaceDE w:val="0"/>
      <w:autoSpaceDN w:val="0"/>
      <w:jc w:val="both"/>
    </w:pPr>
    <w:rPr>
      <w:rFonts w:hAnsi="Times New Roman" w:cs="Times New Roman" w:asciiTheme="minorEastAsia" w:eastAsiaTheme="minorEastAsia"/>
      <w:sz w:val="18"/>
      <w:szCs w:val="18"/>
      <w:lang w:val="en-US" w:eastAsia="zh-CN" w:bidi="ar-SA"/>
    </w:rPr>
  </w:style>
  <w:style w:type="paragraph" w:customStyle="1" w:styleId="305">
    <w:name w:val="字母编号列项（一级）"/>
    <w:qFormat/>
    <w:uiPriority w:val="0"/>
    <w:pPr>
      <w:numPr>
        <w:ilvl w:val="0"/>
        <w:numId w:val="23"/>
      </w:numPr>
      <w:jc w:val="both"/>
    </w:pPr>
    <w:rPr>
      <w:rFonts w:ascii="宋体" w:hAnsi="Times New Roman" w:eastAsia="宋体" w:cs="Times New Roman"/>
      <w:sz w:val="21"/>
      <w:lang w:val="en-US" w:eastAsia="zh-CN" w:bidi="ar-SA"/>
    </w:rPr>
  </w:style>
  <w:style w:type="paragraph" w:customStyle="1" w:styleId="306">
    <w:name w:val="示例×："/>
    <w:basedOn w:val="1"/>
    <w:next w:val="293"/>
    <w:qFormat/>
    <w:uiPriority w:val="0"/>
    <w:pPr>
      <w:widowControl/>
      <w:numPr>
        <w:ilvl w:val="0"/>
        <w:numId w:val="24"/>
      </w:numPr>
    </w:pPr>
    <w:rPr>
      <w:rFonts w:ascii="宋体"/>
      <w:kern w:val="0"/>
      <w:sz w:val="18"/>
      <w:szCs w:val="18"/>
    </w:rPr>
  </w:style>
  <w:style w:type="paragraph" w:customStyle="1" w:styleId="307">
    <w:name w:val="工程建设章标题"/>
    <w:next w:val="258"/>
    <w:uiPriority w:val="0"/>
    <w:pPr>
      <w:numPr>
        <w:ilvl w:val="1"/>
        <w:numId w:val="25"/>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8">
    <w:name w:val="工程建设节标题"/>
    <w:basedOn w:val="307"/>
    <w:next w:val="258"/>
    <w:uiPriority w:val="0"/>
    <w:pPr>
      <w:numPr>
        <w:ilvl w:val="2"/>
      </w:numPr>
      <w:spacing w:before="400" w:after="400" w:line="240" w:lineRule="auto"/>
      <w:outlineLvl w:val="2"/>
    </w:pPr>
    <w:rPr>
      <w:sz w:val="21"/>
    </w:rPr>
  </w:style>
  <w:style w:type="paragraph" w:customStyle="1" w:styleId="309">
    <w:name w:val="工程建设条标题"/>
    <w:basedOn w:val="308"/>
    <w:next w:val="258"/>
    <w:qFormat/>
    <w:uiPriority w:val="0"/>
    <w:pPr>
      <w:numPr>
        <w:ilvl w:val="3"/>
      </w:numPr>
      <w:spacing w:before="0" w:after="0"/>
      <w:jc w:val="left"/>
      <w:outlineLvl w:val="3"/>
    </w:pPr>
    <w:rPr>
      <w:b w:val="0"/>
    </w:rPr>
  </w:style>
  <w:style w:type="paragraph" w:customStyle="1" w:styleId="310">
    <w:name w:val="工程建设表标题"/>
    <w:basedOn w:val="309"/>
    <w:uiPriority w:val="0"/>
    <w:pPr>
      <w:numPr>
        <w:ilvl w:val="4"/>
      </w:numPr>
      <w:jc w:val="center"/>
      <w:outlineLvl w:val="4"/>
    </w:pPr>
  </w:style>
  <w:style w:type="paragraph" w:customStyle="1" w:styleId="311">
    <w:name w:val="工程建设图标题"/>
    <w:basedOn w:val="309"/>
    <w:qFormat/>
    <w:uiPriority w:val="0"/>
    <w:pPr>
      <w:numPr>
        <w:ilvl w:val="5"/>
      </w:numPr>
      <w:jc w:val="center"/>
      <w:outlineLvl w:val="5"/>
    </w:pPr>
  </w:style>
  <w:style w:type="paragraph" w:customStyle="1" w:styleId="312">
    <w:name w:val="工程建设公式标题"/>
    <w:basedOn w:val="309"/>
    <w:qFormat/>
    <w:uiPriority w:val="0"/>
    <w:pPr>
      <w:numPr>
        <w:ilvl w:val="6"/>
      </w:numPr>
      <w:jc w:val="center"/>
      <w:outlineLvl w:val="6"/>
    </w:pPr>
  </w:style>
  <w:style w:type="paragraph" w:customStyle="1" w:styleId="313">
    <w:name w:val="工程建设无节条标题"/>
    <w:basedOn w:val="1"/>
    <w:next w:val="258"/>
    <w:qFormat/>
    <w:uiPriority w:val="0"/>
    <w:pPr>
      <w:numPr>
        <w:ilvl w:val="8"/>
        <w:numId w:val="25"/>
      </w:numPr>
      <w:tabs>
        <w:tab w:val="clear" w:pos="720"/>
      </w:tabs>
      <w:outlineLvl w:val="3"/>
    </w:pPr>
  </w:style>
  <w:style w:type="paragraph" w:customStyle="1" w:styleId="314">
    <w:name w:val="工程建设款标题"/>
    <w:basedOn w:val="309"/>
    <w:qFormat/>
    <w:uiPriority w:val="0"/>
    <w:pPr>
      <w:numPr>
        <w:ilvl w:val="7"/>
      </w:numPr>
      <w:outlineLvl w:val="9"/>
    </w:pPr>
  </w:style>
  <w:style w:type="paragraph" w:customStyle="1" w:styleId="315">
    <w:name w:val="名称"/>
    <w:basedOn w:val="256"/>
    <w:next w:val="258"/>
    <w:qFormat/>
    <w:uiPriority w:val="0"/>
    <w:pPr>
      <w:spacing w:line="460" w:lineRule="exact"/>
      <w:outlineLvl w:val="9"/>
    </w:pPr>
  </w:style>
  <w:style w:type="paragraph" w:customStyle="1" w:styleId="316">
    <w:name w:val="正文表标题续表"/>
    <w:basedOn w:val="301"/>
    <w:next w:val="258"/>
    <w:qFormat/>
    <w:uiPriority w:val="0"/>
    <w:pPr>
      <w:numPr>
        <w:ilvl w:val="2"/>
      </w:numPr>
    </w:pPr>
  </w:style>
  <w:style w:type="paragraph" w:customStyle="1" w:styleId="317">
    <w:name w:val="附录表标题续表"/>
    <w:basedOn w:val="275"/>
    <w:next w:val="258"/>
    <w:qFormat/>
    <w:uiPriority w:val="0"/>
    <w:pPr>
      <w:numPr>
        <w:ilvl w:val="2"/>
      </w:numPr>
    </w:pPr>
  </w:style>
  <w:style w:type="paragraph" w:customStyle="1" w:styleId="318">
    <w:name w:val="术语定义二级条标题"/>
    <w:basedOn w:val="261"/>
    <w:next w:val="258"/>
    <w:qFormat/>
    <w:uiPriority w:val="0"/>
    <w:pPr>
      <w:spacing w:before="0" w:beforeLines="0" w:after="0" w:afterLines="0"/>
      <w:outlineLvl w:val="9"/>
    </w:pPr>
  </w:style>
  <w:style w:type="paragraph" w:customStyle="1" w:styleId="319">
    <w:name w:val="术语定义三级条标题"/>
    <w:basedOn w:val="290"/>
    <w:next w:val="258"/>
    <w:qFormat/>
    <w:uiPriority w:val="0"/>
    <w:pPr>
      <w:spacing w:before="0" w:beforeLines="0" w:after="0" w:afterLines="0"/>
      <w:outlineLvl w:val="9"/>
    </w:pPr>
  </w:style>
  <w:style w:type="paragraph" w:customStyle="1" w:styleId="320">
    <w:name w:val="式中"/>
    <w:qFormat/>
    <w:uiPriority w:val="0"/>
    <w:pPr>
      <w:ind w:left="200" w:leftChars="200"/>
    </w:pPr>
    <w:rPr>
      <w:rFonts w:ascii="宋体" w:hAnsi="Times New Roman" w:eastAsia="宋体" w:cs="Times New Roman"/>
      <w:sz w:val="21"/>
      <w:lang w:val="en-US" w:eastAsia="zh-CN" w:bidi="ar-SA"/>
    </w:rPr>
  </w:style>
  <w:style w:type="paragraph" w:customStyle="1" w:styleId="321">
    <w:name w:val="术语定义四级条标题"/>
    <w:basedOn w:val="295"/>
    <w:next w:val="258"/>
    <w:qFormat/>
    <w:uiPriority w:val="0"/>
    <w:pPr>
      <w:spacing w:before="0" w:beforeLines="0" w:after="0" w:afterLines="0"/>
      <w:outlineLvl w:val="9"/>
    </w:pPr>
  </w:style>
  <w:style w:type="paragraph" w:customStyle="1" w:styleId="322">
    <w:name w:val="术语定义五级条标题"/>
    <w:basedOn w:val="300"/>
    <w:next w:val="258"/>
    <w:qFormat/>
    <w:uiPriority w:val="0"/>
    <w:pPr>
      <w:spacing w:before="0" w:beforeLines="0" w:after="0" w:afterLines="0"/>
      <w:outlineLvl w:val="9"/>
    </w:pPr>
  </w:style>
  <w:style w:type="paragraph" w:customStyle="1" w:styleId="323">
    <w:name w:val="术语定义一级条标题"/>
    <w:basedOn w:val="260"/>
    <w:next w:val="258"/>
    <w:qFormat/>
    <w:uiPriority w:val="0"/>
    <w:pPr>
      <w:spacing w:before="0" w:beforeLines="0" w:after="0" w:afterLines="0"/>
      <w:outlineLvl w:val="9"/>
    </w:pPr>
  </w:style>
  <w:style w:type="paragraph" w:customStyle="1" w:styleId="324">
    <w:name w:val="条文说明"/>
    <w:basedOn w:val="315"/>
    <w:uiPriority w:val="0"/>
  </w:style>
  <w:style w:type="paragraph" w:customStyle="1" w:styleId="325">
    <w:name w:val="列项·"/>
    <w:qFormat/>
    <w:uiPriority w:val="0"/>
    <w:pPr>
      <w:numPr>
        <w:ilvl w:val="0"/>
        <w:numId w:val="26"/>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6">
    <w:name w:val="二级无标题条"/>
    <w:basedOn w:val="261"/>
    <w:qFormat/>
    <w:uiPriority w:val="0"/>
    <w:pPr>
      <w:spacing w:before="0" w:beforeLines="0" w:after="0" w:afterLines="0"/>
      <w:jc w:val="both"/>
      <w:outlineLvl w:val="9"/>
    </w:pPr>
    <w:rPr>
      <w:rFonts w:asciiTheme="majorEastAsia" w:eastAsiaTheme="majorEastAsia"/>
    </w:rPr>
  </w:style>
  <w:style w:type="paragraph" w:customStyle="1" w:styleId="327">
    <w:name w:val="三级无标题条"/>
    <w:basedOn w:val="290"/>
    <w:qFormat/>
    <w:uiPriority w:val="0"/>
    <w:pPr>
      <w:spacing w:before="0" w:beforeLines="0" w:after="0" w:afterLines="0"/>
      <w:jc w:val="both"/>
      <w:outlineLvl w:val="9"/>
    </w:pPr>
    <w:rPr>
      <w:rFonts w:asciiTheme="majorEastAsia" w:eastAsiaTheme="majorEastAsia"/>
    </w:rPr>
  </w:style>
  <w:style w:type="paragraph" w:customStyle="1" w:styleId="328">
    <w:name w:val="四级无标题条"/>
    <w:basedOn w:val="295"/>
    <w:qFormat/>
    <w:uiPriority w:val="0"/>
    <w:pPr>
      <w:spacing w:before="0" w:beforeLines="0" w:after="0" w:afterLines="0"/>
      <w:jc w:val="both"/>
      <w:outlineLvl w:val="9"/>
    </w:pPr>
    <w:rPr>
      <w:rFonts w:asciiTheme="majorEastAsia" w:eastAsiaTheme="majorEastAsia"/>
    </w:rPr>
  </w:style>
  <w:style w:type="paragraph" w:customStyle="1" w:styleId="329">
    <w:name w:val="五级无标题条"/>
    <w:basedOn w:val="300"/>
    <w:qFormat/>
    <w:uiPriority w:val="0"/>
    <w:pPr>
      <w:spacing w:before="0" w:beforeLines="0" w:after="0" w:afterLines="0"/>
      <w:jc w:val="both"/>
      <w:outlineLvl w:val="9"/>
    </w:pPr>
    <w:rPr>
      <w:rFonts w:asciiTheme="majorEastAsia" w:eastAsiaTheme="majorEastAsia"/>
    </w:rPr>
  </w:style>
  <w:style w:type="paragraph" w:customStyle="1" w:styleId="330">
    <w:name w:val="一级无标题条"/>
    <w:basedOn w:val="260"/>
    <w:qFormat/>
    <w:uiPriority w:val="0"/>
    <w:pPr>
      <w:spacing w:before="0" w:beforeLines="0" w:after="0" w:afterLines="0"/>
      <w:jc w:val="both"/>
      <w:outlineLvl w:val="9"/>
    </w:pPr>
    <w:rPr>
      <w:rFonts w:asciiTheme="majorEastAsia" w:eastAsiaTheme="majorEastAsia"/>
    </w:rPr>
  </w:style>
  <w:style w:type="character" w:customStyle="1" w:styleId="331">
    <w:name w:val="条文脚注 Char"/>
    <w:basedOn w:val="332"/>
    <w:link w:val="296"/>
    <w:qFormat/>
    <w:uiPriority w:val="0"/>
    <w:rPr>
      <w:rFonts w:ascii="宋体"/>
      <w:kern w:val="2"/>
      <w:sz w:val="18"/>
      <w:szCs w:val="18"/>
    </w:rPr>
  </w:style>
  <w:style w:type="character" w:customStyle="1" w:styleId="332">
    <w:name w:val="正文文本 Char"/>
    <w:basedOn w:val="231"/>
    <w:link w:val="40"/>
    <w:semiHidden/>
    <w:qFormat/>
    <w:uiPriority w:val="99"/>
    <w:rPr>
      <w:kern w:val="2"/>
      <w:sz w:val="21"/>
      <w:szCs w:val="24"/>
    </w:rPr>
  </w:style>
  <w:style w:type="paragraph" w:customStyle="1" w:styleId="333">
    <w:name w:val="ICS"/>
    <w:basedOn w:val="273"/>
    <w:qFormat/>
    <w:uiPriority w:val="0"/>
    <w:pPr>
      <w:jc w:val="left"/>
    </w:pPr>
    <w:rPr>
      <w:rFonts w:ascii="黑体" w:eastAsia="黑体"/>
      <w:sz w:val="21"/>
    </w:rPr>
  </w:style>
  <w:style w:type="paragraph" w:customStyle="1" w:styleId="334">
    <w:name w:val="标准称谓HB"/>
    <w:next w:val="1"/>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5">
    <w:name w:val="发布"/>
    <w:basedOn w:val="40"/>
    <w:qFormat/>
    <w:uiPriority w:val="0"/>
    <w:pPr>
      <w:spacing w:after="0" w:line="280" w:lineRule="exact"/>
      <w:ind w:left="284"/>
    </w:pPr>
    <w:rPr>
      <w:rFonts w:ascii="黑体" w:eastAsia="黑体"/>
      <w:kern w:val="3"/>
      <w:sz w:val="28"/>
    </w:rPr>
  </w:style>
  <w:style w:type="paragraph" w:customStyle="1" w:styleId="336">
    <w:name w:val="标准称谓DB"/>
    <w:next w:val="1"/>
    <w:link w:val="337"/>
    <w:qFormat/>
    <w:uiPriority w:val="0"/>
    <w:pPr>
      <w:widowControl w:val="0"/>
      <w:kinsoku w:val="0"/>
      <w:overflowPunct w:val="0"/>
      <w:autoSpaceDE w:val="0"/>
      <w:autoSpaceDN w:val="0"/>
      <w:spacing w:line="0" w:lineRule="atLeast"/>
      <w:jc w:val="distribute"/>
    </w:pPr>
    <w:rPr>
      <w:rFonts w:hint="eastAsia" w:ascii="黑体" w:hAnsi="黑体" w:eastAsia="黑体" w:cs="黑体"/>
      <w:b/>
      <w:bCs/>
      <w:w w:val="135"/>
      <w:sz w:val="52"/>
      <w:lang w:val="en-US" w:eastAsia="zh-CN" w:bidi="ar-SA"/>
    </w:rPr>
  </w:style>
  <w:style w:type="character" w:customStyle="1" w:styleId="337">
    <w:name w:val="标准称谓DB Char"/>
    <w:basedOn w:val="231"/>
    <w:link w:val="336"/>
    <w:qFormat/>
    <w:uiPriority w:val="0"/>
    <w:rPr>
      <w:rFonts w:hint="eastAsia" w:ascii="黑体" w:hAnsi="黑体" w:eastAsia="黑体" w:cs="黑体"/>
      <w:b/>
      <w:bCs/>
      <w:w w:val="135"/>
      <w:sz w:val="52"/>
    </w:rPr>
  </w:style>
  <w:style w:type="paragraph" w:customStyle="1" w:styleId="338">
    <w:name w:val="标准称谓QB"/>
    <w:next w:val="1"/>
    <w:link w:val="339"/>
    <w:qFormat/>
    <w:uiPriority w:val="0"/>
    <w:pPr>
      <w:widowControl w:val="0"/>
      <w:kinsoku w:val="0"/>
      <w:overflowPunct w:val="0"/>
      <w:autoSpaceDE w:val="0"/>
      <w:autoSpaceDN w:val="0"/>
      <w:spacing w:line="0" w:lineRule="atLeast"/>
      <w:jc w:val="distribute"/>
    </w:pPr>
    <w:rPr>
      <w:rFonts w:ascii="Times New Roman" w:hAnsi="Times New Roman" w:eastAsia="黑体" w:cs="Times New Roman"/>
      <w:bCs/>
      <w:w w:val="135"/>
      <w:sz w:val="48"/>
      <w:lang w:val="en-US" w:eastAsia="zh-CN" w:bidi="ar-SA"/>
    </w:rPr>
  </w:style>
  <w:style w:type="character" w:customStyle="1" w:styleId="339">
    <w:name w:val="标准称谓QB Char"/>
    <w:basedOn w:val="231"/>
    <w:link w:val="338"/>
    <w:qFormat/>
    <w:uiPriority w:val="0"/>
    <w:rPr>
      <w:rFonts w:eastAsia="黑体"/>
      <w:bCs/>
      <w:w w:val="135"/>
      <w:sz w:val="48"/>
    </w:rPr>
  </w:style>
  <w:style w:type="paragraph" w:customStyle="1" w:styleId="340">
    <w:name w:val="发布部门H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1">
    <w:name w:val="发布部门DB"/>
    <w:next w:val="1"/>
    <w:uiPriority w:val="0"/>
    <w:pPr>
      <w:spacing w:line="360" w:lineRule="exact"/>
      <w:jc w:val="center"/>
    </w:pPr>
    <w:rPr>
      <w:rFonts w:hint="eastAsia" w:ascii="宋体" w:hAnsi="宋体" w:eastAsia="宋体" w:cs="宋体"/>
      <w:b/>
      <w:sz w:val="36"/>
      <w:lang w:val="en-US" w:eastAsia="zh-CN" w:bidi="ar-SA"/>
    </w:rPr>
  </w:style>
  <w:style w:type="paragraph" w:customStyle="1" w:styleId="342">
    <w:name w:val="发布部门QB"/>
    <w:next w:val="1"/>
    <w:qFormat/>
    <w:uiPriority w:val="0"/>
    <w:pPr>
      <w:snapToGrid w:val="0"/>
      <w:jc w:val="center"/>
    </w:pPr>
    <w:rPr>
      <w:rFonts w:ascii="宋体" w:hAnsi="Times New Roman" w:eastAsia="宋体" w:cs="Times New Roman"/>
      <w:b/>
      <w:sz w:val="36"/>
      <w:lang w:val="en-US" w:eastAsia="zh-CN" w:bidi="ar-SA"/>
    </w:rPr>
  </w:style>
  <w:style w:type="paragraph" w:customStyle="1" w:styleId="343">
    <w:name w:val="标准标志DB"/>
    <w:next w:val="1"/>
    <w:qFormat/>
    <w:uiPriority w:val="0"/>
    <w:pPr>
      <w:shd w:val="solid" w:color="FFFFFF" w:fill="FFFFFF"/>
      <w:spacing w:line="0" w:lineRule="atLeast"/>
      <w:jc w:val="right"/>
    </w:pPr>
    <w:rPr>
      <w:rFonts w:ascii="Times New Roman" w:hAnsi="Times New Roman" w:eastAsia="Times New Roman" w:cs="Times New Roman"/>
      <w:b/>
      <w:w w:val="110"/>
      <w:kern w:val="2"/>
      <w:sz w:val="96"/>
      <w:lang w:val="en-US" w:eastAsia="zh-CN" w:bidi="ar-SA"/>
    </w:rPr>
  </w:style>
  <w:style w:type="paragraph" w:customStyle="1" w:styleId="344">
    <w:name w:val="标准标志QB"/>
    <w:next w:val="1"/>
    <w:qFormat/>
    <w:uiPriority w:val="0"/>
    <w:pPr>
      <w:shd w:val="solid" w:color="FFFFFF" w:fill="FFFFFF"/>
      <w:spacing w:line="0" w:lineRule="atLeast"/>
      <w:jc w:val="right"/>
    </w:pPr>
    <w:rPr>
      <w:rFonts w:ascii="Times New Roman" w:hAnsi="Times New Roman" w:eastAsia="Times New Roman" w:cs="Times New Roman"/>
      <w:b/>
      <w:w w:val="130"/>
      <w:sz w:val="96"/>
      <w:lang w:val="en-US" w:eastAsia="zh-CN" w:bidi="ar-SA"/>
    </w:rPr>
  </w:style>
  <w:style w:type="paragraph" w:customStyle="1" w:styleId="345">
    <w:name w:val="标准标志G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6">
    <w:name w:val="示例X"/>
    <w:basedOn w:val="258"/>
    <w:next w:val="293"/>
    <w:qFormat/>
    <w:uiPriority w:val="0"/>
    <w:rPr>
      <w:sz w:val="18"/>
    </w:rPr>
  </w:style>
  <w:style w:type="paragraph" w:customStyle="1" w:styleId="347">
    <w:name w:val="附录表标号"/>
    <w:basedOn w:val="1"/>
    <w:next w:val="258"/>
    <w:uiPriority w:val="0"/>
    <w:pPr>
      <w:numPr>
        <w:ilvl w:val="0"/>
        <w:numId w:val="13"/>
      </w:numPr>
      <w:snapToGrid w:val="0"/>
      <w:spacing w:line="14" w:lineRule="exact"/>
      <w:jc w:val="center"/>
    </w:pPr>
    <w:rPr>
      <w:color w:val="FFFFFF"/>
    </w:rPr>
  </w:style>
  <w:style w:type="paragraph" w:customStyle="1" w:styleId="348">
    <w:name w:val="附录图标号"/>
    <w:basedOn w:val="1"/>
    <w:next w:val="258"/>
    <w:qFormat/>
    <w:uiPriority w:val="0"/>
    <w:pPr>
      <w:numPr>
        <w:ilvl w:val="0"/>
        <w:numId w:val="14"/>
      </w:numPr>
      <w:snapToGrid w:val="0"/>
      <w:spacing w:line="14" w:lineRule="exact"/>
      <w:jc w:val="center"/>
    </w:pPr>
    <w:rPr>
      <w:color w:val="FFFFFF"/>
    </w:rPr>
  </w:style>
  <w:style w:type="paragraph" w:customStyle="1" w:styleId="349">
    <w:name w:val="重要提示"/>
    <w:basedOn w:val="258"/>
    <w:next w:val="258"/>
    <w:qFormat/>
    <w:uiPriority w:val="0"/>
    <w:rPr>
      <w:rFonts w:eastAsia="黑体"/>
    </w:rPr>
  </w:style>
  <w:style w:type="paragraph" w:customStyle="1" w:styleId="350">
    <w:name w:val="公式编号制表符"/>
    <w:basedOn w:val="1"/>
    <w:next w:val="1"/>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1">
    <w:name w:val="TOC Heading"/>
    <w:basedOn w:val="3"/>
    <w:next w:val="1"/>
    <w:semiHidden/>
    <w:unhideWhenUsed/>
    <w:qFormat/>
    <w:uiPriority w:val="39"/>
    <w:pPr>
      <w:outlineLvl w:val="9"/>
    </w:pPr>
  </w:style>
  <w:style w:type="character" w:customStyle="1" w:styleId="352">
    <w:name w:val="Subtle Reference"/>
    <w:basedOn w:val="23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3">
    <w:name w:val="Subtle Emphasis"/>
    <w:basedOn w:val="231"/>
    <w:qFormat/>
    <w:uiPriority w:val="19"/>
    <w:rPr>
      <w:i/>
      <w:iCs/>
      <w:color w:val="404040" w:themeColor="text1" w:themeTint="BF"/>
      <w14:textFill>
        <w14:solidFill>
          <w14:schemeClr w14:val="tx1">
            <w14:lumMod w14:val="75000"/>
            <w14:lumOff w14:val="25000"/>
          </w14:schemeClr>
        </w14:solidFill>
      </w14:textFill>
    </w:rPr>
  </w:style>
  <w:style w:type="character" w:customStyle="1" w:styleId="354">
    <w:name w:val="称呼 Char"/>
    <w:basedOn w:val="231"/>
    <w:link w:val="36"/>
    <w:semiHidden/>
    <w:qFormat/>
    <w:uiPriority w:val="99"/>
    <w:rPr>
      <w:kern w:val="2"/>
      <w:sz w:val="21"/>
      <w:szCs w:val="24"/>
    </w:rPr>
  </w:style>
  <w:style w:type="character" w:customStyle="1" w:styleId="355">
    <w:name w:val="纯文本 Char"/>
    <w:basedOn w:val="231"/>
    <w:link w:val="49"/>
    <w:semiHidden/>
    <w:qFormat/>
    <w:uiPriority w:val="99"/>
    <w:rPr>
      <w:rFonts w:ascii="宋体" w:hAnsi="Courier New" w:cs="Courier New"/>
      <w:kern w:val="2"/>
      <w:sz w:val="21"/>
      <w:szCs w:val="21"/>
    </w:rPr>
  </w:style>
  <w:style w:type="character" w:customStyle="1" w:styleId="356">
    <w:name w:val="电子邮件签名 Char"/>
    <w:basedOn w:val="231"/>
    <w:link w:val="25"/>
    <w:semiHidden/>
    <w:qFormat/>
    <w:uiPriority w:val="99"/>
    <w:rPr>
      <w:kern w:val="2"/>
      <w:sz w:val="21"/>
      <w:szCs w:val="24"/>
    </w:rPr>
  </w:style>
  <w:style w:type="character" w:customStyle="1" w:styleId="357">
    <w:name w:val="副标题 Char"/>
    <w:basedOn w:val="231"/>
    <w:link w:val="66"/>
    <w:qFormat/>
    <w:uiPriority w:val="11"/>
    <w:rPr>
      <w:rFonts w:asciiTheme="majorHAnsi" w:hAnsiTheme="majorHAnsi" w:cstheme="majorBidi"/>
      <w:b/>
      <w:bCs/>
      <w:kern w:val="28"/>
      <w:sz w:val="32"/>
      <w:szCs w:val="32"/>
    </w:rPr>
  </w:style>
  <w:style w:type="character" w:customStyle="1" w:styleId="358">
    <w:name w:val="宏文本 Char"/>
    <w:basedOn w:val="231"/>
    <w:link w:val="2"/>
    <w:semiHidden/>
    <w:qFormat/>
    <w:uiPriority w:val="99"/>
    <w:rPr>
      <w:rFonts w:ascii="Courier New" w:hAnsi="Courier New" w:cs="Courier New"/>
      <w:kern w:val="2"/>
      <w:sz w:val="24"/>
      <w:szCs w:val="24"/>
    </w:rPr>
  </w:style>
  <w:style w:type="character" w:customStyle="1" w:styleId="359">
    <w:name w:val="结束语 Char"/>
    <w:basedOn w:val="231"/>
    <w:link w:val="38"/>
    <w:semiHidden/>
    <w:qFormat/>
    <w:uiPriority w:val="99"/>
    <w:rPr>
      <w:kern w:val="2"/>
      <w:sz w:val="21"/>
      <w:szCs w:val="24"/>
    </w:rPr>
  </w:style>
  <w:style w:type="paragraph" w:styleId="360">
    <w:name w:val="List Paragraph"/>
    <w:basedOn w:val="1"/>
    <w:qFormat/>
    <w:uiPriority w:val="34"/>
    <w:pPr>
      <w:ind w:firstLine="420" w:firstLineChars="200"/>
    </w:pPr>
  </w:style>
  <w:style w:type="character" w:customStyle="1" w:styleId="361">
    <w:name w:val="Intense Reference"/>
    <w:basedOn w:val="231"/>
    <w:qFormat/>
    <w:uiPriority w:val="32"/>
    <w:rPr>
      <w:b/>
      <w:bCs/>
      <w:smallCaps/>
      <w:color w:val="5B9BD5" w:themeColor="accent1"/>
      <w:spacing w:val="5"/>
      <w14:textFill>
        <w14:solidFill>
          <w14:schemeClr w14:val="accent1"/>
        </w14:solidFill>
      </w14:textFill>
    </w:rPr>
  </w:style>
  <w:style w:type="character" w:customStyle="1" w:styleId="362">
    <w:name w:val="Intense Emphasis"/>
    <w:basedOn w:val="231"/>
    <w:qFormat/>
    <w:uiPriority w:val="21"/>
    <w:rPr>
      <w:i/>
      <w:iCs/>
      <w:color w:val="5B9BD5" w:themeColor="accent1"/>
      <w14:textFill>
        <w14:solidFill>
          <w14:schemeClr w14:val="accent1"/>
        </w14:solidFill>
      </w14:textFill>
    </w:rPr>
  </w:style>
  <w:style w:type="paragraph" w:styleId="363">
    <w:name w:val="Intense Quote"/>
    <w:basedOn w:val="1"/>
    <w:next w:val="1"/>
    <w:link w:val="364"/>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4">
    <w:name w:val="明显引用 Char"/>
    <w:basedOn w:val="231"/>
    <w:link w:val="363"/>
    <w:qFormat/>
    <w:uiPriority w:val="30"/>
    <w:rPr>
      <w:i/>
      <w:iCs/>
      <w:color w:val="5B9BD5" w:themeColor="accent1"/>
      <w:kern w:val="2"/>
      <w:sz w:val="21"/>
      <w:szCs w:val="24"/>
      <w14:textFill>
        <w14:solidFill>
          <w14:schemeClr w14:val="accent1"/>
        </w14:solidFill>
      </w14:textFill>
    </w:rPr>
  </w:style>
  <w:style w:type="character" w:customStyle="1" w:styleId="365">
    <w:name w:val="批注框文本 Char"/>
    <w:basedOn w:val="231"/>
    <w:link w:val="58"/>
    <w:semiHidden/>
    <w:qFormat/>
    <w:uiPriority w:val="99"/>
    <w:rPr>
      <w:kern w:val="2"/>
      <w:sz w:val="18"/>
      <w:szCs w:val="18"/>
    </w:rPr>
  </w:style>
  <w:style w:type="character" w:customStyle="1" w:styleId="366">
    <w:name w:val="批注文字 Char"/>
    <w:basedOn w:val="231"/>
    <w:link w:val="34"/>
    <w:semiHidden/>
    <w:qFormat/>
    <w:uiPriority w:val="99"/>
    <w:rPr>
      <w:kern w:val="2"/>
      <w:sz w:val="21"/>
      <w:szCs w:val="24"/>
    </w:rPr>
  </w:style>
  <w:style w:type="character" w:customStyle="1" w:styleId="367">
    <w:name w:val="批注主题 Char"/>
    <w:basedOn w:val="366"/>
    <w:link w:val="85"/>
    <w:semiHidden/>
    <w:qFormat/>
    <w:uiPriority w:val="99"/>
    <w:rPr>
      <w:b/>
      <w:bCs/>
      <w:kern w:val="2"/>
      <w:sz w:val="21"/>
      <w:szCs w:val="24"/>
    </w:rPr>
  </w:style>
  <w:style w:type="character" w:customStyle="1" w:styleId="368">
    <w:name w:val="签名 Char"/>
    <w:basedOn w:val="231"/>
    <w:link w:val="62"/>
    <w:semiHidden/>
    <w:qFormat/>
    <w:uiPriority w:val="99"/>
    <w:rPr>
      <w:kern w:val="2"/>
      <w:sz w:val="21"/>
      <w:szCs w:val="24"/>
    </w:rPr>
  </w:style>
  <w:style w:type="table" w:customStyle="1" w:styleId="369">
    <w:name w:val="List Table 1 Light"/>
    <w:basedOn w:val="88"/>
    <w:qFormat/>
    <w:uiPriority w:val="46"/>
    <w:tblPr>
      <w:tblCellMar>
        <w:top w:w="0" w:type="dxa"/>
        <w:left w:w="108" w:type="dxa"/>
        <w:bottom w:w="0" w:type="dxa"/>
        <w:right w:w="108" w:type="dxa"/>
      </w:tblCellMar>
    </w:tbl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0">
    <w:name w:val="List Table 1 Light Accent 1"/>
    <w:basedOn w:val="88"/>
    <w:qFormat/>
    <w:uiPriority w:val="46"/>
    <w:tblPr>
      <w:tblCellMar>
        <w:top w:w="0" w:type="dxa"/>
        <w:left w:w="108" w:type="dxa"/>
        <w:bottom w:w="0" w:type="dxa"/>
        <w:right w:w="108" w:type="dxa"/>
      </w:tblCellMar>
    </w:tblPr>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1">
    <w:name w:val="List Table 1 Light Accent 2"/>
    <w:basedOn w:val="88"/>
    <w:qFormat/>
    <w:uiPriority w:val="46"/>
    <w:tblPr>
      <w:tblCellMar>
        <w:top w:w="0" w:type="dxa"/>
        <w:left w:w="108" w:type="dxa"/>
        <w:bottom w:w="0" w:type="dxa"/>
        <w:right w:w="108" w:type="dxa"/>
      </w:tblCellMar>
    </w:tblPr>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2">
    <w:name w:val="List Table 1 Light Accent 3"/>
    <w:basedOn w:val="88"/>
    <w:qFormat/>
    <w:uiPriority w:val="46"/>
    <w:tblPr>
      <w:tblCellMar>
        <w:top w:w="0" w:type="dxa"/>
        <w:left w:w="108" w:type="dxa"/>
        <w:bottom w:w="0" w:type="dxa"/>
        <w:right w:w="108" w:type="dxa"/>
      </w:tblCellMar>
    </w:tblPr>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3">
    <w:name w:val="List Table 1 Light Accent 4"/>
    <w:basedOn w:val="88"/>
    <w:qFormat/>
    <w:uiPriority w:val="46"/>
    <w:tblPr>
      <w:tblCellMar>
        <w:top w:w="0" w:type="dxa"/>
        <w:left w:w="108" w:type="dxa"/>
        <w:bottom w:w="0" w:type="dxa"/>
        <w:right w:w="108" w:type="dxa"/>
      </w:tblCellMar>
    </w:tblPr>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4">
    <w:name w:val="List Table 1 Light Accent 5"/>
    <w:basedOn w:val="88"/>
    <w:qFormat/>
    <w:uiPriority w:val="46"/>
    <w:tblPr>
      <w:tblCellMar>
        <w:top w:w="0" w:type="dxa"/>
        <w:left w:w="108" w:type="dxa"/>
        <w:bottom w:w="0" w:type="dxa"/>
        <w:right w:w="108" w:type="dxa"/>
      </w:tblCellMar>
    </w:tblPr>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5">
    <w:name w:val="List Table 1 Light Accent 6"/>
    <w:basedOn w:val="88"/>
    <w:qFormat/>
    <w:uiPriority w:val="46"/>
    <w:tblPr>
      <w:tblCellMar>
        <w:top w:w="0" w:type="dxa"/>
        <w:left w:w="108" w:type="dxa"/>
        <w:bottom w:w="0" w:type="dxa"/>
        <w:right w:w="108" w:type="dxa"/>
      </w:tblCellMar>
    </w:tblPr>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6">
    <w:name w:val="List Table 2"/>
    <w:basedOn w:val="88"/>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7">
    <w:name w:val="List Table 2 Accent 1"/>
    <w:basedOn w:val="88"/>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8">
    <w:name w:val="List Table 2 Accent 2"/>
    <w:basedOn w:val="88"/>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9">
    <w:name w:val="List Table 2 Accent 3"/>
    <w:basedOn w:val="88"/>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0">
    <w:name w:val="List Table 2 Accent 4"/>
    <w:basedOn w:val="88"/>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1">
    <w:name w:val="List Table 2 Accent 5"/>
    <w:basedOn w:val="88"/>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2">
    <w:name w:val="List Table 2 Accent 6"/>
    <w:basedOn w:val="88"/>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3">
    <w:name w:val="List Table 3"/>
    <w:basedOn w:val="88"/>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4">
    <w:name w:val="List Table 3 Accent 1"/>
    <w:basedOn w:val="88"/>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5">
    <w:name w:val="List Table 3 Accent 2"/>
    <w:basedOn w:val="88"/>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6">
    <w:name w:val="List Table 3 Accent 3"/>
    <w:basedOn w:val="88"/>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7">
    <w:name w:val="List Table 3 Accent 4"/>
    <w:basedOn w:val="88"/>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88">
    <w:name w:val="List Table 3 Accent 5"/>
    <w:basedOn w:val="88"/>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89">
    <w:name w:val="List Table 3 Accent 6"/>
    <w:basedOn w:val="88"/>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0">
    <w:name w:val="List Table 4"/>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1">
    <w:name w:val="List Table 4 Accent 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2">
    <w:name w:val="List Table 4 Accent 2"/>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3">
    <w:name w:val="List Table 4 Accent 3"/>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4">
    <w:name w:val="List Table 4 Accent 4"/>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5">
    <w:name w:val="List Table 4 Accent 5"/>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6">
    <w:name w:val="List Table 4 Accent 6"/>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7">
    <w:name w:val="List Table 5 Dark"/>
    <w:basedOn w:val="88"/>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CellMar>
        <w:top w:w="0" w:type="dxa"/>
        <w:left w:w="108" w:type="dxa"/>
        <w:bottom w:w="0" w:type="dxa"/>
        <w:right w:w="108" w:type="dxa"/>
      </w:tblCellMar>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8">
    <w:name w:val="List Table 5 Dark Accent 1"/>
    <w:basedOn w:val="88"/>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CellMar>
        <w:top w:w="0" w:type="dxa"/>
        <w:left w:w="108" w:type="dxa"/>
        <w:bottom w:w="0" w:type="dxa"/>
        <w:right w:w="108" w:type="dxa"/>
      </w:tblCellMar>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9">
    <w:name w:val="List Table 5 Dark Accent 2"/>
    <w:basedOn w:val="88"/>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CellMar>
        <w:top w:w="0" w:type="dxa"/>
        <w:left w:w="108" w:type="dxa"/>
        <w:bottom w:w="0" w:type="dxa"/>
        <w:right w:w="108" w:type="dxa"/>
      </w:tblCellMar>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List Table 5 Dark Accent 3"/>
    <w:basedOn w:val="88"/>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CellMar>
        <w:top w:w="0" w:type="dxa"/>
        <w:left w:w="108" w:type="dxa"/>
        <w:bottom w:w="0" w:type="dxa"/>
        <w:right w:w="108" w:type="dxa"/>
      </w:tblCellMar>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List Table 5 Dark Accent 4"/>
    <w:basedOn w:val="88"/>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CellMar>
        <w:top w:w="0" w:type="dxa"/>
        <w:left w:w="108" w:type="dxa"/>
        <w:bottom w:w="0" w:type="dxa"/>
        <w:right w:w="108" w:type="dxa"/>
      </w:tblCellMar>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List Table 5 Dark Accent 5"/>
    <w:basedOn w:val="88"/>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CellMar>
        <w:top w:w="0" w:type="dxa"/>
        <w:left w:w="108" w:type="dxa"/>
        <w:bottom w:w="0" w:type="dxa"/>
        <w:right w:w="108" w:type="dxa"/>
      </w:tblCellMar>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List Table 5 Dark Accent 6"/>
    <w:basedOn w:val="88"/>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CellMar>
        <w:top w:w="0" w:type="dxa"/>
        <w:left w:w="108" w:type="dxa"/>
        <w:bottom w:w="0" w:type="dxa"/>
        <w:right w:w="108" w:type="dxa"/>
      </w:tblCellMar>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List Table 6 Colorful"/>
    <w:basedOn w:val="88"/>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CellMar>
        <w:top w:w="0" w:type="dxa"/>
        <w:left w:w="108" w:type="dxa"/>
        <w:bottom w:w="0" w:type="dxa"/>
        <w:right w:w="108" w:type="dxa"/>
      </w:tblCellMar>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5">
    <w:name w:val="List Table 6 Colorful Accent 1"/>
    <w:basedOn w:val="88"/>
    <w:uiPriority w:val="51"/>
    <w:rPr>
      <w:color w:val="2E75B6" w:themeColor="accent1" w:themeShade="BF"/>
    </w:rPr>
    <w:tblPr>
      <w:tblBorders>
        <w:top w:val="single" w:color="5B9BD5" w:themeColor="accent1" w:sz="4" w:space="0"/>
        <w:bottom w:val="single" w:color="5B9BD5" w:themeColor="accent1" w:sz="4" w:space="0"/>
      </w:tblBorders>
      <w:tblCellMar>
        <w:top w:w="0" w:type="dxa"/>
        <w:left w:w="108" w:type="dxa"/>
        <w:bottom w:w="0" w:type="dxa"/>
        <w:right w:w="108" w:type="dxa"/>
      </w:tblCellMar>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6">
    <w:name w:val="List Table 6 Colorful Accent 2"/>
    <w:basedOn w:val="88"/>
    <w:qFormat/>
    <w:uiPriority w:val="51"/>
    <w:rPr>
      <w:color w:val="C55A11" w:themeColor="accent2" w:themeShade="BF"/>
    </w:rPr>
    <w:tblPr>
      <w:tblBorders>
        <w:top w:val="single" w:color="ED7D31" w:themeColor="accent2" w:sz="4" w:space="0"/>
        <w:bottom w:val="single" w:color="ED7D31" w:themeColor="accent2" w:sz="4" w:space="0"/>
      </w:tblBorders>
      <w:tblCellMar>
        <w:top w:w="0" w:type="dxa"/>
        <w:left w:w="108" w:type="dxa"/>
        <w:bottom w:w="0" w:type="dxa"/>
        <w:right w:w="108" w:type="dxa"/>
      </w:tblCellMar>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7">
    <w:name w:val="List Table 6 Colorful Accent 3"/>
    <w:basedOn w:val="88"/>
    <w:qFormat/>
    <w:uiPriority w:val="51"/>
    <w:rPr>
      <w:color w:val="7C7C7C" w:themeColor="accent3" w:themeShade="BF"/>
    </w:rPr>
    <w:tblPr>
      <w:tblBorders>
        <w:top w:val="single" w:color="A5A5A5" w:themeColor="accent3" w:sz="4" w:space="0"/>
        <w:bottom w:val="single" w:color="A5A5A5" w:themeColor="accent3" w:sz="4" w:space="0"/>
      </w:tblBorders>
      <w:tblCellMar>
        <w:top w:w="0" w:type="dxa"/>
        <w:left w:w="108" w:type="dxa"/>
        <w:bottom w:w="0" w:type="dxa"/>
        <w:right w:w="108" w:type="dxa"/>
      </w:tblCellMar>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08">
    <w:name w:val="List Table 6 Colorful Accent 4"/>
    <w:basedOn w:val="88"/>
    <w:qFormat/>
    <w:uiPriority w:val="51"/>
    <w:rPr>
      <w:color w:val="BF9000" w:themeColor="accent4" w:themeShade="BF"/>
    </w:rPr>
    <w:tblPr>
      <w:tblBorders>
        <w:top w:val="single" w:color="FFC000" w:themeColor="accent4" w:sz="4" w:space="0"/>
        <w:bottom w:val="single" w:color="FFC000" w:themeColor="accent4" w:sz="4" w:space="0"/>
      </w:tblBorders>
      <w:tblCellMar>
        <w:top w:w="0" w:type="dxa"/>
        <w:left w:w="108" w:type="dxa"/>
        <w:bottom w:w="0" w:type="dxa"/>
        <w:right w:w="108" w:type="dxa"/>
      </w:tblCellMar>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09">
    <w:name w:val="List Table 6 Colorful Accent 5"/>
    <w:basedOn w:val="88"/>
    <w:qFormat/>
    <w:uiPriority w:val="51"/>
    <w:rPr>
      <w:color w:val="2F5597" w:themeColor="accent5" w:themeShade="BF"/>
    </w:rPr>
    <w:tblPr>
      <w:tblBorders>
        <w:top w:val="single" w:color="4472C4" w:themeColor="accent5" w:sz="4" w:space="0"/>
        <w:bottom w:val="single" w:color="4472C4" w:themeColor="accent5" w:sz="4" w:space="0"/>
      </w:tblBorders>
      <w:tblCellMar>
        <w:top w:w="0" w:type="dxa"/>
        <w:left w:w="108" w:type="dxa"/>
        <w:bottom w:w="0" w:type="dxa"/>
        <w:right w:w="108" w:type="dxa"/>
      </w:tblCellMar>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0">
    <w:name w:val="List Table 6 Colorful Accent 6"/>
    <w:basedOn w:val="88"/>
    <w:qFormat/>
    <w:uiPriority w:val="51"/>
    <w:rPr>
      <w:color w:val="548235" w:themeColor="accent6" w:themeShade="BF"/>
    </w:rPr>
    <w:tblPr>
      <w:tblBorders>
        <w:top w:val="single" w:color="70AD47" w:themeColor="accent6" w:sz="4" w:space="0"/>
        <w:bottom w:val="single" w:color="70AD47" w:themeColor="accent6" w:sz="4" w:space="0"/>
      </w:tblBorders>
      <w:tblCellMar>
        <w:top w:w="0" w:type="dxa"/>
        <w:left w:w="108" w:type="dxa"/>
        <w:bottom w:w="0" w:type="dxa"/>
        <w:right w:w="108" w:type="dxa"/>
      </w:tblCellMar>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1">
    <w:name w:val="List Table 7 Colorful"/>
    <w:basedOn w:val="88"/>
    <w:qFormat/>
    <w:uiPriority w:val="52"/>
    <w:rPr>
      <w:color w:val="000000" w:themeColor="text1"/>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2">
    <w:name w:val="List Table 7 Colorful Accent 1"/>
    <w:basedOn w:val="88"/>
    <w:qFormat/>
    <w:uiPriority w:val="52"/>
    <w:rPr>
      <w:color w:val="2E75B6" w:themeColor="accent1"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3">
    <w:name w:val="List Table 7 Colorful Accent 2"/>
    <w:basedOn w:val="88"/>
    <w:qFormat/>
    <w:uiPriority w:val="52"/>
    <w:rPr>
      <w:color w:val="C55A11" w:themeColor="accent2"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List Table 7 Colorful Accent 3"/>
    <w:basedOn w:val="88"/>
    <w:qFormat/>
    <w:uiPriority w:val="52"/>
    <w:rPr>
      <w:color w:val="7C7C7C" w:themeColor="accent3"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List Table 7 Colorful Accent 4"/>
    <w:basedOn w:val="88"/>
    <w:qFormat/>
    <w:uiPriority w:val="52"/>
    <w:rPr>
      <w:color w:val="BF9000" w:themeColor="accent4"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List Table 7 Colorful Accent 5"/>
    <w:basedOn w:val="88"/>
    <w:qFormat/>
    <w:uiPriority w:val="52"/>
    <w:rPr>
      <w:color w:val="2F5597" w:themeColor="accent5"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List Table 7 Colorful Accent 6"/>
    <w:basedOn w:val="88"/>
    <w:qFormat/>
    <w:uiPriority w:val="52"/>
    <w:rPr>
      <w:color w:val="548235" w:themeColor="accent6"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18">
    <w:name w:val="日期 Char"/>
    <w:basedOn w:val="231"/>
    <w:link w:val="54"/>
    <w:semiHidden/>
    <w:qFormat/>
    <w:uiPriority w:val="99"/>
    <w:rPr>
      <w:kern w:val="2"/>
      <w:sz w:val="21"/>
      <w:szCs w:val="24"/>
    </w:rPr>
  </w:style>
  <w:style w:type="character" w:customStyle="1" w:styleId="419">
    <w:name w:val="Book Title"/>
    <w:basedOn w:val="231"/>
    <w:qFormat/>
    <w:uiPriority w:val="33"/>
    <w:rPr>
      <w:b/>
      <w:bCs/>
      <w:i/>
      <w:iCs/>
      <w:spacing w:val="5"/>
    </w:rPr>
  </w:style>
  <w:style w:type="paragraph" w:customStyle="1" w:styleId="420">
    <w:name w:val="Bibliography"/>
    <w:basedOn w:val="1"/>
    <w:next w:val="1"/>
    <w:semiHidden/>
    <w:unhideWhenUsed/>
    <w:qFormat/>
    <w:uiPriority w:val="37"/>
  </w:style>
  <w:style w:type="table" w:customStyle="1" w:styleId="421">
    <w:name w:val="Grid Table 1 Light"/>
    <w:basedOn w:val="8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2">
    <w:name w:val="Grid Table 1 Light Accent 1"/>
    <w:basedOn w:val="88"/>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CellMar>
        <w:top w:w="0" w:type="dxa"/>
        <w:left w:w="108" w:type="dxa"/>
        <w:bottom w:w="0" w:type="dxa"/>
        <w:right w:w="108" w:type="dxa"/>
      </w:tblCellMar>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3">
    <w:name w:val="Grid Table 1 Light Accent 2"/>
    <w:basedOn w:val="88"/>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CellMar>
        <w:top w:w="0" w:type="dxa"/>
        <w:left w:w="108" w:type="dxa"/>
        <w:bottom w:w="0" w:type="dxa"/>
        <w:right w:w="108" w:type="dxa"/>
      </w:tblCellMar>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4">
    <w:name w:val="Grid Table 1 Light Accent 3"/>
    <w:basedOn w:val="88"/>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CellMar>
        <w:top w:w="0" w:type="dxa"/>
        <w:left w:w="108" w:type="dxa"/>
        <w:bottom w:w="0" w:type="dxa"/>
        <w:right w:w="108" w:type="dxa"/>
      </w:tblCellMar>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5">
    <w:name w:val="Grid Table 1 Light Accent 4"/>
    <w:basedOn w:val="88"/>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CellMar>
        <w:top w:w="0" w:type="dxa"/>
        <w:left w:w="108" w:type="dxa"/>
        <w:bottom w:w="0" w:type="dxa"/>
        <w:right w:w="108" w:type="dxa"/>
      </w:tblCellMar>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6">
    <w:name w:val="Grid Table 1 Light Accent 5"/>
    <w:basedOn w:val="88"/>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CellMar>
        <w:top w:w="0" w:type="dxa"/>
        <w:left w:w="108" w:type="dxa"/>
        <w:bottom w:w="0" w:type="dxa"/>
        <w:right w:w="108" w:type="dxa"/>
      </w:tblCellMar>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7">
    <w:name w:val="Grid Table 1 Light Accent 6"/>
    <w:basedOn w:val="88"/>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CellMar>
        <w:top w:w="0" w:type="dxa"/>
        <w:left w:w="108" w:type="dxa"/>
        <w:bottom w:w="0" w:type="dxa"/>
        <w:right w:w="108" w:type="dxa"/>
      </w:tblCellMar>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28">
    <w:name w:val="Grid Table 2"/>
    <w:basedOn w:val="88"/>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29">
    <w:name w:val="Grid Table 2 Accent 1"/>
    <w:basedOn w:val="88"/>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CellMar>
        <w:top w:w="0" w:type="dxa"/>
        <w:left w:w="108" w:type="dxa"/>
        <w:bottom w:w="0" w:type="dxa"/>
        <w:right w:w="108" w:type="dxa"/>
      </w:tblCellMar>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0">
    <w:name w:val="Grid Table 2 Accent 2"/>
    <w:basedOn w:val="88"/>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CellMar>
        <w:top w:w="0" w:type="dxa"/>
        <w:left w:w="108" w:type="dxa"/>
        <w:bottom w:w="0" w:type="dxa"/>
        <w:right w:w="108" w:type="dxa"/>
      </w:tblCellMar>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1">
    <w:name w:val="Grid Table 2 Accent 3"/>
    <w:basedOn w:val="88"/>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CellMar>
        <w:top w:w="0" w:type="dxa"/>
        <w:left w:w="108" w:type="dxa"/>
        <w:bottom w:w="0" w:type="dxa"/>
        <w:right w:w="108" w:type="dxa"/>
      </w:tblCellMar>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2">
    <w:name w:val="Grid Table 2 Accent 4"/>
    <w:basedOn w:val="88"/>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CellMar>
        <w:top w:w="0" w:type="dxa"/>
        <w:left w:w="108" w:type="dxa"/>
        <w:bottom w:w="0" w:type="dxa"/>
        <w:right w:w="108" w:type="dxa"/>
      </w:tblCellMar>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3">
    <w:name w:val="Grid Table 2 Accent 5"/>
    <w:basedOn w:val="88"/>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CellMar>
        <w:top w:w="0" w:type="dxa"/>
        <w:left w:w="108" w:type="dxa"/>
        <w:bottom w:w="0" w:type="dxa"/>
        <w:right w:w="108" w:type="dxa"/>
      </w:tblCellMar>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4">
    <w:name w:val="Grid Table 2 Accent 6"/>
    <w:basedOn w:val="88"/>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CellMar>
        <w:top w:w="0" w:type="dxa"/>
        <w:left w:w="108" w:type="dxa"/>
        <w:bottom w:w="0" w:type="dxa"/>
        <w:right w:w="108" w:type="dxa"/>
      </w:tblCellMar>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5">
    <w:name w:val="Grid Table 3"/>
    <w:basedOn w:val="88"/>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6">
    <w:name w:val="Grid Table 3 Accent 1"/>
    <w:basedOn w:val="88"/>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7">
    <w:name w:val="Grid Table 3 Accent 2"/>
    <w:basedOn w:val="88"/>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38">
    <w:name w:val="Grid Table 3 Accent 3"/>
    <w:basedOn w:val="88"/>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39">
    <w:name w:val="Grid Table 3 Accent 4"/>
    <w:basedOn w:val="88"/>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0">
    <w:name w:val="Grid Table 3 Accent 5"/>
    <w:basedOn w:val="88"/>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1">
    <w:name w:val="Grid Table 3 Accent 6"/>
    <w:basedOn w:val="88"/>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2">
    <w:name w:val="Grid Table 4"/>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3">
    <w:name w:val="Grid Table 4 Accent 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4">
    <w:name w:val="Grid Table 4 Accent 2"/>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5">
    <w:name w:val="Grid Table 4 Accent 3"/>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6">
    <w:name w:val="Grid Table 4 Accent 4"/>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7">
    <w:name w:val="Grid Table 4 Accent 5"/>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48">
    <w:name w:val="Grid Table 4 Accent 6"/>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49">
    <w:name w:val="Grid Table 5 Dark"/>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0">
    <w:name w:val="Grid Table 5 Dark Accent 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1">
    <w:name w:val="Grid Table 5 Dark Accent 2"/>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2">
    <w:name w:val="Grid Table 5 Dark Accent 3"/>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3">
    <w:name w:val="Grid Table 5 Dark Accent 4"/>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4">
    <w:name w:val="Grid Table 5 Dark Accent 5"/>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5">
    <w:name w:val="Grid Table 5 Dark Accent 6"/>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6">
    <w:name w:val="Grid Table 6 Colorful"/>
    <w:basedOn w:val="8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7">
    <w:name w:val="Grid Table 6 Colorful Accent 1"/>
    <w:basedOn w:val="88"/>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58">
    <w:name w:val="Grid Table 6 Colorful Accent 2"/>
    <w:basedOn w:val="88"/>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CellMar>
        <w:top w:w="0" w:type="dxa"/>
        <w:left w:w="108" w:type="dxa"/>
        <w:bottom w:w="0" w:type="dxa"/>
        <w:right w:w="108" w:type="dxa"/>
      </w:tblCellMar>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59">
    <w:name w:val="Grid Table 6 Colorful Accent 3"/>
    <w:basedOn w:val="88"/>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0">
    <w:name w:val="Grid Table 6 Colorful Accent 4"/>
    <w:basedOn w:val="88"/>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CellMar>
        <w:top w:w="0" w:type="dxa"/>
        <w:left w:w="108" w:type="dxa"/>
        <w:bottom w:w="0" w:type="dxa"/>
        <w:right w:w="108" w:type="dxa"/>
      </w:tblCellMar>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1">
    <w:name w:val="Grid Table 6 Colorful Accent 5"/>
    <w:basedOn w:val="88"/>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CellMar>
        <w:top w:w="0" w:type="dxa"/>
        <w:left w:w="108" w:type="dxa"/>
        <w:bottom w:w="0" w:type="dxa"/>
        <w:right w:w="108" w:type="dxa"/>
      </w:tblCellMar>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2">
    <w:name w:val="Grid Table 6 Colorful Accent 6"/>
    <w:basedOn w:val="88"/>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CellMar>
        <w:top w:w="0" w:type="dxa"/>
        <w:left w:w="108" w:type="dxa"/>
        <w:bottom w:w="0" w:type="dxa"/>
        <w:right w:w="108" w:type="dxa"/>
      </w:tblCellMar>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3">
    <w:name w:val="Grid Table 7 Colorful"/>
    <w:basedOn w:val="88"/>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4">
    <w:name w:val="Grid Table 7 Colorful Accent 1"/>
    <w:basedOn w:val="88"/>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5">
    <w:name w:val="Grid Table 7 Colorful Accent 2"/>
    <w:basedOn w:val="88"/>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6">
    <w:name w:val="Grid Table 7 Colorful Accent 3"/>
    <w:basedOn w:val="88"/>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7">
    <w:name w:val="Grid Table 7 Colorful Accent 4"/>
    <w:basedOn w:val="88"/>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68">
    <w:name w:val="Grid Table 7 Colorful Accent 5"/>
    <w:basedOn w:val="88"/>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69">
    <w:name w:val="Grid Table 7 Colorful Accent 6"/>
    <w:basedOn w:val="88"/>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0">
    <w:name w:val="Grid Table Light"/>
    <w:basedOn w:val="8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character" w:customStyle="1" w:styleId="471">
    <w:name w:val="尾注文本 Char"/>
    <w:basedOn w:val="231"/>
    <w:link w:val="56"/>
    <w:semiHidden/>
    <w:qFormat/>
    <w:uiPriority w:val="99"/>
    <w:rPr>
      <w:kern w:val="2"/>
      <w:sz w:val="21"/>
      <w:szCs w:val="24"/>
    </w:rPr>
  </w:style>
  <w:style w:type="character" w:customStyle="1" w:styleId="472">
    <w:name w:val="文档结构图 Char"/>
    <w:basedOn w:val="231"/>
    <w:link w:val="32"/>
    <w:semiHidden/>
    <w:qFormat/>
    <w:uiPriority w:val="99"/>
    <w:rPr>
      <w:rFonts w:ascii="Microsoft YaHei UI" w:eastAsia="Microsoft YaHei UI"/>
      <w:kern w:val="2"/>
      <w:sz w:val="18"/>
      <w:szCs w:val="18"/>
    </w:rPr>
  </w:style>
  <w:style w:type="table" w:customStyle="1" w:styleId="473">
    <w:name w:val="Plain Table 1"/>
    <w:basedOn w:val="88"/>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4">
    <w:name w:val="Plain Table 2"/>
    <w:basedOn w:val="88"/>
    <w:qFormat/>
    <w:uiPriority w:val="42"/>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5">
    <w:name w:val="Plain Table 3"/>
    <w:basedOn w:val="88"/>
    <w:qFormat/>
    <w:uiPriority w:val="43"/>
    <w:tblPr>
      <w:tblCellMar>
        <w:top w:w="0" w:type="dxa"/>
        <w:left w:w="108" w:type="dxa"/>
        <w:bottom w:w="0" w:type="dxa"/>
        <w:right w:w="108" w:type="dxa"/>
      </w:tblCellMar>
    </w:tbl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6">
    <w:name w:val="Plain Table 4"/>
    <w:basedOn w:val="88"/>
    <w:qFormat/>
    <w:uiPriority w:val="44"/>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7">
    <w:name w:val="Plain Table 5"/>
    <w:basedOn w:val="88"/>
    <w:qFormat/>
    <w:uiPriority w:val="45"/>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7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79">
    <w:name w:val="信息标题 Char"/>
    <w:basedOn w:val="231"/>
    <w:link w:val="79"/>
    <w:semiHidden/>
    <w:qFormat/>
    <w:uiPriority w:val="99"/>
    <w:rPr>
      <w:rFonts w:asciiTheme="majorHAnsi" w:hAnsiTheme="majorHAnsi" w:eastAsiaTheme="majorEastAsia" w:cstheme="majorBidi"/>
      <w:kern w:val="2"/>
      <w:sz w:val="24"/>
      <w:szCs w:val="24"/>
      <w:shd w:val="pct20" w:color="auto" w:fill="auto"/>
    </w:rPr>
  </w:style>
  <w:style w:type="paragraph" w:styleId="480">
    <w:name w:val="Quote"/>
    <w:basedOn w:val="1"/>
    <w:next w:val="1"/>
    <w:link w:val="48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1">
    <w:name w:val="引用 Char"/>
    <w:basedOn w:val="231"/>
    <w:link w:val="480"/>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2">
    <w:name w:val="Placeholder Text"/>
    <w:basedOn w:val="231"/>
    <w:semiHidden/>
    <w:qFormat/>
    <w:uiPriority w:val="99"/>
    <w:rPr>
      <w:color w:val="808080"/>
    </w:rPr>
  </w:style>
  <w:style w:type="character" w:customStyle="1" w:styleId="483">
    <w:name w:val="正文首行缩进 Char"/>
    <w:basedOn w:val="332"/>
    <w:link w:val="86"/>
    <w:semiHidden/>
    <w:qFormat/>
    <w:uiPriority w:val="99"/>
    <w:rPr>
      <w:kern w:val="2"/>
      <w:sz w:val="21"/>
      <w:szCs w:val="24"/>
    </w:rPr>
  </w:style>
  <w:style w:type="character" w:customStyle="1" w:styleId="484">
    <w:name w:val="正文文本缩进 Char"/>
    <w:basedOn w:val="231"/>
    <w:link w:val="41"/>
    <w:semiHidden/>
    <w:qFormat/>
    <w:uiPriority w:val="99"/>
    <w:rPr>
      <w:kern w:val="2"/>
      <w:sz w:val="21"/>
      <w:szCs w:val="24"/>
    </w:rPr>
  </w:style>
  <w:style w:type="character" w:customStyle="1" w:styleId="485">
    <w:name w:val="正文首行缩进 2 Char"/>
    <w:basedOn w:val="484"/>
    <w:link w:val="87"/>
    <w:semiHidden/>
    <w:qFormat/>
    <w:uiPriority w:val="99"/>
    <w:rPr>
      <w:kern w:val="2"/>
      <w:sz w:val="21"/>
      <w:szCs w:val="24"/>
    </w:rPr>
  </w:style>
  <w:style w:type="character" w:customStyle="1" w:styleId="486">
    <w:name w:val="正文文本 2 Char"/>
    <w:basedOn w:val="231"/>
    <w:link w:val="76"/>
    <w:semiHidden/>
    <w:qFormat/>
    <w:uiPriority w:val="99"/>
    <w:rPr>
      <w:kern w:val="2"/>
      <w:sz w:val="21"/>
      <w:szCs w:val="24"/>
    </w:rPr>
  </w:style>
  <w:style w:type="character" w:customStyle="1" w:styleId="487">
    <w:name w:val="正文文本 3 Char"/>
    <w:basedOn w:val="231"/>
    <w:link w:val="37"/>
    <w:semiHidden/>
    <w:qFormat/>
    <w:uiPriority w:val="99"/>
    <w:rPr>
      <w:kern w:val="2"/>
      <w:sz w:val="16"/>
      <w:szCs w:val="16"/>
    </w:rPr>
  </w:style>
  <w:style w:type="character" w:customStyle="1" w:styleId="488">
    <w:name w:val="正文文本缩进 2 Char"/>
    <w:basedOn w:val="231"/>
    <w:link w:val="55"/>
    <w:semiHidden/>
    <w:qFormat/>
    <w:uiPriority w:val="99"/>
    <w:rPr>
      <w:kern w:val="2"/>
      <w:sz w:val="21"/>
      <w:szCs w:val="24"/>
    </w:rPr>
  </w:style>
  <w:style w:type="character" w:customStyle="1" w:styleId="489">
    <w:name w:val="正文文本缩进 3 Char"/>
    <w:basedOn w:val="231"/>
    <w:link w:val="71"/>
    <w:semiHidden/>
    <w:qFormat/>
    <w:uiPriority w:val="99"/>
    <w:rPr>
      <w:kern w:val="2"/>
      <w:sz w:val="16"/>
      <w:szCs w:val="16"/>
    </w:rPr>
  </w:style>
  <w:style w:type="character" w:customStyle="1" w:styleId="490">
    <w:name w:val="注释标题 Char"/>
    <w:basedOn w:val="231"/>
    <w:link w:val="22"/>
    <w:semiHidden/>
    <w:qFormat/>
    <w:uiPriority w:val="99"/>
    <w:rPr>
      <w:kern w:val="2"/>
      <w:sz w:val="21"/>
      <w:szCs w:val="24"/>
    </w:rPr>
  </w:style>
  <w:style w:type="paragraph" w:customStyle="1" w:styleId="491">
    <w:name w:val="附录无标题章"/>
    <w:basedOn w:val="276"/>
    <w:qFormat/>
    <w:uiPriority w:val="0"/>
    <w:pPr>
      <w:spacing w:before="0" w:beforeLines="0" w:after="0" w:afterLines="0"/>
      <w:outlineLvl w:val="9"/>
    </w:pPr>
    <w:rPr>
      <w:rFonts w:asciiTheme="majorEastAsia" w:eastAsiaTheme="majorEastAsia"/>
    </w:rPr>
  </w:style>
  <w:style w:type="paragraph" w:customStyle="1" w:styleId="492">
    <w:name w:val="附录一级无标题条"/>
    <w:basedOn w:val="277"/>
    <w:qFormat/>
    <w:uiPriority w:val="0"/>
    <w:pPr>
      <w:spacing w:before="0" w:beforeLines="0" w:after="0" w:afterLines="0"/>
      <w:outlineLvl w:val="9"/>
    </w:pPr>
    <w:rPr>
      <w:rFonts w:asciiTheme="majorEastAsia" w:eastAsiaTheme="majorEastAsia"/>
    </w:rPr>
  </w:style>
  <w:style w:type="paragraph" w:customStyle="1" w:styleId="493">
    <w:name w:val="附录二级无标题条"/>
    <w:basedOn w:val="278"/>
    <w:qFormat/>
    <w:uiPriority w:val="0"/>
    <w:pPr>
      <w:spacing w:before="0" w:beforeLines="0" w:after="0" w:afterLines="0"/>
      <w:outlineLvl w:val="9"/>
    </w:pPr>
    <w:rPr>
      <w:rFonts w:asciiTheme="majorEastAsia" w:eastAsiaTheme="majorEastAsia"/>
    </w:rPr>
  </w:style>
  <w:style w:type="paragraph" w:customStyle="1" w:styleId="494">
    <w:name w:val="附录三级无标题条"/>
    <w:basedOn w:val="279"/>
    <w:qFormat/>
    <w:uiPriority w:val="0"/>
    <w:pPr>
      <w:spacing w:before="0" w:beforeLines="0" w:after="0" w:afterLines="0"/>
      <w:outlineLvl w:val="9"/>
    </w:pPr>
    <w:rPr>
      <w:rFonts w:asciiTheme="majorEastAsia" w:eastAsiaTheme="majorEastAsia"/>
    </w:rPr>
  </w:style>
  <w:style w:type="paragraph" w:customStyle="1" w:styleId="495">
    <w:name w:val="附录四级无标题条"/>
    <w:basedOn w:val="280"/>
    <w:qFormat/>
    <w:uiPriority w:val="0"/>
    <w:pPr>
      <w:spacing w:before="0" w:beforeLines="0" w:after="0" w:afterLines="0"/>
      <w:outlineLvl w:val="9"/>
    </w:pPr>
    <w:rPr>
      <w:rFonts w:asciiTheme="majorEastAsia" w:eastAsiaTheme="majorEastAsia"/>
    </w:rPr>
  </w:style>
  <w:style w:type="paragraph" w:customStyle="1" w:styleId="496">
    <w:name w:val="标准标志TB"/>
    <w:basedOn w:val="1"/>
    <w:qFormat/>
    <w:uiPriority w:val="0"/>
    <w:pPr>
      <w:widowControl/>
      <w:shd w:val="solid" w:color="FFFFFF" w:fill="FFFFFF"/>
      <w:spacing w:line="0" w:lineRule="atLeast"/>
      <w:jc w:val="right"/>
    </w:pPr>
    <w:rPr>
      <w:rFonts w:ascii="Arial Black" w:hAnsi="Britannic Bold" w:eastAsia="Arial Unicode MS"/>
      <w:b/>
      <w:w w:val="110"/>
      <w:sz w:val="96"/>
      <w:szCs w:val="20"/>
    </w:rPr>
  </w:style>
  <w:style w:type="paragraph" w:customStyle="1" w:styleId="497">
    <w:name w:val="标准称谓TB"/>
    <w:basedOn w:val="1"/>
    <w:qFormat/>
    <w:uiPriority w:val="0"/>
    <w:pPr>
      <w:kinsoku w:val="0"/>
      <w:overflowPunct w:val="0"/>
      <w:autoSpaceDE w:val="0"/>
      <w:autoSpaceDN w:val="0"/>
      <w:spacing w:line="0" w:lineRule="atLeast"/>
      <w:jc w:val="center"/>
    </w:pPr>
    <w:rPr>
      <w:rFonts w:ascii="Arial Black" w:hAnsi="Arial Black" w:eastAsia="黑体"/>
      <w:bCs/>
      <w:w w:val="135"/>
      <w:kern w:val="0"/>
      <w:sz w:val="44"/>
      <w:szCs w:val="20"/>
    </w:rPr>
  </w:style>
  <w:style w:type="paragraph" w:customStyle="1" w:styleId="498">
    <w:name w:val="发布GB"/>
    <w:basedOn w:val="40"/>
    <w:qFormat/>
    <w:uiPriority w:val="0"/>
    <w:pPr>
      <w:spacing w:after="0" w:line="280" w:lineRule="exact"/>
      <w:ind w:left="284"/>
    </w:pPr>
    <w:rPr>
      <w:rFonts w:ascii="黑体" w:eastAsia="黑体"/>
      <w:kern w:val="3"/>
      <w:sz w:val="28"/>
    </w:rPr>
  </w:style>
  <w:style w:type="paragraph" w:customStyle="1" w:styleId="499">
    <w:name w:val="发布DB"/>
    <w:basedOn w:val="498"/>
    <w:qFormat/>
    <w:uiPriority w:val="0"/>
    <w:pPr>
      <w:ind w:left="567"/>
    </w:pPr>
  </w:style>
  <w:style w:type="paragraph" w:customStyle="1" w:styleId="500">
    <w:name w:val="发布HB"/>
    <w:basedOn w:val="498"/>
    <w:qFormat/>
    <w:uiPriority w:val="0"/>
    <w:pPr>
      <w:ind w:left="567"/>
    </w:pPr>
  </w:style>
  <w:style w:type="paragraph" w:customStyle="1" w:styleId="501">
    <w:name w:val="发布QB"/>
    <w:basedOn w:val="498"/>
    <w:qFormat/>
    <w:uiPriority w:val="0"/>
    <w:pPr>
      <w:ind w:left="567"/>
    </w:pPr>
  </w:style>
  <w:style w:type="paragraph" w:customStyle="1" w:styleId="502">
    <w:name w:val="发布TB"/>
    <w:basedOn w:val="498"/>
    <w:qFormat/>
    <w:uiPriority w:val="0"/>
    <w:pPr>
      <w:ind w:left="567"/>
    </w:pPr>
  </w:style>
  <w:style w:type="paragraph" w:customStyle="1" w:styleId="503">
    <w:name w:val="发布部门TB"/>
    <w:basedOn w:val="1"/>
    <w:qFormat/>
    <w:uiPriority w:val="0"/>
    <w:pPr>
      <w:widowControl/>
      <w:spacing w:line="360" w:lineRule="exact"/>
      <w:jc w:val="center"/>
    </w:pPr>
    <w:rPr>
      <w:rFonts w:ascii="宋体"/>
      <w:b/>
      <w:kern w:val="0"/>
      <w:sz w:val="36"/>
      <w:szCs w:val="20"/>
    </w:rPr>
  </w:style>
  <w:style w:type="paragraph" w:customStyle="1" w:styleId="504">
    <w:name w:val="标准标志CEC"/>
    <w:basedOn w:val="1"/>
    <w:qFormat/>
    <w:uiPriority w:val="0"/>
    <w:pPr>
      <w:jc w:val="right"/>
    </w:pPr>
    <w:rPr>
      <w:rFonts w:eastAsia="Times New Roman"/>
      <w:b/>
      <w:sz w:val="96"/>
    </w:rPr>
  </w:style>
  <w:style w:type="paragraph" w:customStyle="1" w:styleId="505">
    <w:name w:val="标准称谓CEC"/>
    <w:basedOn w:val="1"/>
    <w:qFormat/>
    <w:uiPriority w:val="0"/>
    <w:pPr>
      <w:jc w:val="center"/>
    </w:pPr>
    <w:rPr>
      <w:rFonts w:eastAsia="黑体"/>
      <w:b/>
      <w:w w:val="132"/>
      <w:kern w:val="0"/>
      <w:sz w:val="52"/>
    </w:rPr>
  </w:style>
  <w:style w:type="paragraph" w:customStyle="1" w:styleId="506">
    <w:name w:val="发布CEC"/>
    <w:basedOn w:val="498"/>
    <w:qFormat/>
    <w:uiPriority w:val="0"/>
  </w:style>
  <w:style w:type="paragraph" w:customStyle="1" w:styleId="507">
    <w:name w:val="发布部门CEC"/>
    <w:basedOn w:val="1"/>
    <w:qFormat/>
    <w:uiPriority w:val="0"/>
    <w:pPr>
      <w:snapToGrid w:val="0"/>
    </w:pPr>
    <w:rPr>
      <w:b/>
      <w:w w:val="135"/>
      <w:kern w:val="0"/>
      <w:sz w:val="36"/>
    </w:rPr>
  </w:style>
  <w:style w:type="paragraph" w:customStyle="1" w:styleId="508">
    <w:name w:val="标准正文公式"/>
    <w:basedOn w:val="1"/>
    <w:next w:val="1"/>
    <w:qFormat/>
    <w:uiPriority w:val="0"/>
    <w:pPr>
      <w:tabs>
        <w:tab w:val="center" w:pos="4678"/>
        <w:tab w:val="right" w:leader="middleDot" w:pos="9356"/>
      </w:tabs>
      <w:adjustRightInd w:val="0"/>
    </w:pPr>
    <w:rPr>
      <w:rFonts w:ascii="宋体" w:hAnsi="宋体"/>
      <w:szCs w:val="21"/>
    </w:rPr>
  </w:style>
  <w:style w:type="paragraph" w:customStyle="1" w:styleId="509">
    <w:name w:val="附录公式标号"/>
    <w:basedOn w:val="360"/>
    <w:qFormat/>
    <w:uiPriority w:val="0"/>
    <w:pPr>
      <w:numPr>
        <w:ilvl w:val="0"/>
        <w:numId w:val="27"/>
      </w:numPr>
      <w:snapToGrid w:val="0"/>
      <w:spacing w:line="14" w:lineRule="atLeast"/>
      <w:ind w:firstLineChars="0"/>
    </w:pPr>
    <w:rPr>
      <w:color w:val="FFFFFF" w:themeColor="background1"/>
      <w:sz w:val="2"/>
      <w14:textFill>
        <w14:solidFill>
          <w14:schemeClr w14:val="bg1"/>
        </w14:solidFill>
      </w14:textFill>
    </w:rPr>
  </w:style>
  <w:style w:type="paragraph" w:customStyle="1" w:styleId="510">
    <w:name w:val="附录公式编号"/>
    <w:basedOn w:val="40"/>
    <w:qFormat/>
    <w:uiPriority w:val="0"/>
    <w:pPr>
      <w:numPr>
        <w:ilvl w:val="1"/>
        <w:numId w:val="27"/>
      </w:numPr>
    </w:pPr>
  </w:style>
  <w:style w:type="paragraph" w:customStyle="1" w:styleId="511">
    <w:name w:val="引言二级条标题"/>
    <w:basedOn w:val="1"/>
    <w:next w:val="258"/>
    <w:qFormat/>
    <w:uiPriority w:val="0"/>
    <w:pPr>
      <w:widowControl/>
      <w:numPr>
        <w:ilvl w:val="2"/>
        <w:numId w:val="28"/>
      </w:numPr>
      <w:autoSpaceDE w:val="0"/>
      <w:autoSpaceDN w:val="0"/>
      <w:spacing w:before="50" w:beforeLines="50" w:after="50" w:afterLines="50"/>
    </w:pPr>
    <w:rPr>
      <w:rFonts w:ascii="黑体" w:eastAsia="黑体"/>
      <w:kern w:val="0"/>
      <w:szCs w:val="20"/>
    </w:rPr>
  </w:style>
  <w:style w:type="paragraph" w:customStyle="1" w:styleId="512">
    <w:name w:val="引言二级无标题条"/>
    <w:basedOn w:val="511"/>
    <w:next w:val="258"/>
    <w:qFormat/>
    <w:uiPriority w:val="0"/>
    <w:pPr>
      <w:spacing w:before="0" w:beforeLines="0" w:after="0" w:afterLines="0" w:line="276" w:lineRule="auto"/>
    </w:pPr>
    <w:rPr>
      <w:rFonts w:ascii="宋体" w:eastAsia="宋体"/>
    </w:rPr>
  </w:style>
  <w:style w:type="paragraph" w:customStyle="1" w:styleId="513">
    <w:name w:val="引言三级条标题"/>
    <w:basedOn w:val="1"/>
    <w:next w:val="258"/>
    <w:qFormat/>
    <w:uiPriority w:val="0"/>
    <w:pPr>
      <w:widowControl/>
      <w:numPr>
        <w:ilvl w:val="3"/>
        <w:numId w:val="28"/>
      </w:numPr>
      <w:autoSpaceDE w:val="0"/>
      <w:autoSpaceDN w:val="0"/>
      <w:spacing w:before="50" w:beforeLines="50" w:after="50" w:afterLines="50"/>
    </w:pPr>
    <w:rPr>
      <w:rFonts w:ascii="黑体" w:eastAsia="黑体"/>
      <w:kern w:val="0"/>
      <w:szCs w:val="20"/>
    </w:rPr>
  </w:style>
  <w:style w:type="paragraph" w:customStyle="1" w:styleId="514">
    <w:name w:val="引言三级无标题条"/>
    <w:basedOn w:val="513"/>
    <w:next w:val="258"/>
    <w:qFormat/>
    <w:uiPriority w:val="0"/>
    <w:pPr>
      <w:spacing w:before="0" w:beforeLines="0" w:after="0" w:afterLines="0" w:line="276" w:lineRule="auto"/>
    </w:pPr>
    <w:rPr>
      <w:rFonts w:ascii="宋体" w:eastAsia="宋体"/>
    </w:rPr>
  </w:style>
  <w:style w:type="paragraph" w:customStyle="1" w:styleId="515">
    <w:name w:val="引言四级条标题"/>
    <w:basedOn w:val="1"/>
    <w:next w:val="258"/>
    <w:qFormat/>
    <w:uiPriority w:val="0"/>
    <w:pPr>
      <w:widowControl/>
      <w:numPr>
        <w:ilvl w:val="4"/>
        <w:numId w:val="28"/>
      </w:numPr>
      <w:autoSpaceDE w:val="0"/>
      <w:autoSpaceDN w:val="0"/>
      <w:spacing w:before="50" w:beforeLines="50" w:after="50" w:afterLines="50"/>
    </w:pPr>
    <w:rPr>
      <w:rFonts w:ascii="黑体" w:eastAsia="黑体"/>
      <w:kern w:val="0"/>
      <w:szCs w:val="20"/>
    </w:rPr>
  </w:style>
  <w:style w:type="paragraph" w:customStyle="1" w:styleId="516">
    <w:name w:val="引言四级无标题条"/>
    <w:basedOn w:val="515"/>
    <w:next w:val="258"/>
    <w:qFormat/>
    <w:uiPriority w:val="0"/>
    <w:pPr>
      <w:spacing w:before="0" w:beforeLines="0" w:after="0" w:afterLines="0" w:line="276" w:lineRule="auto"/>
    </w:pPr>
    <w:rPr>
      <w:rFonts w:ascii="宋体" w:eastAsia="宋体"/>
    </w:rPr>
  </w:style>
  <w:style w:type="paragraph" w:customStyle="1" w:styleId="517">
    <w:name w:val="引言五级条标题"/>
    <w:basedOn w:val="1"/>
    <w:next w:val="258"/>
    <w:qFormat/>
    <w:uiPriority w:val="0"/>
    <w:pPr>
      <w:widowControl/>
      <w:numPr>
        <w:ilvl w:val="5"/>
        <w:numId w:val="28"/>
      </w:numPr>
      <w:autoSpaceDE w:val="0"/>
      <w:autoSpaceDN w:val="0"/>
      <w:spacing w:before="50" w:beforeLines="50" w:after="50" w:afterLines="50"/>
    </w:pPr>
    <w:rPr>
      <w:rFonts w:ascii="黑体" w:eastAsia="黑体"/>
      <w:kern w:val="0"/>
      <w:szCs w:val="20"/>
    </w:rPr>
  </w:style>
  <w:style w:type="paragraph" w:customStyle="1" w:styleId="518">
    <w:name w:val="引言五级无标题条"/>
    <w:basedOn w:val="517"/>
    <w:next w:val="258"/>
    <w:qFormat/>
    <w:uiPriority w:val="0"/>
    <w:pPr>
      <w:spacing w:before="0" w:beforeLines="0" w:after="0" w:afterLines="0" w:line="276" w:lineRule="auto"/>
    </w:pPr>
    <w:rPr>
      <w:rFonts w:ascii="宋体" w:eastAsia="宋体"/>
    </w:rPr>
  </w:style>
  <w:style w:type="paragraph" w:customStyle="1" w:styleId="519">
    <w:name w:val="引言一级条标题"/>
    <w:basedOn w:val="1"/>
    <w:next w:val="258"/>
    <w:qFormat/>
    <w:uiPriority w:val="0"/>
    <w:pPr>
      <w:widowControl/>
      <w:numPr>
        <w:ilvl w:val="1"/>
        <w:numId w:val="28"/>
      </w:numPr>
      <w:autoSpaceDE w:val="0"/>
      <w:autoSpaceDN w:val="0"/>
      <w:spacing w:before="50" w:beforeLines="50" w:after="50" w:afterLines="50"/>
    </w:pPr>
    <w:rPr>
      <w:rFonts w:ascii="黑体" w:eastAsia="黑体"/>
      <w:kern w:val="0"/>
      <w:szCs w:val="20"/>
    </w:rPr>
  </w:style>
  <w:style w:type="paragraph" w:customStyle="1" w:styleId="520">
    <w:name w:val="引言一级无标题条"/>
    <w:basedOn w:val="519"/>
    <w:next w:val="258"/>
    <w:qFormat/>
    <w:uiPriority w:val="0"/>
    <w:pPr>
      <w:spacing w:before="0" w:beforeLines="0" w:after="0" w:afterLines="0" w:line="276" w:lineRule="auto"/>
    </w:pPr>
    <w:rPr>
      <w:rFonts w:ascii="宋体" w:eastAsia="宋体"/>
    </w:rPr>
  </w:style>
  <w:style w:type="paragraph" w:customStyle="1" w:styleId="521">
    <w:name w:val="前言标题"/>
    <w:next w:val="1"/>
    <w:qFormat/>
    <w:uiPriority w:val="0"/>
    <w:pPr>
      <w:numPr>
        <w:ilvl w:val="0"/>
        <w:numId w:val="29"/>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522">
    <w:name w:val="列项·（二级）"/>
    <w:basedOn w:val="325"/>
    <w:qFormat/>
    <w:uiPriority w:val="0"/>
    <w:pPr>
      <w:ind w:left="1260" w:leftChars="400" w:hanging="420"/>
    </w:pPr>
  </w:style>
  <w:style w:type="paragraph" w:customStyle="1" w:styleId="523">
    <w:name w:val="列项——（二级）"/>
    <w:basedOn w:val="285"/>
    <w:qFormat/>
    <w:uiPriority w:val="0"/>
    <w:pPr>
      <w:ind w:left="1260" w:leftChars="400" w:hanging="200" w:hangingChars="200"/>
    </w:pPr>
  </w:style>
  <w:style w:type="paragraph" w:customStyle="1" w:styleId="524">
    <w:name w:val="参考文献编号"/>
    <w:basedOn w:val="258"/>
    <w:qFormat/>
    <w:uiPriority w:val="0"/>
    <w:pPr>
      <w:numPr>
        <w:ilvl w:val="0"/>
        <w:numId w:val="30"/>
      </w:numPr>
      <w:ind w:firstLine="420"/>
    </w:pPr>
  </w:style>
  <w:style w:type="paragraph" w:customStyle="1" w:styleId="525">
    <w:name w:val="表格正文"/>
    <w:basedOn w:val="1"/>
    <w:qFormat/>
    <w:uiPriority w:val="0"/>
    <w:rPr>
      <w:rFonts w:ascii="宋体"/>
      <w:sz w:val="18"/>
    </w:rPr>
  </w:style>
  <w:style w:type="paragraph" w:customStyle="1" w:styleId="526">
    <w:name w:val="表格段"/>
    <w:basedOn w:val="258"/>
    <w:qFormat/>
    <w:uiPriority w:val="0"/>
    <w:pPr>
      <w:ind w:firstLine="420"/>
    </w:pPr>
    <w:rPr>
      <w:sz w:val="18"/>
    </w:rPr>
  </w:style>
  <w:style w:type="paragraph" w:customStyle="1" w:styleId="527">
    <w:name w:val="表格脚注"/>
    <w:basedOn w:val="525"/>
    <w:next w:val="525"/>
    <w:qFormat/>
    <w:uiPriority w:val="0"/>
    <w:pPr>
      <w:numPr>
        <w:ilvl w:val="0"/>
        <w:numId w:val="31"/>
      </w:numPr>
      <w:adjustRightInd w:val="0"/>
      <w:jc w:val="left"/>
    </w:pPr>
    <w:rPr>
      <w:rFonts w:hAnsi="宋体"/>
      <w:szCs w:val="21"/>
    </w:rPr>
  </w:style>
  <w:style w:type="paragraph" w:customStyle="1" w:styleId="52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29">
    <w:name w:val="标准文件_术语条一"/>
    <w:basedOn w:val="530"/>
    <w:next w:val="528"/>
    <w:qFormat/>
    <w:uiPriority w:val="0"/>
  </w:style>
  <w:style w:type="paragraph" w:customStyle="1" w:styleId="530">
    <w:name w:val="标准文件_一级无标题"/>
    <w:basedOn w:val="531"/>
    <w:qFormat/>
    <w:uiPriority w:val="0"/>
    <w:pPr>
      <w:spacing w:before="0" w:beforeLines="0" w:after="0" w:afterLines="0"/>
      <w:outlineLvl w:val="9"/>
    </w:pPr>
    <w:rPr>
      <w:rFonts w:ascii="宋体" w:eastAsia="宋体"/>
    </w:rPr>
  </w:style>
  <w:style w:type="paragraph" w:customStyle="1" w:styleId="531">
    <w:name w:val="标准文件_一级条标题"/>
    <w:basedOn w:val="532"/>
    <w:next w:val="528"/>
    <w:qFormat/>
    <w:uiPriority w:val="0"/>
    <w:pPr>
      <w:numPr>
        <w:ilvl w:val="2"/>
      </w:numPr>
      <w:spacing w:before="50" w:beforeLines="50" w:after="50" w:afterLines="50"/>
      <w:outlineLvl w:val="1"/>
    </w:pPr>
  </w:style>
  <w:style w:type="paragraph" w:customStyle="1" w:styleId="532">
    <w:name w:val="标准文件_章标题"/>
    <w:next w:val="528"/>
    <w:qFormat/>
    <w:uiPriority w:val="0"/>
    <w:pPr>
      <w:numPr>
        <w:ilvl w:val="1"/>
        <w:numId w:val="29"/>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33">
    <w:name w:val="标准文件_正文图标题"/>
    <w:next w:val="528"/>
    <w:qFormat/>
    <w:uiPriority w:val="0"/>
    <w:pPr>
      <w:numPr>
        <w:ilvl w:val="0"/>
        <w:numId w:val="32"/>
      </w:numPr>
      <w:spacing w:before="50" w:beforeLines="50" w:after="50" w:afterLines="50"/>
      <w:jc w:val="center"/>
    </w:pPr>
    <w:rPr>
      <w:rFonts w:ascii="黑体" w:hAnsi="Times New Roman" w:eastAsia="黑体" w:cs="Times New Roman"/>
      <w:sz w:val="21"/>
      <w:lang w:val="en-US" w:eastAsia="zh-CN" w:bidi="ar-SA"/>
    </w:rPr>
  </w:style>
  <w:style w:type="paragraph" w:customStyle="1" w:styleId="534">
    <w:name w:val="标准文件_字母编号列项（一级）"/>
    <w:qFormat/>
    <w:uiPriority w:val="0"/>
    <w:pPr>
      <w:numPr>
        <w:ilvl w:val="0"/>
        <w:numId w:val="17"/>
      </w:numPr>
      <w:jc w:val="both"/>
    </w:pPr>
    <w:rPr>
      <w:rFonts w:ascii="宋体" w:hAnsi="Times New Roman" w:eastAsia="宋体" w:cs="Times New Roman"/>
      <w:sz w:val="21"/>
      <w:lang w:val="en-US" w:eastAsia="zh-CN" w:bidi="ar-SA"/>
    </w:rPr>
  </w:style>
  <w:style w:type="paragraph" w:customStyle="1" w:styleId="535">
    <w:name w:val="标准文件_正文公式"/>
    <w:basedOn w:val="1"/>
    <w:next w:val="536"/>
    <w:qFormat/>
    <w:uiPriority w:val="0"/>
    <w:pPr>
      <w:widowControl w:val="0"/>
      <w:tabs>
        <w:tab w:val="center" w:pos="4678"/>
        <w:tab w:val="right" w:leader="middleDot" w:pos="9356"/>
      </w:tabs>
      <w:adjustRightInd w:val="0"/>
      <w:jc w:val="both"/>
    </w:pPr>
    <w:rPr>
      <w:rFonts w:ascii="宋体" w:hAnsi="宋体"/>
    </w:rPr>
  </w:style>
  <w:style w:type="paragraph" w:customStyle="1" w:styleId="536">
    <w:name w:val="标准文件_标准正文"/>
    <w:basedOn w:val="1"/>
    <w:next w:val="528"/>
    <w:qFormat/>
    <w:uiPriority w:val="0"/>
    <w:pPr>
      <w:widowControl w:val="0"/>
      <w:adjustRightInd w:val="0"/>
      <w:snapToGrid w:val="0"/>
      <w:spacing w:line="400" w:lineRule="exact"/>
      <w:ind w:firstLine="200" w:firstLineChars="200"/>
      <w:jc w:val="both"/>
    </w:pPr>
    <w:rPr>
      <w:kern w:val="0"/>
    </w:rPr>
  </w:style>
  <w:style w:type="paragraph" w:customStyle="1" w:styleId="537">
    <w:name w:val="标准文件_二级无标题"/>
    <w:basedOn w:val="538"/>
    <w:qFormat/>
    <w:uiPriority w:val="0"/>
    <w:pPr>
      <w:spacing w:before="0" w:beforeLines="0" w:after="0" w:afterLines="0"/>
      <w:outlineLvl w:val="9"/>
    </w:pPr>
    <w:rPr>
      <w:rFonts w:ascii="宋体" w:eastAsia="宋体"/>
    </w:rPr>
  </w:style>
  <w:style w:type="paragraph" w:customStyle="1" w:styleId="538">
    <w:name w:val="标准文件_二级条标题"/>
    <w:next w:val="528"/>
    <w:qFormat/>
    <w:uiPriority w:val="0"/>
    <w:pPr>
      <w:widowControl w:val="0"/>
      <w:numPr>
        <w:ilvl w:val="3"/>
        <w:numId w:val="29"/>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539">
    <w:name w:val="标准文件_正文表标题"/>
    <w:next w:val="528"/>
    <w:qFormat/>
    <w:uiPriority w:val="0"/>
    <w:pPr>
      <w:numPr>
        <w:ilvl w:val="0"/>
        <w:numId w:val="3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540">
    <w:name w:val="标准文件_表格"/>
    <w:basedOn w:val="528"/>
    <w:qFormat/>
    <w:uiPriority w:val="0"/>
    <w:pPr>
      <w:ind w:firstLine="0" w:firstLineChars="0"/>
      <w:jc w:val="center"/>
    </w:pPr>
    <w:rPr>
      <w:sz w:val="18"/>
    </w:rPr>
  </w:style>
  <w:style w:type="paragraph" w:customStyle="1" w:styleId="541">
    <w:name w:val="标准文件_三级无标题"/>
    <w:basedOn w:val="542"/>
    <w:qFormat/>
    <w:uiPriority w:val="0"/>
    <w:pPr>
      <w:spacing w:before="0" w:beforeLines="0" w:after="0" w:afterLines="0"/>
      <w:outlineLvl w:val="9"/>
    </w:pPr>
    <w:rPr>
      <w:rFonts w:ascii="宋体" w:eastAsia="宋体"/>
    </w:rPr>
  </w:style>
  <w:style w:type="paragraph" w:customStyle="1" w:styleId="542">
    <w:name w:val="标准文件_三级条标题"/>
    <w:basedOn w:val="538"/>
    <w:next w:val="528"/>
    <w:qFormat/>
    <w:uiPriority w:val="0"/>
    <w:pPr>
      <w:widowControl/>
      <w:numPr>
        <w:ilvl w:val="4"/>
      </w:numPr>
      <w:outlineLvl w:val="3"/>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openxmlformats.org/officeDocument/2006/relationships/glossaryDocument" Target="glossary/document.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0.emf"/><Relationship Id="rId34" Type="http://schemas.openxmlformats.org/officeDocument/2006/relationships/image" Target="media/image19.emf"/><Relationship Id="rId33" Type="http://schemas.openxmlformats.org/officeDocument/2006/relationships/image" Target="media/image18.emf"/><Relationship Id="rId32" Type="http://schemas.openxmlformats.org/officeDocument/2006/relationships/image" Target="media/image17.emf"/><Relationship Id="rId31" Type="http://schemas.openxmlformats.org/officeDocument/2006/relationships/image" Target="media/image16.emf"/><Relationship Id="rId30" Type="http://schemas.openxmlformats.org/officeDocument/2006/relationships/image" Target="media/image15.emf"/><Relationship Id="rId3" Type="http://schemas.openxmlformats.org/officeDocument/2006/relationships/header" Target="header1.xml"/><Relationship Id="rId29" Type="http://schemas.openxmlformats.org/officeDocument/2006/relationships/image" Target="media/image14.emf"/><Relationship Id="rId28" Type="http://schemas.openxmlformats.org/officeDocument/2006/relationships/image" Target="media/image13.emf"/><Relationship Id="rId27" Type="http://schemas.openxmlformats.org/officeDocument/2006/relationships/image" Target="media/image12.emf"/><Relationship Id="rId26" Type="http://schemas.openxmlformats.org/officeDocument/2006/relationships/image" Target="media/image11.emf"/><Relationship Id="rId25" Type="http://schemas.openxmlformats.org/officeDocument/2006/relationships/image" Target="media/image10.emf"/><Relationship Id="rId24" Type="http://schemas.openxmlformats.org/officeDocument/2006/relationships/image" Target="media/image9.emf"/><Relationship Id="rId23" Type="http://schemas.openxmlformats.org/officeDocument/2006/relationships/image" Target="media/image8.emf"/><Relationship Id="rId22" Type="http://schemas.openxmlformats.org/officeDocument/2006/relationships/image" Target="media/image7.emf"/><Relationship Id="rId21" Type="http://schemas.openxmlformats.org/officeDocument/2006/relationships/image" Target="media/image6.emf"/><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image" Target="media/image4.emf"/><Relationship Id="rId18" Type="http://schemas.openxmlformats.org/officeDocument/2006/relationships/image" Target="media/image3.emf"/><Relationship Id="rId17" Type="http://schemas.openxmlformats.org/officeDocument/2006/relationships/image" Target="media/image2.emf"/><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_H\AppData\Roaming\&#26631;&#20934;&#32534;&#20889;WPS\bzbx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28E8159288E40C2AB02C9C3B73C5026"/>
        <w:style w:val=""/>
        <w:category>
          <w:name w:val="常规"/>
          <w:gallery w:val="placeholder"/>
        </w:category>
        <w:types>
          <w:type w:val="bbPlcHdr"/>
        </w:types>
        <w:behaviors>
          <w:behavior w:val="content"/>
        </w:behaviors>
        <w:description w:val=""/>
        <w:guid w:val="{9C886A97-E205-4162-B765-439E8688C970}"/>
      </w:docPartPr>
      <w:docPartBody>
        <w:p>
          <w:pPr>
            <w:pStyle w:val="5"/>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0B0"/>
    <w:rsid w:val="003F664C"/>
    <w:rsid w:val="00516E6A"/>
    <w:rsid w:val="00730FF9"/>
    <w:rsid w:val="009F6678"/>
    <w:rsid w:val="00D55AD2"/>
    <w:rsid w:val="00DE6AB1"/>
    <w:rsid w:val="00E66E00"/>
    <w:rsid w:val="00FA7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cs="Times New Roman" w:asciiTheme="minorHAnsi" w:hAnsiTheme="minorHAnsi" w:eastAsiaTheme="minorEastAsia"/>
      <w:kern w:val="2"/>
      <w:sz w:val="3276"/>
      <w:szCs w:val="3276"/>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628E8159288E40C2AB02C9C3B73C502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51E414173C04A5F9A008719C016EEB8"/>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456C92-4FC4-4F1A-89CA-6831313FE443}">
  <ds:schemaRefs/>
</ds:datastoreItem>
</file>

<file path=docProps/app.xml><?xml version="1.0" encoding="utf-8"?>
<Properties xmlns="http://schemas.openxmlformats.org/officeDocument/2006/extended-properties" xmlns:vt="http://schemas.openxmlformats.org/officeDocument/2006/docPropsVTypes">
  <Template>bzbx20.dotx</Template>
  <Pages>24</Pages>
  <Words>12230</Words>
  <Characters>13224</Characters>
  <Lines>1</Lines>
  <Paragraphs>1</Paragraphs>
  <TotalTime>0</TotalTime>
  <ScaleCrop>false</ScaleCrop>
  <LinksUpToDate>false</LinksUpToDate>
  <CharactersWithSpaces>13550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2024-06-28T01:37:00Z</dcterms:created>
  <dc:creator>H_H</dc:creator>
  <cp:lastModifiedBy>H_H</cp:lastModifiedBy>
  <dcterms:modified xsi:type="dcterms:W3CDTF">2024-06-28T02:13:03Z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8F89A5050656491C8522DF26DFF3CE0A_11</vt:lpwstr>
  </property>
  <property fmtid="{D5CDD505-2E9C-101B-9397-08002B2CF9AE}" pid="3" name="条文说明标记" linkTarget="条文说明标记">
    <vt:lpwstr>无</vt:lpwstr>
  </property>
  <property fmtid="{D5CDD505-2E9C-101B-9397-08002B2CF9AE}" pid="4" name="文件标记" linkTarget="文件标记">
    <vt:lpwstr>蓝元软件</vt:lpwstr>
  </property>
  <property fmtid="{D5CDD505-2E9C-101B-9397-08002B2CF9AE}" pid="5" name="标准版本" linkTarget="标准版本">
    <vt:lpwstr>2020</vt:lpwstr>
  </property>
  <property fmtid="{D5CDD505-2E9C-101B-9397-08002B2CF9AE}" pid="6" name="ICS" linkTarget="ICS">
    <vt:lpwstr>ICS</vt:lpwstr>
  </property>
  <property fmtid="{D5CDD505-2E9C-101B-9397-08002B2CF9AE}" pid="7" name="CCS" linkTarget="CCS">
    <vt:lpwstr>CCS</vt:lpwstr>
  </property>
  <property fmtid="{D5CDD505-2E9C-101B-9397-08002B2CF9AE}" pid="8" name="BAH" linkTarget="BAH">
    <vt:lpwstr>备案号：</vt:lpwstr>
  </property>
  <property fmtid="{D5CDD505-2E9C-101B-9397-08002B2CF9AE}" pid="9" name="BT" linkTarget="BT">
    <vt:lpwstr>江苏省地方标准</vt:lpwstr>
  </property>
  <property fmtid="{D5CDD505-2E9C-101B-9397-08002B2CF9AE}" pid="10" name="BZBH" linkTarget="BZBH">
    <vt:lpwstr>DB 32/T XXXX-2024</vt:lpwstr>
  </property>
  <property fmtid="{D5CDD505-2E9C-101B-9397-08002B2CF9AE}" pid="11" name="TDBH" linkTarget="TDBH">
    <vt:lpwstr/>
  </property>
  <property fmtid="{D5CDD505-2E9C-101B-9397-08002B2CF9AE}" pid="12" name="BZMC" linkTarget="BZMC">
    <vt:lpwstr>10kV/20kV配电网工程电缆线路预制构件技术规范</vt:lpwstr>
  </property>
  <property fmtid="{D5CDD505-2E9C-101B-9397-08002B2CF9AE}" pid="13" name="YWMC" linkTarget="YWMC">
    <vt:lpwstr>Technical code for prefabricated components of cable line  in 10kV/20kV electricity distribution network engineering</vt:lpwstr>
  </property>
  <property fmtid="{D5CDD505-2E9C-101B-9397-08002B2CF9AE}" pid="14" name="CBCD" linkTarget="CBCD">
    <vt:lpwstr/>
  </property>
  <property fmtid="{D5CDD505-2E9C-101B-9397-08002B2CF9AE}" pid="15" name="WGLB" linkTarget="WGLB">
    <vt:lpwstr>（送审稿）</vt:lpwstr>
  </property>
  <property fmtid="{D5CDD505-2E9C-101B-9397-08002B2CF9AE}" pid="16" name="FBRQ" linkTarget="FBRQ">
    <vt:lpwstr>20XX-XX-XX</vt:lpwstr>
  </property>
  <property fmtid="{D5CDD505-2E9C-101B-9397-08002B2CF9AE}" pid="17" name="SSRQ" linkTarget="SSRQ">
    <vt:lpwstr>20XX-XX-XX</vt:lpwstr>
  </property>
  <property fmtid="{D5CDD505-2E9C-101B-9397-08002B2CF9AE}" pid="18" name="BZLX" linkTarget="BZLX">
    <vt:lpwstr>DB32</vt:lpwstr>
  </property>
  <property fmtid="{D5CDD505-2E9C-101B-9397-08002B2CF9AE}" pid="19" name="标准类型" linkTarget="标准类型">
    <vt:lpwstr>DB</vt:lpwstr>
  </property>
  <property fmtid="{D5CDD505-2E9C-101B-9397-08002B2CF9AE}" pid="20" name="FBDW" linkTarget="FBDW">
    <vt:lpwstr>江苏省市场监督管理局</vt:lpwstr>
  </property>
  <property fmtid="{D5CDD505-2E9C-101B-9397-08002B2CF9AE}" pid="21" name="IMAGE" linkTarget="IMAGE">
    <vt:lpwstr/>
  </property>
  <property fmtid="{D5CDD505-2E9C-101B-9397-08002B2CF9AE}" pid="22" name="KSOProductBuildVer">
    <vt:lpwstr>2052-12.1.0.16929</vt:lpwstr>
  </property>
</Properties>
</file>